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F6AE" w14:textId="4C430E1D" w:rsidR="000A70BA" w:rsidRDefault="00000000">
      <w:pPr>
        <w:jc w:val="center"/>
        <w:rPr>
          <w:rFonts w:hint="eastAsia"/>
          <w:lang w:eastAsia="zh-CN"/>
        </w:rPr>
      </w:pPr>
      <w:r>
        <w:rPr>
          <w:rFonts w:ascii="黑体" w:eastAsia="黑体" w:hAnsi="黑体"/>
          <w:b/>
          <w:sz w:val="32"/>
        </w:rPr>
        <w:t>基于深度学习的气象水文要素三维时空分布模拟预报软件 V1.0</w:t>
      </w:r>
      <w:r>
        <w:rPr>
          <w:rFonts w:ascii="黑体" w:eastAsia="黑体" w:hAnsi="黑体"/>
          <w:b/>
          <w:sz w:val="32"/>
        </w:rPr>
        <w:br/>
      </w:r>
    </w:p>
    <w:p w14:paraId="5B9E6B58" w14:textId="77777777" w:rsidR="000A70BA" w:rsidRDefault="00000000">
      <w:pPr>
        <w:jc w:val="center"/>
        <w:rPr>
          <w:rFonts w:hint="eastAsia"/>
        </w:rPr>
      </w:pPr>
      <w:r>
        <w:t>源代码材料（Python 实现，含数据读取、三维网格、深度学习模型、训练、预报、可视化与服务接口）</w:t>
      </w:r>
    </w:p>
    <w:p w14:paraId="6788EBA7" w14:textId="77777777" w:rsidR="000A70BA" w:rsidRDefault="000A70BA">
      <w:pPr>
        <w:rPr>
          <w:rFonts w:hint="eastAsia"/>
        </w:rPr>
      </w:pPr>
    </w:p>
    <w:p w14:paraId="0AC559F6" w14:textId="77777777" w:rsidR="000A70BA" w:rsidRDefault="00000000">
      <w:pPr>
        <w:pStyle w:val="SourceCode"/>
      </w:pPr>
      <w:r>
        <w:t xml:space="preserve">00001 | # ===== </w:t>
      </w:r>
      <w:r>
        <w:t>文件：</w:t>
      </w:r>
      <w:r>
        <w:t>hydromet3d/config.py =====</w:t>
      </w:r>
    </w:p>
    <w:p w14:paraId="5018E23F" w14:textId="77777777" w:rsidR="000A70BA" w:rsidRDefault="00000000">
      <w:pPr>
        <w:pStyle w:val="SourceCode"/>
      </w:pPr>
      <w:r>
        <w:t>00002 | # -*- coding: utf-8 -*-</w:t>
      </w:r>
    </w:p>
    <w:p w14:paraId="65AC6759" w14:textId="77777777" w:rsidR="000A70BA" w:rsidRDefault="00000000">
      <w:pPr>
        <w:pStyle w:val="SourceCode"/>
      </w:pPr>
      <w:r>
        <w:t>00003 | """</w:t>
      </w:r>
    </w:p>
    <w:p w14:paraId="2205A0B8" w14:textId="77777777" w:rsidR="000A70BA" w:rsidRDefault="00000000">
      <w:pPr>
        <w:pStyle w:val="SourceCode"/>
      </w:pPr>
      <w:r>
        <w:t xml:space="preserve">00004 | HydroMet3D - </w:t>
      </w:r>
      <w:r>
        <w:t>基于深度学习的气象水文要素三维时空分布模拟预报软件</w:t>
      </w:r>
    </w:p>
    <w:p w14:paraId="4CF36F16" w14:textId="77777777" w:rsidR="000A70BA" w:rsidRDefault="00000000">
      <w:pPr>
        <w:pStyle w:val="SourceCode"/>
      </w:pPr>
      <w:r>
        <w:t xml:space="preserve">00005 | </w:t>
      </w:r>
      <w:r>
        <w:t>模块：系统配置、变量字典、训练参数与运行参数管理。</w:t>
      </w:r>
    </w:p>
    <w:p w14:paraId="31F97A55" w14:textId="77777777" w:rsidR="000A70BA" w:rsidRDefault="00000000">
      <w:pPr>
        <w:pStyle w:val="SourceCode"/>
      </w:pPr>
      <w:r>
        <w:t>00006 | """</w:t>
      </w:r>
    </w:p>
    <w:p w14:paraId="4AD6D277" w14:textId="77777777" w:rsidR="000A70BA" w:rsidRDefault="00000000">
      <w:pPr>
        <w:pStyle w:val="SourceCode"/>
      </w:pPr>
      <w:r>
        <w:t>00007 | from __future__ import annotations</w:t>
      </w:r>
    </w:p>
    <w:p w14:paraId="2E54F2ED" w14:textId="77777777" w:rsidR="000A70BA" w:rsidRDefault="00000000">
      <w:pPr>
        <w:pStyle w:val="SourceCode"/>
      </w:pPr>
      <w:r>
        <w:t xml:space="preserve">00008 | </w:t>
      </w:r>
    </w:p>
    <w:p w14:paraId="0BF843D2" w14:textId="77777777" w:rsidR="000A70BA" w:rsidRDefault="00000000">
      <w:pPr>
        <w:pStyle w:val="SourceCode"/>
      </w:pPr>
      <w:r>
        <w:t>00009 | import os</w:t>
      </w:r>
    </w:p>
    <w:p w14:paraId="4E4E7AF9" w14:textId="77777777" w:rsidR="000A70BA" w:rsidRDefault="00000000">
      <w:pPr>
        <w:pStyle w:val="SourceCode"/>
      </w:pPr>
      <w:r>
        <w:t>00010 | import json</w:t>
      </w:r>
    </w:p>
    <w:p w14:paraId="33D07853" w14:textId="77777777" w:rsidR="000A70BA" w:rsidRDefault="00000000">
      <w:pPr>
        <w:pStyle w:val="SourceCode"/>
      </w:pPr>
      <w:r>
        <w:t>00011 | from dataclasses import dataclass, field, asdict</w:t>
      </w:r>
    </w:p>
    <w:p w14:paraId="5FA4E822" w14:textId="77777777" w:rsidR="000A70BA" w:rsidRDefault="00000000">
      <w:pPr>
        <w:pStyle w:val="SourceCode"/>
      </w:pPr>
      <w:r>
        <w:t>00012 | from pathlib import Path</w:t>
      </w:r>
    </w:p>
    <w:p w14:paraId="546A5457" w14:textId="77777777" w:rsidR="000A70BA" w:rsidRDefault="00000000">
      <w:pPr>
        <w:pStyle w:val="SourceCode"/>
      </w:pPr>
      <w:r>
        <w:t>00013 | from typing import Dict, List, Tuple, Optional, Any</w:t>
      </w:r>
    </w:p>
    <w:p w14:paraId="0E326E57" w14:textId="77777777" w:rsidR="000A70BA" w:rsidRDefault="00000000">
      <w:pPr>
        <w:pStyle w:val="SourceCode"/>
      </w:pPr>
      <w:r>
        <w:t xml:space="preserve">00014 | </w:t>
      </w:r>
    </w:p>
    <w:p w14:paraId="3FBFC630" w14:textId="77777777" w:rsidR="000A70BA" w:rsidRDefault="00000000">
      <w:pPr>
        <w:pStyle w:val="SourceCode"/>
      </w:pPr>
      <w:r>
        <w:t xml:space="preserve">00015 | </w:t>
      </w:r>
    </w:p>
    <w:p w14:paraId="3B22FD53" w14:textId="77777777" w:rsidR="000A70BA" w:rsidRDefault="00000000">
      <w:pPr>
        <w:pStyle w:val="SourceCode"/>
      </w:pPr>
      <w:r>
        <w:t>00016 | DEFAULT_METEO_VARIABLES: Dict[str, str] = {</w:t>
      </w:r>
    </w:p>
    <w:p w14:paraId="485D237B" w14:textId="77777777" w:rsidR="000A70BA" w:rsidRDefault="00000000">
      <w:pPr>
        <w:pStyle w:val="SourceCode"/>
      </w:pPr>
      <w:r>
        <w:t>00017 |     "precip": "</w:t>
      </w:r>
      <w:r>
        <w:t>降水量</w:t>
      </w:r>
      <w:r>
        <w:t>",</w:t>
      </w:r>
    </w:p>
    <w:p w14:paraId="382706B7" w14:textId="77777777" w:rsidR="000A70BA" w:rsidRDefault="00000000">
      <w:pPr>
        <w:pStyle w:val="SourceCode"/>
      </w:pPr>
      <w:r>
        <w:t>00018 |     "temp": "</w:t>
      </w:r>
      <w:r>
        <w:t>气温</w:t>
      </w:r>
      <w:r>
        <w:t>",</w:t>
      </w:r>
    </w:p>
    <w:p w14:paraId="4C397CF0" w14:textId="77777777" w:rsidR="000A70BA" w:rsidRDefault="00000000">
      <w:pPr>
        <w:pStyle w:val="SourceCode"/>
      </w:pPr>
      <w:r>
        <w:t>00019 |     "humidity": "</w:t>
      </w:r>
      <w:r>
        <w:t>相对湿度</w:t>
      </w:r>
      <w:r>
        <w:t>",</w:t>
      </w:r>
    </w:p>
    <w:p w14:paraId="547AD096" w14:textId="77777777" w:rsidR="000A70BA" w:rsidRDefault="00000000">
      <w:pPr>
        <w:pStyle w:val="SourceCode"/>
      </w:pPr>
      <w:r>
        <w:t>00020 |     "wind": "</w:t>
      </w:r>
      <w:r>
        <w:t>风速</w:t>
      </w:r>
      <w:r>
        <w:t>",</w:t>
      </w:r>
    </w:p>
    <w:p w14:paraId="06A0FCB0" w14:textId="77777777" w:rsidR="000A70BA" w:rsidRDefault="00000000">
      <w:pPr>
        <w:pStyle w:val="SourceCode"/>
      </w:pPr>
      <w:r>
        <w:t>00021 |     "pressure": "</w:t>
      </w:r>
      <w:r>
        <w:t>气压</w:t>
      </w:r>
      <w:r>
        <w:t>",</w:t>
      </w:r>
    </w:p>
    <w:p w14:paraId="690A9885" w14:textId="77777777" w:rsidR="000A70BA" w:rsidRDefault="00000000">
      <w:pPr>
        <w:pStyle w:val="SourceCode"/>
      </w:pPr>
      <w:r>
        <w:t>00022 |     "radiation": "</w:t>
      </w:r>
      <w:r>
        <w:t>短波辐射</w:t>
      </w:r>
      <w:r>
        <w:t>",</w:t>
      </w:r>
    </w:p>
    <w:p w14:paraId="568A0314" w14:textId="77777777" w:rsidR="000A70BA" w:rsidRDefault="00000000">
      <w:pPr>
        <w:pStyle w:val="SourceCode"/>
      </w:pPr>
      <w:r>
        <w:t>00023 | }</w:t>
      </w:r>
    </w:p>
    <w:p w14:paraId="07A4EB2A" w14:textId="77777777" w:rsidR="000A70BA" w:rsidRDefault="00000000">
      <w:pPr>
        <w:pStyle w:val="SourceCode"/>
      </w:pPr>
      <w:r>
        <w:t xml:space="preserve">00024 | </w:t>
      </w:r>
    </w:p>
    <w:p w14:paraId="5CDE5604" w14:textId="77777777" w:rsidR="000A70BA" w:rsidRDefault="00000000">
      <w:pPr>
        <w:pStyle w:val="SourceCode"/>
      </w:pPr>
      <w:r>
        <w:t>00025 | DEFAULT_HYDRO_VARIABLES: Dict[str, str] = {</w:t>
      </w:r>
    </w:p>
    <w:p w14:paraId="5896B44A" w14:textId="77777777" w:rsidR="000A70BA" w:rsidRDefault="00000000">
      <w:pPr>
        <w:pStyle w:val="SourceCode"/>
      </w:pPr>
      <w:r>
        <w:t>00026 |     "runoff": "</w:t>
      </w:r>
      <w:r>
        <w:t>径流量</w:t>
      </w:r>
      <w:r>
        <w:t>",</w:t>
      </w:r>
    </w:p>
    <w:p w14:paraId="288F56BF" w14:textId="77777777" w:rsidR="000A70BA" w:rsidRDefault="00000000">
      <w:pPr>
        <w:pStyle w:val="SourceCode"/>
      </w:pPr>
      <w:r>
        <w:t>00027 |     "soil_moisture": "</w:t>
      </w:r>
      <w:r>
        <w:t>土壤含水量</w:t>
      </w:r>
      <w:r>
        <w:t>",</w:t>
      </w:r>
    </w:p>
    <w:p w14:paraId="1DFFAB64" w14:textId="77777777" w:rsidR="000A70BA" w:rsidRDefault="00000000">
      <w:pPr>
        <w:pStyle w:val="SourceCode"/>
      </w:pPr>
      <w:r>
        <w:t>00028 |     "evapotranspiration": "</w:t>
      </w:r>
      <w:r>
        <w:t>蒸散发</w:t>
      </w:r>
      <w:r>
        <w:t>",</w:t>
      </w:r>
    </w:p>
    <w:p w14:paraId="745ED22C" w14:textId="77777777" w:rsidR="000A70BA" w:rsidRDefault="00000000">
      <w:pPr>
        <w:pStyle w:val="SourceCode"/>
      </w:pPr>
      <w:r>
        <w:t>00029 |     "water_level": "</w:t>
      </w:r>
      <w:r>
        <w:t>水位</w:t>
      </w:r>
      <w:r>
        <w:t>",</w:t>
      </w:r>
    </w:p>
    <w:p w14:paraId="74B1E0AF" w14:textId="77777777" w:rsidR="000A70BA" w:rsidRDefault="00000000">
      <w:pPr>
        <w:pStyle w:val="SourceCode"/>
      </w:pPr>
      <w:r>
        <w:t>00030 |     "discharge": "</w:t>
      </w:r>
      <w:r>
        <w:t>流量</w:t>
      </w:r>
      <w:r>
        <w:t>",</w:t>
      </w:r>
    </w:p>
    <w:p w14:paraId="67059FC5" w14:textId="77777777" w:rsidR="000A70BA" w:rsidRDefault="00000000">
      <w:pPr>
        <w:pStyle w:val="SourceCode"/>
      </w:pPr>
      <w:r>
        <w:t>00031 | }</w:t>
      </w:r>
    </w:p>
    <w:p w14:paraId="5DCF2EB1" w14:textId="77777777" w:rsidR="000A70BA" w:rsidRDefault="00000000">
      <w:pPr>
        <w:pStyle w:val="SourceCode"/>
      </w:pPr>
      <w:r>
        <w:t xml:space="preserve">00032 | </w:t>
      </w:r>
    </w:p>
    <w:p w14:paraId="703F2C3E" w14:textId="77777777" w:rsidR="000A70BA" w:rsidRDefault="00000000">
      <w:pPr>
        <w:pStyle w:val="SourceCode"/>
      </w:pPr>
      <w:r>
        <w:t>00033 | UNIT_MAP: Dict[str, str] = {</w:t>
      </w:r>
    </w:p>
    <w:p w14:paraId="42912E99" w14:textId="77777777" w:rsidR="000A70BA" w:rsidRDefault="00000000">
      <w:pPr>
        <w:pStyle w:val="SourceCode"/>
      </w:pPr>
      <w:r>
        <w:t>00034 |     "precip": "mm",</w:t>
      </w:r>
    </w:p>
    <w:p w14:paraId="56B588F5" w14:textId="77777777" w:rsidR="000A70BA" w:rsidRDefault="00000000">
      <w:pPr>
        <w:pStyle w:val="SourceCode"/>
      </w:pPr>
      <w:r>
        <w:t>00035 |     "temp": "degC",</w:t>
      </w:r>
    </w:p>
    <w:p w14:paraId="0D5415FE" w14:textId="77777777" w:rsidR="000A70BA" w:rsidRDefault="00000000">
      <w:pPr>
        <w:pStyle w:val="SourceCode"/>
      </w:pPr>
      <w:r>
        <w:t>00036 |     "humidity": "%",</w:t>
      </w:r>
    </w:p>
    <w:p w14:paraId="6DDC75D5" w14:textId="77777777" w:rsidR="000A70BA" w:rsidRDefault="00000000">
      <w:pPr>
        <w:pStyle w:val="SourceCode"/>
      </w:pPr>
      <w:r>
        <w:t>00037 |     "wind": "m/s",</w:t>
      </w:r>
    </w:p>
    <w:p w14:paraId="3DA14DF0" w14:textId="77777777" w:rsidR="000A70BA" w:rsidRDefault="00000000">
      <w:pPr>
        <w:pStyle w:val="SourceCode"/>
      </w:pPr>
      <w:r>
        <w:t>00038 |     "pressure": "hPa",</w:t>
      </w:r>
    </w:p>
    <w:p w14:paraId="7037B6D8" w14:textId="77777777" w:rsidR="000A70BA" w:rsidRDefault="00000000">
      <w:pPr>
        <w:pStyle w:val="SourceCode"/>
      </w:pPr>
      <w:r>
        <w:t>00039 |     "radiation": "W/m2",</w:t>
      </w:r>
    </w:p>
    <w:p w14:paraId="246E6153" w14:textId="77777777" w:rsidR="000A70BA" w:rsidRDefault="00000000">
      <w:pPr>
        <w:pStyle w:val="SourceCode"/>
      </w:pPr>
      <w:r>
        <w:t>00040 |     "runoff": "m3/s",</w:t>
      </w:r>
    </w:p>
    <w:p w14:paraId="39987383" w14:textId="77777777" w:rsidR="000A70BA" w:rsidRDefault="00000000">
      <w:pPr>
        <w:pStyle w:val="SourceCode"/>
      </w:pPr>
      <w:r>
        <w:t>00041 |     "soil_moisture": "m3/m3",</w:t>
      </w:r>
    </w:p>
    <w:p w14:paraId="28943192" w14:textId="77777777" w:rsidR="000A70BA" w:rsidRDefault="00000000">
      <w:pPr>
        <w:pStyle w:val="SourceCode"/>
      </w:pPr>
      <w:r>
        <w:t>00042 |     "evapotranspiration": "mm",</w:t>
      </w:r>
    </w:p>
    <w:p w14:paraId="583E84BB" w14:textId="77777777" w:rsidR="000A70BA" w:rsidRDefault="00000000">
      <w:pPr>
        <w:pStyle w:val="SourceCode"/>
      </w:pPr>
      <w:r>
        <w:t>00043 |     "water_level": "m",</w:t>
      </w:r>
    </w:p>
    <w:p w14:paraId="7176D9D7" w14:textId="77777777" w:rsidR="000A70BA" w:rsidRDefault="00000000">
      <w:pPr>
        <w:pStyle w:val="SourceCode"/>
      </w:pPr>
      <w:r>
        <w:t>00044 |     "discharge": "m3/s",</w:t>
      </w:r>
    </w:p>
    <w:p w14:paraId="778FFA20" w14:textId="77777777" w:rsidR="000A70BA" w:rsidRDefault="00000000">
      <w:pPr>
        <w:pStyle w:val="SourceCode"/>
      </w:pPr>
      <w:r>
        <w:t>00045 | }</w:t>
      </w:r>
    </w:p>
    <w:p w14:paraId="697B828D" w14:textId="77777777" w:rsidR="000A70BA" w:rsidRDefault="00000000">
      <w:pPr>
        <w:pStyle w:val="SourceCode"/>
      </w:pPr>
      <w:r>
        <w:t xml:space="preserve">00046 | </w:t>
      </w:r>
    </w:p>
    <w:p w14:paraId="424C4ED6" w14:textId="77777777" w:rsidR="000A70BA" w:rsidRDefault="00000000">
      <w:pPr>
        <w:pStyle w:val="SourceCode"/>
      </w:pPr>
      <w:r>
        <w:t xml:space="preserve">00047 | </w:t>
      </w:r>
    </w:p>
    <w:p w14:paraId="04794C00" w14:textId="77777777" w:rsidR="000A70BA" w:rsidRDefault="00000000">
      <w:pPr>
        <w:pStyle w:val="SourceCode"/>
      </w:pPr>
      <w:r>
        <w:t>00048 | @dataclass</w:t>
      </w:r>
    </w:p>
    <w:p w14:paraId="3C6550D3" w14:textId="77777777" w:rsidR="000A70BA" w:rsidRDefault="00000000">
      <w:pPr>
        <w:pStyle w:val="SourceCode"/>
      </w:pPr>
      <w:r>
        <w:t>00049 | class GridConfig:</w:t>
      </w:r>
    </w:p>
    <w:p w14:paraId="15DA8AAB" w14:textId="77777777" w:rsidR="000A70BA" w:rsidRDefault="00000000">
      <w:pPr>
        <w:pStyle w:val="SourceCode"/>
      </w:pPr>
      <w:r>
        <w:t>00050 |     """</w:t>
      </w:r>
      <w:r>
        <w:t>空间网格配置。</w:t>
      </w:r>
      <w:r>
        <w:t>"""</w:t>
      </w:r>
    </w:p>
    <w:p w14:paraId="7C0677B1" w14:textId="77777777" w:rsidR="000A70BA" w:rsidRDefault="00000000">
      <w:pPr>
        <w:pStyle w:val="SourceCode"/>
      </w:pPr>
      <w:r>
        <w:t>00051 |     lon_min: float = 96.0</w:t>
      </w:r>
    </w:p>
    <w:p w14:paraId="1F2ABCA3" w14:textId="77777777" w:rsidR="000A70BA" w:rsidRDefault="00000000">
      <w:pPr>
        <w:pStyle w:val="SourceCode"/>
      </w:pPr>
      <w:r>
        <w:t>00052 |     lon_max: float = 122.0</w:t>
      </w:r>
    </w:p>
    <w:p w14:paraId="45936C17" w14:textId="77777777" w:rsidR="000A70BA" w:rsidRDefault="00000000">
      <w:pPr>
        <w:pStyle w:val="SourceCode"/>
      </w:pPr>
      <w:r>
        <w:t>00053 |     lat_min: float = 21.0</w:t>
      </w:r>
    </w:p>
    <w:p w14:paraId="43A69502" w14:textId="77777777" w:rsidR="000A70BA" w:rsidRDefault="00000000">
      <w:pPr>
        <w:pStyle w:val="SourceCode"/>
      </w:pPr>
      <w:r>
        <w:t>00054 |     lat_max: float = 42.0</w:t>
      </w:r>
    </w:p>
    <w:p w14:paraId="68AF41B8" w14:textId="77777777" w:rsidR="000A70BA" w:rsidRDefault="00000000">
      <w:pPr>
        <w:pStyle w:val="SourceCode"/>
      </w:pPr>
      <w:r>
        <w:t>00055 |     vertical_min: float = 0.0</w:t>
      </w:r>
    </w:p>
    <w:p w14:paraId="26792170" w14:textId="77777777" w:rsidR="000A70BA" w:rsidRDefault="00000000">
      <w:pPr>
        <w:pStyle w:val="SourceCode"/>
      </w:pPr>
      <w:r>
        <w:t>00056 |     vertical_max: float = 3000.0</w:t>
      </w:r>
    </w:p>
    <w:p w14:paraId="10048741" w14:textId="77777777" w:rsidR="000A70BA" w:rsidRDefault="00000000">
      <w:pPr>
        <w:pStyle w:val="SourceCode"/>
      </w:pPr>
      <w:r>
        <w:t>00057 |     dlon: float = 0.05</w:t>
      </w:r>
    </w:p>
    <w:p w14:paraId="18C5799E" w14:textId="77777777" w:rsidR="000A70BA" w:rsidRDefault="00000000">
      <w:pPr>
        <w:pStyle w:val="SourceCode"/>
      </w:pPr>
      <w:r>
        <w:t>00058 |     dlat: float = 0.05</w:t>
      </w:r>
    </w:p>
    <w:p w14:paraId="6AD7744B" w14:textId="77777777" w:rsidR="000A70BA" w:rsidRDefault="00000000">
      <w:pPr>
        <w:pStyle w:val="SourceCode"/>
      </w:pPr>
      <w:r>
        <w:t>00059 |     dz: float = 100.0</w:t>
      </w:r>
    </w:p>
    <w:p w14:paraId="66954F8A" w14:textId="77777777" w:rsidR="000A70BA" w:rsidRDefault="00000000">
      <w:pPr>
        <w:pStyle w:val="SourceCode"/>
      </w:pPr>
      <w:r>
        <w:t>00060 |     crs: str = "EPSG:4326"</w:t>
      </w:r>
    </w:p>
    <w:p w14:paraId="0919495D" w14:textId="77777777" w:rsidR="000A70BA" w:rsidRDefault="00000000">
      <w:pPr>
        <w:pStyle w:val="SourceCode"/>
      </w:pPr>
      <w:r>
        <w:t xml:space="preserve">00061 | </w:t>
      </w:r>
    </w:p>
    <w:p w14:paraId="2A201B4D" w14:textId="77777777" w:rsidR="000A70BA" w:rsidRDefault="00000000">
      <w:pPr>
        <w:pStyle w:val="SourceCode"/>
      </w:pPr>
      <w:r>
        <w:t>00062 |     def shape(self) -&gt; Tuple[int, int, int]:</w:t>
      </w:r>
    </w:p>
    <w:p w14:paraId="2CC41A63" w14:textId="77777777" w:rsidR="000A70BA" w:rsidRDefault="00000000">
      <w:pPr>
        <w:pStyle w:val="SourceCode"/>
      </w:pPr>
      <w:r>
        <w:t>00063 |         nx = int(round((self.lon_max - self.lon_min) / self.dlon)) + 1</w:t>
      </w:r>
    </w:p>
    <w:p w14:paraId="7A351164" w14:textId="77777777" w:rsidR="000A70BA" w:rsidRDefault="00000000">
      <w:pPr>
        <w:pStyle w:val="SourceCode"/>
      </w:pPr>
      <w:r>
        <w:t>00064 |         ny = int(round((self.lat_max - self.lat_min) / self.dlat)) + 1</w:t>
      </w:r>
    </w:p>
    <w:p w14:paraId="60E929D4" w14:textId="77777777" w:rsidR="000A70BA" w:rsidRDefault="00000000">
      <w:pPr>
        <w:pStyle w:val="SourceCode"/>
      </w:pPr>
      <w:r>
        <w:t>00065 |         nz = int(round((self.vertical_max - self.vertical_min) / self.dz)) + 1</w:t>
      </w:r>
    </w:p>
    <w:p w14:paraId="6BF697A2" w14:textId="77777777" w:rsidR="000A70BA" w:rsidRDefault="00000000">
      <w:pPr>
        <w:pStyle w:val="SourceCode"/>
      </w:pPr>
      <w:r>
        <w:t>00066 |         return nz, ny, nx</w:t>
      </w:r>
    </w:p>
    <w:p w14:paraId="6E241816" w14:textId="77777777" w:rsidR="000A70BA" w:rsidRDefault="00000000">
      <w:pPr>
        <w:pStyle w:val="SourceCode"/>
      </w:pPr>
      <w:r>
        <w:t xml:space="preserve">00067 | </w:t>
      </w:r>
    </w:p>
    <w:p w14:paraId="79BCF61B" w14:textId="77777777" w:rsidR="000A70BA" w:rsidRDefault="00000000">
      <w:pPr>
        <w:pStyle w:val="SourceCode"/>
      </w:pPr>
      <w:r>
        <w:t>00068 |     def to_dict(self) -&gt; Dict[str, Any]:</w:t>
      </w:r>
    </w:p>
    <w:p w14:paraId="613A5C39" w14:textId="77777777" w:rsidR="000A70BA" w:rsidRDefault="00000000">
      <w:pPr>
        <w:pStyle w:val="SourceCode"/>
      </w:pPr>
      <w:r>
        <w:t>00069 |         return asdict(self)</w:t>
      </w:r>
    </w:p>
    <w:p w14:paraId="16F0DEA3" w14:textId="77777777" w:rsidR="000A70BA" w:rsidRDefault="00000000">
      <w:pPr>
        <w:pStyle w:val="SourceCode"/>
      </w:pPr>
      <w:r>
        <w:t xml:space="preserve">00070 | </w:t>
      </w:r>
    </w:p>
    <w:p w14:paraId="3199C438" w14:textId="77777777" w:rsidR="000A70BA" w:rsidRDefault="00000000">
      <w:pPr>
        <w:pStyle w:val="SourceCode"/>
      </w:pPr>
      <w:r>
        <w:t xml:space="preserve">00071 | </w:t>
      </w:r>
    </w:p>
    <w:p w14:paraId="73096A3D" w14:textId="77777777" w:rsidR="000A70BA" w:rsidRDefault="00000000">
      <w:pPr>
        <w:pStyle w:val="SourceCode"/>
      </w:pPr>
      <w:r>
        <w:t>00072 | @dataclass</w:t>
      </w:r>
    </w:p>
    <w:p w14:paraId="4B3D9474" w14:textId="77777777" w:rsidR="000A70BA" w:rsidRDefault="00000000">
      <w:pPr>
        <w:pStyle w:val="SourceCode"/>
      </w:pPr>
      <w:r>
        <w:lastRenderedPageBreak/>
        <w:t>00073 | class DataConfig:</w:t>
      </w:r>
    </w:p>
    <w:p w14:paraId="14750E5E" w14:textId="77777777" w:rsidR="000A70BA" w:rsidRDefault="00000000">
      <w:pPr>
        <w:pStyle w:val="SourceCode"/>
      </w:pPr>
      <w:r>
        <w:t>00074 |     """</w:t>
      </w:r>
      <w:r>
        <w:t>数据路径及变量配置。</w:t>
      </w:r>
      <w:r>
        <w:t>"""</w:t>
      </w:r>
    </w:p>
    <w:p w14:paraId="69B4F906" w14:textId="77777777" w:rsidR="000A70BA" w:rsidRDefault="00000000">
      <w:pPr>
        <w:pStyle w:val="SourceCode"/>
      </w:pPr>
      <w:r>
        <w:t>00075 |     root_dir: str = "./data"</w:t>
      </w:r>
    </w:p>
    <w:p w14:paraId="5EC242F4" w14:textId="77777777" w:rsidR="000A70BA" w:rsidRDefault="00000000">
      <w:pPr>
        <w:pStyle w:val="SourceCode"/>
      </w:pPr>
      <w:r>
        <w:t>00076 |     obs_dir: str = "./data/observation"</w:t>
      </w:r>
    </w:p>
    <w:p w14:paraId="5D8F7A6F" w14:textId="77777777" w:rsidR="000A70BA" w:rsidRDefault="00000000">
      <w:pPr>
        <w:pStyle w:val="SourceCode"/>
      </w:pPr>
      <w:r>
        <w:t>00077 |     grid_dir: str = "./data/grid"</w:t>
      </w:r>
    </w:p>
    <w:p w14:paraId="6458CE76" w14:textId="77777777" w:rsidR="000A70BA" w:rsidRDefault="00000000">
      <w:pPr>
        <w:pStyle w:val="SourceCode"/>
      </w:pPr>
      <w:r>
        <w:t>00078 |     dem_file: str = "./data/static/dem.tif"</w:t>
      </w:r>
    </w:p>
    <w:p w14:paraId="3DF5726A" w14:textId="77777777" w:rsidR="000A70BA" w:rsidRDefault="00000000">
      <w:pPr>
        <w:pStyle w:val="SourceCode"/>
      </w:pPr>
      <w:r>
        <w:t>00079 |     station_file: str = "./data/station/station_meta.csv"</w:t>
      </w:r>
    </w:p>
    <w:p w14:paraId="0C33156B" w14:textId="77777777" w:rsidR="000A70BA" w:rsidRDefault="00000000">
      <w:pPr>
        <w:pStyle w:val="SourceCode"/>
      </w:pPr>
      <w:r>
        <w:t>00080 |     output_dir: str = "./output"</w:t>
      </w:r>
    </w:p>
    <w:p w14:paraId="1EC9533C" w14:textId="77777777" w:rsidR="000A70BA" w:rsidRDefault="00000000">
      <w:pPr>
        <w:pStyle w:val="SourceCode"/>
      </w:pPr>
      <w:r>
        <w:t>00081 |     time_col: str = "time"</w:t>
      </w:r>
    </w:p>
    <w:p w14:paraId="2C8AE277" w14:textId="77777777" w:rsidR="000A70BA" w:rsidRDefault="00000000">
      <w:pPr>
        <w:pStyle w:val="SourceCode"/>
      </w:pPr>
      <w:r>
        <w:t>00082 |     lon_col: str = "lon"</w:t>
      </w:r>
    </w:p>
    <w:p w14:paraId="671EB583" w14:textId="77777777" w:rsidR="000A70BA" w:rsidRDefault="00000000">
      <w:pPr>
        <w:pStyle w:val="SourceCode"/>
      </w:pPr>
      <w:r>
        <w:t>00083 |     lat_col: str = "lat"</w:t>
      </w:r>
    </w:p>
    <w:p w14:paraId="20264AF8" w14:textId="77777777" w:rsidR="000A70BA" w:rsidRDefault="00000000">
      <w:pPr>
        <w:pStyle w:val="SourceCode"/>
      </w:pPr>
      <w:r>
        <w:t>00084 |     elev_col: str = "elevation"</w:t>
      </w:r>
    </w:p>
    <w:p w14:paraId="7816C08A" w14:textId="77777777" w:rsidR="000A70BA" w:rsidRDefault="00000000">
      <w:pPr>
        <w:pStyle w:val="SourceCode"/>
      </w:pPr>
      <w:r>
        <w:t>00085 |     variables: List[str] = field(default_factory=lambda: [</w:t>
      </w:r>
    </w:p>
    <w:p w14:paraId="1BE57408" w14:textId="77777777" w:rsidR="000A70BA" w:rsidRDefault="00000000">
      <w:pPr>
        <w:pStyle w:val="SourceCode"/>
      </w:pPr>
      <w:r>
        <w:t>00086 |         "precip", "temp", "humidity", "wind", "runoff"</w:t>
      </w:r>
    </w:p>
    <w:p w14:paraId="4CA12129" w14:textId="77777777" w:rsidR="000A70BA" w:rsidRDefault="00000000">
      <w:pPr>
        <w:pStyle w:val="SourceCode"/>
      </w:pPr>
      <w:r>
        <w:t>00087 |     ])</w:t>
      </w:r>
    </w:p>
    <w:p w14:paraId="5C81FBF5" w14:textId="77777777" w:rsidR="000A70BA" w:rsidRDefault="00000000">
      <w:pPr>
        <w:pStyle w:val="SourceCode"/>
      </w:pPr>
      <w:r>
        <w:t>00088 |     missing_values: List[float] = field(default_factory=lambda: [-9999.0, 9999.0])</w:t>
      </w:r>
    </w:p>
    <w:p w14:paraId="01ABCC96" w14:textId="77777777" w:rsidR="000A70BA" w:rsidRDefault="00000000">
      <w:pPr>
        <w:pStyle w:val="SourceCode"/>
      </w:pPr>
      <w:r>
        <w:t xml:space="preserve">00089 | </w:t>
      </w:r>
    </w:p>
    <w:p w14:paraId="36D43D28" w14:textId="77777777" w:rsidR="000A70BA" w:rsidRDefault="00000000">
      <w:pPr>
        <w:pStyle w:val="SourceCode"/>
      </w:pPr>
      <w:r>
        <w:t>00090 |     def ensure_dirs(self) -&gt; None:</w:t>
      </w:r>
    </w:p>
    <w:p w14:paraId="073AF6E3" w14:textId="77777777" w:rsidR="000A70BA" w:rsidRDefault="00000000">
      <w:pPr>
        <w:pStyle w:val="SourceCode"/>
      </w:pPr>
      <w:r>
        <w:t>00091 |         for p in [self.root_dir, self.obs_dir, self.grid_dir, self.output_dir]:</w:t>
      </w:r>
    </w:p>
    <w:p w14:paraId="7C1E144A" w14:textId="77777777" w:rsidR="000A70BA" w:rsidRDefault="00000000">
      <w:pPr>
        <w:pStyle w:val="SourceCode"/>
      </w:pPr>
      <w:r>
        <w:t>00092 |             Path(p).mkdir(parents=True, exist_ok=True)</w:t>
      </w:r>
    </w:p>
    <w:p w14:paraId="28FD5312" w14:textId="77777777" w:rsidR="000A70BA" w:rsidRDefault="00000000">
      <w:pPr>
        <w:pStyle w:val="SourceCode"/>
      </w:pPr>
      <w:r>
        <w:t xml:space="preserve">00093 | </w:t>
      </w:r>
    </w:p>
    <w:p w14:paraId="19689A81" w14:textId="77777777" w:rsidR="000A70BA" w:rsidRDefault="00000000">
      <w:pPr>
        <w:pStyle w:val="SourceCode"/>
      </w:pPr>
      <w:r>
        <w:t xml:space="preserve">00094 | </w:t>
      </w:r>
    </w:p>
    <w:p w14:paraId="5CFC0CD8" w14:textId="77777777" w:rsidR="000A70BA" w:rsidRDefault="00000000">
      <w:pPr>
        <w:pStyle w:val="SourceCode"/>
      </w:pPr>
      <w:r>
        <w:t>00095 | @dataclass</w:t>
      </w:r>
    </w:p>
    <w:p w14:paraId="4C85AD55" w14:textId="77777777" w:rsidR="000A70BA" w:rsidRDefault="00000000">
      <w:pPr>
        <w:pStyle w:val="SourceCode"/>
      </w:pPr>
      <w:r>
        <w:t>00096 | class ModelConfig:</w:t>
      </w:r>
    </w:p>
    <w:p w14:paraId="3F57812D" w14:textId="77777777" w:rsidR="000A70BA" w:rsidRDefault="00000000">
      <w:pPr>
        <w:pStyle w:val="SourceCode"/>
      </w:pPr>
      <w:r>
        <w:t>00097 |     """</w:t>
      </w:r>
      <w:r>
        <w:t>深度学习模型配置。</w:t>
      </w:r>
      <w:r>
        <w:t>"""</w:t>
      </w:r>
    </w:p>
    <w:p w14:paraId="1B037963" w14:textId="77777777" w:rsidR="000A70BA" w:rsidRDefault="00000000">
      <w:pPr>
        <w:pStyle w:val="SourceCode"/>
      </w:pPr>
      <w:r>
        <w:t>00098 |     model_name: str = "HydroMet3DNet"</w:t>
      </w:r>
    </w:p>
    <w:p w14:paraId="6F547CDD" w14:textId="77777777" w:rsidR="000A70BA" w:rsidRDefault="00000000">
      <w:pPr>
        <w:pStyle w:val="SourceCode"/>
      </w:pPr>
      <w:r>
        <w:t>00099 |     input_steps: int = 24</w:t>
      </w:r>
    </w:p>
    <w:p w14:paraId="17472971" w14:textId="77777777" w:rsidR="000A70BA" w:rsidRDefault="00000000">
      <w:pPr>
        <w:pStyle w:val="SourceCode"/>
      </w:pPr>
      <w:r>
        <w:t>00100 |     output_steps: int = 6</w:t>
      </w:r>
    </w:p>
    <w:p w14:paraId="200D90F8" w14:textId="77777777" w:rsidR="000A70BA" w:rsidRDefault="00000000">
      <w:pPr>
        <w:pStyle w:val="SourceCode"/>
      </w:pPr>
      <w:r>
        <w:t>00101 |     input_channels: int = 5</w:t>
      </w:r>
    </w:p>
    <w:p w14:paraId="437F476B" w14:textId="77777777" w:rsidR="000A70BA" w:rsidRDefault="00000000">
      <w:pPr>
        <w:pStyle w:val="SourceCode"/>
      </w:pPr>
      <w:r>
        <w:t>00102 |     hidden_channels: int = 64</w:t>
      </w:r>
    </w:p>
    <w:p w14:paraId="04E3BF19" w14:textId="77777777" w:rsidR="000A70BA" w:rsidRDefault="00000000">
      <w:pPr>
        <w:pStyle w:val="SourceCode"/>
      </w:pPr>
      <w:r>
        <w:t>00103 |     depth_levels: int = 4</w:t>
      </w:r>
    </w:p>
    <w:p w14:paraId="3026D2C9" w14:textId="77777777" w:rsidR="000A70BA" w:rsidRDefault="00000000">
      <w:pPr>
        <w:pStyle w:val="SourceCode"/>
      </w:pPr>
      <w:r>
        <w:t>00104 |     num_heads: int = 4</w:t>
      </w:r>
    </w:p>
    <w:p w14:paraId="5C714568" w14:textId="77777777" w:rsidR="000A70BA" w:rsidRDefault="00000000">
      <w:pPr>
        <w:pStyle w:val="SourceCode"/>
      </w:pPr>
      <w:r>
        <w:t>00105 |     dropout: float = 0.15</w:t>
      </w:r>
    </w:p>
    <w:p w14:paraId="00807F33" w14:textId="77777777" w:rsidR="000A70BA" w:rsidRDefault="00000000">
      <w:pPr>
        <w:pStyle w:val="SourceCode"/>
      </w:pPr>
      <w:r>
        <w:t>00106 |     use_spatial_attention: bool = True</w:t>
      </w:r>
    </w:p>
    <w:p w14:paraId="5C9C87E4" w14:textId="77777777" w:rsidR="000A70BA" w:rsidRDefault="00000000">
      <w:pPr>
        <w:pStyle w:val="SourceCode"/>
      </w:pPr>
      <w:r>
        <w:t>00107 |     use_temporal_attention: bool = True</w:t>
      </w:r>
    </w:p>
    <w:p w14:paraId="7C1610CA" w14:textId="77777777" w:rsidR="000A70BA" w:rsidRDefault="00000000">
      <w:pPr>
        <w:pStyle w:val="SourceCode"/>
      </w:pPr>
      <w:r>
        <w:t>00108 |     use_physical_constraint: bool = True</w:t>
      </w:r>
    </w:p>
    <w:p w14:paraId="758F0E50" w14:textId="77777777" w:rsidR="000A70BA" w:rsidRDefault="00000000">
      <w:pPr>
        <w:pStyle w:val="SourceCode"/>
      </w:pPr>
      <w:r>
        <w:t>00109 |     use_topography: bool = True</w:t>
      </w:r>
    </w:p>
    <w:p w14:paraId="0C2519DD" w14:textId="77777777" w:rsidR="000A70BA" w:rsidRDefault="00000000">
      <w:pPr>
        <w:pStyle w:val="SourceCode"/>
      </w:pPr>
      <w:r>
        <w:t>00110 |     activation: str = "gelu"</w:t>
      </w:r>
    </w:p>
    <w:p w14:paraId="065DDE13" w14:textId="77777777" w:rsidR="000A70BA" w:rsidRDefault="00000000">
      <w:pPr>
        <w:pStyle w:val="SourceCode"/>
      </w:pPr>
      <w:r>
        <w:t xml:space="preserve">00111 | </w:t>
      </w:r>
    </w:p>
    <w:p w14:paraId="5A1D2783" w14:textId="77777777" w:rsidR="000A70BA" w:rsidRDefault="00000000">
      <w:pPr>
        <w:pStyle w:val="SourceCode"/>
      </w:pPr>
      <w:r>
        <w:t xml:space="preserve">00112 | </w:t>
      </w:r>
    </w:p>
    <w:p w14:paraId="2B81B7AA" w14:textId="77777777" w:rsidR="000A70BA" w:rsidRDefault="00000000">
      <w:pPr>
        <w:pStyle w:val="SourceCode"/>
      </w:pPr>
      <w:r>
        <w:t>00113 | @dataclass</w:t>
      </w:r>
    </w:p>
    <w:p w14:paraId="2A6FBDE4" w14:textId="77777777" w:rsidR="000A70BA" w:rsidRDefault="00000000">
      <w:pPr>
        <w:pStyle w:val="SourceCode"/>
      </w:pPr>
      <w:r>
        <w:t>00114 | class TrainConfig:</w:t>
      </w:r>
    </w:p>
    <w:p w14:paraId="1BD49219" w14:textId="77777777" w:rsidR="000A70BA" w:rsidRDefault="00000000">
      <w:pPr>
        <w:pStyle w:val="SourceCode"/>
      </w:pPr>
      <w:r>
        <w:t>00115 |     """</w:t>
      </w:r>
      <w:r>
        <w:t>训练控制参数。</w:t>
      </w:r>
      <w:r>
        <w:t>"""</w:t>
      </w:r>
    </w:p>
    <w:p w14:paraId="44F57A63" w14:textId="77777777" w:rsidR="000A70BA" w:rsidRDefault="00000000">
      <w:pPr>
        <w:pStyle w:val="SourceCode"/>
      </w:pPr>
      <w:r>
        <w:t>00116 |     epochs: int = 80</w:t>
      </w:r>
    </w:p>
    <w:p w14:paraId="1864EF60" w14:textId="77777777" w:rsidR="000A70BA" w:rsidRDefault="00000000">
      <w:pPr>
        <w:pStyle w:val="SourceCode"/>
      </w:pPr>
      <w:r>
        <w:t>00117 |     batch_size: int = 4</w:t>
      </w:r>
    </w:p>
    <w:p w14:paraId="733FED52" w14:textId="77777777" w:rsidR="000A70BA" w:rsidRDefault="00000000">
      <w:pPr>
        <w:pStyle w:val="SourceCode"/>
      </w:pPr>
      <w:r>
        <w:t>00118 |     learning_rate: float = 0.0005</w:t>
      </w:r>
    </w:p>
    <w:p w14:paraId="76804C83" w14:textId="77777777" w:rsidR="000A70BA" w:rsidRDefault="00000000">
      <w:pPr>
        <w:pStyle w:val="SourceCode"/>
      </w:pPr>
      <w:r>
        <w:t>00119 |     weight_decay: float = 0.00001</w:t>
      </w:r>
    </w:p>
    <w:p w14:paraId="330422D2" w14:textId="77777777" w:rsidR="000A70BA" w:rsidRDefault="00000000">
      <w:pPr>
        <w:pStyle w:val="SourceCode"/>
      </w:pPr>
      <w:r>
        <w:t>00120 |     grad_clip: float = 1.0</w:t>
      </w:r>
    </w:p>
    <w:p w14:paraId="40B8950D" w14:textId="77777777" w:rsidR="000A70BA" w:rsidRDefault="00000000">
      <w:pPr>
        <w:pStyle w:val="SourceCode"/>
      </w:pPr>
      <w:r>
        <w:t>00121 |     valid_ratio: float = 0.15</w:t>
      </w:r>
    </w:p>
    <w:p w14:paraId="043AE77F" w14:textId="77777777" w:rsidR="000A70BA" w:rsidRDefault="00000000">
      <w:pPr>
        <w:pStyle w:val="SourceCode"/>
      </w:pPr>
      <w:r>
        <w:t>00122 |     test_ratio: float = 0.15</w:t>
      </w:r>
    </w:p>
    <w:p w14:paraId="62CFA975" w14:textId="77777777" w:rsidR="000A70BA" w:rsidRDefault="00000000">
      <w:pPr>
        <w:pStyle w:val="SourceCode"/>
      </w:pPr>
      <w:r>
        <w:t>00123 |     seed: int = 2024</w:t>
      </w:r>
    </w:p>
    <w:p w14:paraId="53A4E1CB" w14:textId="77777777" w:rsidR="000A70BA" w:rsidRDefault="00000000">
      <w:pPr>
        <w:pStyle w:val="SourceCode"/>
      </w:pPr>
      <w:r>
        <w:t>00124 |     device: str = "cuda"</w:t>
      </w:r>
    </w:p>
    <w:p w14:paraId="7776FEFC" w14:textId="77777777" w:rsidR="000A70BA" w:rsidRDefault="00000000">
      <w:pPr>
        <w:pStyle w:val="SourceCode"/>
      </w:pPr>
      <w:r>
        <w:t>00125 |     num_workers: int = 2</w:t>
      </w:r>
    </w:p>
    <w:p w14:paraId="2B210C60" w14:textId="77777777" w:rsidR="000A70BA" w:rsidRDefault="00000000">
      <w:pPr>
        <w:pStyle w:val="SourceCode"/>
      </w:pPr>
      <w:r>
        <w:t>00126 |     patience: int = 12</w:t>
      </w:r>
    </w:p>
    <w:p w14:paraId="2DE4780C" w14:textId="77777777" w:rsidR="000A70BA" w:rsidRDefault="00000000">
      <w:pPr>
        <w:pStyle w:val="SourceCode"/>
      </w:pPr>
      <w:r>
        <w:t>00127 |     save_best_only: bool = True</w:t>
      </w:r>
    </w:p>
    <w:p w14:paraId="30DE2E8A" w14:textId="77777777" w:rsidR="000A70BA" w:rsidRDefault="00000000">
      <w:pPr>
        <w:pStyle w:val="SourceCode"/>
      </w:pPr>
      <w:r>
        <w:t>00128 |     log_interval: int = 20</w:t>
      </w:r>
    </w:p>
    <w:p w14:paraId="56AC373A" w14:textId="77777777" w:rsidR="000A70BA" w:rsidRDefault="00000000">
      <w:pPr>
        <w:pStyle w:val="SourceCode"/>
      </w:pPr>
      <w:r>
        <w:t xml:space="preserve">00129 | </w:t>
      </w:r>
    </w:p>
    <w:p w14:paraId="27CF96C5" w14:textId="77777777" w:rsidR="000A70BA" w:rsidRDefault="00000000">
      <w:pPr>
        <w:pStyle w:val="SourceCode"/>
      </w:pPr>
      <w:r>
        <w:t xml:space="preserve">00130 | </w:t>
      </w:r>
    </w:p>
    <w:p w14:paraId="61D7D037" w14:textId="77777777" w:rsidR="000A70BA" w:rsidRDefault="00000000">
      <w:pPr>
        <w:pStyle w:val="SourceCode"/>
      </w:pPr>
      <w:r>
        <w:t>00131 | @dataclass</w:t>
      </w:r>
    </w:p>
    <w:p w14:paraId="2F5BC737" w14:textId="77777777" w:rsidR="000A70BA" w:rsidRDefault="00000000">
      <w:pPr>
        <w:pStyle w:val="SourceCode"/>
      </w:pPr>
      <w:r>
        <w:t>00132 | class SystemConfig:</w:t>
      </w:r>
    </w:p>
    <w:p w14:paraId="6EF65EC5" w14:textId="77777777" w:rsidR="000A70BA" w:rsidRDefault="00000000">
      <w:pPr>
        <w:pStyle w:val="SourceCode"/>
      </w:pPr>
      <w:r>
        <w:t>00133 |     """</w:t>
      </w:r>
      <w:r>
        <w:t>软件总配置对象。</w:t>
      </w:r>
      <w:r>
        <w:t>"""</w:t>
      </w:r>
    </w:p>
    <w:p w14:paraId="7C9EAAF1" w14:textId="77777777" w:rsidR="000A70BA" w:rsidRDefault="00000000">
      <w:pPr>
        <w:pStyle w:val="SourceCode"/>
      </w:pPr>
      <w:r>
        <w:t>00134 |     grid: GridConfig = field(default_factory=GridConfig)</w:t>
      </w:r>
    </w:p>
    <w:p w14:paraId="6E10D7A9" w14:textId="77777777" w:rsidR="000A70BA" w:rsidRDefault="00000000">
      <w:pPr>
        <w:pStyle w:val="SourceCode"/>
      </w:pPr>
      <w:r>
        <w:t>00135 |     data: DataConfig = field(default_factory=DataConfig)</w:t>
      </w:r>
    </w:p>
    <w:p w14:paraId="172E4ED4" w14:textId="77777777" w:rsidR="000A70BA" w:rsidRDefault="00000000">
      <w:pPr>
        <w:pStyle w:val="SourceCode"/>
      </w:pPr>
      <w:r>
        <w:t>00136 |     model: ModelConfig = field(default_factory=ModelConfig)</w:t>
      </w:r>
    </w:p>
    <w:p w14:paraId="6692EC29" w14:textId="77777777" w:rsidR="000A70BA" w:rsidRDefault="00000000">
      <w:pPr>
        <w:pStyle w:val="SourceCode"/>
      </w:pPr>
      <w:r>
        <w:t>00137 |     train: TrainConfig = field(default_factory=TrainConfig)</w:t>
      </w:r>
    </w:p>
    <w:p w14:paraId="2D7AD63C" w14:textId="77777777" w:rsidR="000A70BA" w:rsidRDefault="00000000">
      <w:pPr>
        <w:pStyle w:val="SourceCode"/>
      </w:pPr>
      <w:r>
        <w:t>00138 |     version: str = "V1.0"</w:t>
      </w:r>
    </w:p>
    <w:p w14:paraId="5C798081" w14:textId="77777777" w:rsidR="000A70BA" w:rsidRDefault="00000000">
      <w:pPr>
        <w:pStyle w:val="SourceCode"/>
      </w:pPr>
      <w:r>
        <w:t>00139 |     project_name: str = "</w:t>
      </w:r>
      <w:r>
        <w:t>气象水文要素三维时空分布模拟预报</w:t>
      </w:r>
      <w:r>
        <w:t>"</w:t>
      </w:r>
    </w:p>
    <w:p w14:paraId="3C43C45B" w14:textId="77777777" w:rsidR="000A70BA" w:rsidRDefault="00000000">
      <w:pPr>
        <w:pStyle w:val="SourceCode"/>
      </w:pPr>
      <w:r>
        <w:t xml:space="preserve">00140 | </w:t>
      </w:r>
    </w:p>
    <w:p w14:paraId="0ED0BBB1" w14:textId="77777777" w:rsidR="000A70BA" w:rsidRDefault="00000000">
      <w:pPr>
        <w:pStyle w:val="SourceCode"/>
      </w:pPr>
      <w:r>
        <w:t>00141 |     def save(self, path: str) -&gt; None:</w:t>
      </w:r>
    </w:p>
    <w:p w14:paraId="78BD269A" w14:textId="77777777" w:rsidR="000A70BA" w:rsidRDefault="00000000">
      <w:pPr>
        <w:pStyle w:val="SourceCode"/>
      </w:pPr>
      <w:r>
        <w:t>00142 |         p = Path(path)</w:t>
      </w:r>
    </w:p>
    <w:p w14:paraId="0B7ECFB8" w14:textId="77777777" w:rsidR="000A70BA" w:rsidRDefault="00000000">
      <w:pPr>
        <w:pStyle w:val="SourceCode"/>
      </w:pPr>
      <w:r>
        <w:t>00143 |         p.parent.mkdir(parents=True, exist_ok=True)</w:t>
      </w:r>
    </w:p>
    <w:p w14:paraId="1AF37D5E" w14:textId="77777777" w:rsidR="000A70BA" w:rsidRDefault="00000000">
      <w:pPr>
        <w:pStyle w:val="SourceCode"/>
      </w:pPr>
      <w:r>
        <w:t>00144 |         with p.open("w", encoding="utf-8") as f:</w:t>
      </w:r>
    </w:p>
    <w:p w14:paraId="0A1D497B" w14:textId="77777777" w:rsidR="000A70BA" w:rsidRDefault="00000000">
      <w:pPr>
        <w:pStyle w:val="SourceCode"/>
      </w:pPr>
      <w:r>
        <w:t>00145 |             json.dump(asdict(self), f, ensure_ascii=False, indent=2)</w:t>
      </w:r>
    </w:p>
    <w:p w14:paraId="2098AE5B" w14:textId="77777777" w:rsidR="000A70BA" w:rsidRDefault="00000000">
      <w:pPr>
        <w:pStyle w:val="SourceCode"/>
      </w:pPr>
      <w:r>
        <w:t xml:space="preserve">00146 | </w:t>
      </w:r>
    </w:p>
    <w:p w14:paraId="1C659527" w14:textId="77777777" w:rsidR="000A70BA" w:rsidRDefault="00000000">
      <w:pPr>
        <w:pStyle w:val="SourceCode"/>
      </w:pPr>
      <w:r>
        <w:t>00147 |     @staticmethod</w:t>
      </w:r>
    </w:p>
    <w:p w14:paraId="0017C693" w14:textId="77777777" w:rsidR="000A70BA" w:rsidRDefault="00000000">
      <w:pPr>
        <w:pStyle w:val="SourceCode"/>
      </w:pPr>
      <w:r>
        <w:t>00148 |     def load(path: str) -&gt; "SystemConfig":</w:t>
      </w:r>
    </w:p>
    <w:p w14:paraId="2B299ADE" w14:textId="77777777" w:rsidR="000A70BA" w:rsidRDefault="00000000">
      <w:pPr>
        <w:pStyle w:val="SourceCode"/>
      </w:pPr>
      <w:r>
        <w:t>00149 |         with open(path, "r", encoding="utf-8") as f:</w:t>
      </w:r>
    </w:p>
    <w:p w14:paraId="76270998" w14:textId="77777777" w:rsidR="000A70BA" w:rsidRDefault="00000000">
      <w:pPr>
        <w:pStyle w:val="SourceCode"/>
      </w:pPr>
      <w:r>
        <w:t>00150 |             raw = json.load(f)</w:t>
      </w:r>
    </w:p>
    <w:p w14:paraId="52A7F69E" w14:textId="77777777" w:rsidR="000A70BA" w:rsidRDefault="00000000">
      <w:pPr>
        <w:pStyle w:val="SourceCode"/>
      </w:pPr>
      <w:r>
        <w:t>00151 |         cfg = SystemConfig()</w:t>
      </w:r>
    </w:p>
    <w:p w14:paraId="10ACE28B" w14:textId="77777777" w:rsidR="000A70BA" w:rsidRDefault="00000000">
      <w:pPr>
        <w:pStyle w:val="SourceCode"/>
      </w:pPr>
      <w:r>
        <w:t>00152 |         if "grid" in raw:</w:t>
      </w:r>
    </w:p>
    <w:p w14:paraId="537BAB7D" w14:textId="77777777" w:rsidR="000A70BA" w:rsidRDefault="00000000">
      <w:pPr>
        <w:pStyle w:val="SourceCode"/>
      </w:pPr>
      <w:r>
        <w:t>00153 |             cfg.grid = GridConfig(**raw["grid"])</w:t>
      </w:r>
    </w:p>
    <w:p w14:paraId="4A6EAEB4" w14:textId="77777777" w:rsidR="000A70BA" w:rsidRDefault="00000000">
      <w:pPr>
        <w:pStyle w:val="SourceCode"/>
      </w:pPr>
      <w:r>
        <w:t>00154 |         if "data" in raw:</w:t>
      </w:r>
    </w:p>
    <w:p w14:paraId="1331167F" w14:textId="77777777" w:rsidR="000A70BA" w:rsidRDefault="00000000">
      <w:pPr>
        <w:pStyle w:val="SourceCode"/>
      </w:pPr>
      <w:r>
        <w:t>00155 |             cfg.data = DataConfig(**raw["data"])</w:t>
      </w:r>
    </w:p>
    <w:p w14:paraId="5D38B737" w14:textId="77777777" w:rsidR="000A70BA" w:rsidRDefault="00000000">
      <w:pPr>
        <w:pStyle w:val="SourceCode"/>
      </w:pPr>
      <w:r>
        <w:t>00156 |         if "model" in raw:</w:t>
      </w:r>
    </w:p>
    <w:p w14:paraId="63D991D8" w14:textId="77777777" w:rsidR="000A70BA" w:rsidRDefault="00000000">
      <w:pPr>
        <w:pStyle w:val="SourceCode"/>
      </w:pPr>
      <w:r>
        <w:t>00157 |             cfg.model = ModelConfig(**raw["model"])</w:t>
      </w:r>
    </w:p>
    <w:p w14:paraId="2CBCF5A5" w14:textId="77777777" w:rsidR="000A70BA" w:rsidRDefault="00000000">
      <w:pPr>
        <w:pStyle w:val="SourceCode"/>
      </w:pPr>
      <w:r>
        <w:lastRenderedPageBreak/>
        <w:t>00158 |         if "train" in raw:</w:t>
      </w:r>
    </w:p>
    <w:p w14:paraId="68287D2D" w14:textId="77777777" w:rsidR="000A70BA" w:rsidRDefault="00000000">
      <w:pPr>
        <w:pStyle w:val="SourceCode"/>
      </w:pPr>
      <w:r>
        <w:t>00159 |             cfg.train = TrainConfig(**raw["train"])</w:t>
      </w:r>
    </w:p>
    <w:p w14:paraId="74571710" w14:textId="77777777" w:rsidR="000A70BA" w:rsidRDefault="00000000">
      <w:pPr>
        <w:pStyle w:val="SourceCode"/>
      </w:pPr>
      <w:r>
        <w:t>00160 |         cfg.version = raw.get("version", cfg.version)</w:t>
      </w:r>
    </w:p>
    <w:p w14:paraId="4C1CBA59" w14:textId="77777777" w:rsidR="000A70BA" w:rsidRDefault="00000000">
      <w:pPr>
        <w:pStyle w:val="SourceCode"/>
      </w:pPr>
      <w:r>
        <w:t>00161 |         cfg.project_name = raw.get("project_name", cfg.project_name)</w:t>
      </w:r>
    </w:p>
    <w:p w14:paraId="0525B3CA" w14:textId="77777777" w:rsidR="000A70BA" w:rsidRDefault="00000000">
      <w:pPr>
        <w:pStyle w:val="SourceCode"/>
      </w:pPr>
      <w:r>
        <w:t>00162 |         return cfg</w:t>
      </w:r>
    </w:p>
    <w:p w14:paraId="126EFC7D" w14:textId="77777777" w:rsidR="000A70BA" w:rsidRDefault="00000000">
      <w:pPr>
        <w:pStyle w:val="SourceCode"/>
      </w:pPr>
      <w:r>
        <w:t xml:space="preserve">00163 | </w:t>
      </w:r>
    </w:p>
    <w:p w14:paraId="46D9126A" w14:textId="77777777" w:rsidR="000A70BA" w:rsidRDefault="00000000">
      <w:pPr>
        <w:pStyle w:val="SourceCode"/>
      </w:pPr>
      <w:r>
        <w:t xml:space="preserve">00164 | </w:t>
      </w:r>
    </w:p>
    <w:p w14:paraId="10A43F88" w14:textId="77777777" w:rsidR="000A70BA" w:rsidRDefault="00000000">
      <w:pPr>
        <w:pStyle w:val="SourceCode"/>
      </w:pPr>
      <w:r>
        <w:t>00165 | def build_default_config() -&gt; SystemConfig:</w:t>
      </w:r>
    </w:p>
    <w:p w14:paraId="082601C7" w14:textId="77777777" w:rsidR="000A70BA" w:rsidRDefault="00000000">
      <w:pPr>
        <w:pStyle w:val="SourceCode"/>
      </w:pPr>
      <w:r>
        <w:t>00166 |     cfg = SystemConfig()</w:t>
      </w:r>
    </w:p>
    <w:p w14:paraId="351ED9B4" w14:textId="77777777" w:rsidR="000A70BA" w:rsidRDefault="00000000">
      <w:pPr>
        <w:pStyle w:val="SourceCode"/>
      </w:pPr>
      <w:r>
        <w:t>00167 |     cfg.data.ensure_dirs()</w:t>
      </w:r>
    </w:p>
    <w:p w14:paraId="7B92A0E2" w14:textId="77777777" w:rsidR="000A70BA" w:rsidRDefault="00000000">
      <w:pPr>
        <w:pStyle w:val="SourceCode"/>
      </w:pPr>
      <w:r>
        <w:t>00168 |     return cfg</w:t>
      </w:r>
    </w:p>
    <w:p w14:paraId="4332FDC8" w14:textId="77777777" w:rsidR="000A70BA" w:rsidRDefault="00000000">
      <w:pPr>
        <w:pStyle w:val="SourceCode"/>
      </w:pPr>
      <w:r>
        <w:t xml:space="preserve">00169 | </w:t>
      </w:r>
    </w:p>
    <w:p w14:paraId="163EA8EA" w14:textId="77777777" w:rsidR="000A70BA" w:rsidRDefault="00000000">
      <w:pPr>
        <w:pStyle w:val="SourceCode"/>
      </w:pPr>
      <w:r>
        <w:t xml:space="preserve">00170 | # ===== </w:t>
      </w:r>
      <w:r>
        <w:t>文件：</w:t>
      </w:r>
      <w:r>
        <w:t>hydromet3d/utils/logger.py =====</w:t>
      </w:r>
    </w:p>
    <w:p w14:paraId="7CE2E8E1" w14:textId="77777777" w:rsidR="000A70BA" w:rsidRDefault="00000000">
      <w:pPr>
        <w:pStyle w:val="SourceCode"/>
      </w:pPr>
      <w:r>
        <w:t>00171 | # -*- coding: utf-8 -*-</w:t>
      </w:r>
    </w:p>
    <w:p w14:paraId="280CF1B5" w14:textId="77777777" w:rsidR="000A70BA" w:rsidRDefault="00000000">
      <w:pPr>
        <w:pStyle w:val="SourceCode"/>
      </w:pPr>
      <w:r>
        <w:t>00172 | """</w:t>
      </w:r>
      <w:r>
        <w:t>日志、随机种子、运行状态记录工具。</w:t>
      </w:r>
      <w:r>
        <w:t>"""</w:t>
      </w:r>
    </w:p>
    <w:p w14:paraId="13A16ADF" w14:textId="77777777" w:rsidR="000A70BA" w:rsidRDefault="00000000">
      <w:pPr>
        <w:pStyle w:val="SourceCode"/>
      </w:pPr>
      <w:r>
        <w:t>00173 | from __future__ import annotations</w:t>
      </w:r>
    </w:p>
    <w:p w14:paraId="328DB6BE" w14:textId="77777777" w:rsidR="000A70BA" w:rsidRDefault="00000000">
      <w:pPr>
        <w:pStyle w:val="SourceCode"/>
      </w:pPr>
      <w:r>
        <w:t xml:space="preserve">00174 | </w:t>
      </w:r>
    </w:p>
    <w:p w14:paraId="01A866AD" w14:textId="77777777" w:rsidR="000A70BA" w:rsidRDefault="00000000">
      <w:pPr>
        <w:pStyle w:val="SourceCode"/>
      </w:pPr>
      <w:r>
        <w:t>00175 | import os</w:t>
      </w:r>
    </w:p>
    <w:p w14:paraId="3477B18C" w14:textId="77777777" w:rsidR="000A70BA" w:rsidRDefault="00000000">
      <w:pPr>
        <w:pStyle w:val="SourceCode"/>
      </w:pPr>
      <w:r>
        <w:t>00176 | import sys</w:t>
      </w:r>
    </w:p>
    <w:p w14:paraId="6EE31243" w14:textId="77777777" w:rsidR="000A70BA" w:rsidRDefault="00000000">
      <w:pPr>
        <w:pStyle w:val="SourceCode"/>
      </w:pPr>
      <w:r>
        <w:t>00177 | import time</w:t>
      </w:r>
    </w:p>
    <w:p w14:paraId="184087D8" w14:textId="77777777" w:rsidR="000A70BA" w:rsidRDefault="00000000">
      <w:pPr>
        <w:pStyle w:val="SourceCode"/>
      </w:pPr>
      <w:r>
        <w:t>00178 | import random</w:t>
      </w:r>
    </w:p>
    <w:p w14:paraId="7EA8301F" w14:textId="77777777" w:rsidR="000A70BA" w:rsidRDefault="00000000">
      <w:pPr>
        <w:pStyle w:val="SourceCode"/>
      </w:pPr>
      <w:r>
        <w:t>00179 | import logging</w:t>
      </w:r>
    </w:p>
    <w:p w14:paraId="154B207B" w14:textId="77777777" w:rsidR="000A70BA" w:rsidRDefault="00000000">
      <w:pPr>
        <w:pStyle w:val="SourceCode"/>
      </w:pPr>
      <w:r>
        <w:t>00180 | from pathlib import Path</w:t>
      </w:r>
    </w:p>
    <w:p w14:paraId="7E29D50A" w14:textId="77777777" w:rsidR="000A70BA" w:rsidRDefault="00000000">
      <w:pPr>
        <w:pStyle w:val="SourceCode"/>
      </w:pPr>
      <w:r>
        <w:t>00181 | from typing import Optional, Dict, Any</w:t>
      </w:r>
    </w:p>
    <w:p w14:paraId="25DECFFA" w14:textId="77777777" w:rsidR="000A70BA" w:rsidRDefault="00000000">
      <w:pPr>
        <w:pStyle w:val="SourceCode"/>
      </w:pPr>
      <w:r>
        <w:t xml:space="preserve">00182 | </w:t>
      </w:r>
    </w:p>
    <w:p w14:paraId="6FDD80A9" w14:textId="77777777" w:rsidR="000A70BA" w:rsidRDefault="00000000">
      <w:pPr>
        <w:pStyle w:val="SourceCode"/>
      </w:pPr>
      <w:r>
        <w:t>00183 | try:</w:t>
      </w:r>
    </w:p>
    <w:p w14:paraId="1F9DC13E" w14:textId="77777777" w:rsidR="000A70BA" w:rsidRDefault="00000000">
      <w:pPr>
        <w:pStyle w:val="SourceCode"/>
      </w:pPr>
      <w:r>
        <w:t>00184 |     import numpy as np</w:t>
      </w:r>
    </w:p>
    <w:p w14:paraId="020B2618" w14:textId="77777777" w:rsidR="000A70BA" w:rsidRDefault="00000000">
      <w:pPr>
        <w:pStyle w:val="SourceCode"/>
      </w:pPr>
      <w:r>
        <w:t>00185 | except Exception:</w:t>
      </w:r>
    </w:p>
    <w:p w14:paraId="00C10D89" w14:textId="77777777" w:rsidR="000A70BA" w:rsidRDefault="00000000">
      <w:pPr>
        <w:pStyle w:val="SourceCode"/>
      </w:pPr>
      <w:r>
        <w:t>00186 |     np = None</w:t>
      </w:r>
    </w:p>
    <w:p w14:paraId="0930F7B3" w14:textId="77777777" w:rsidR="000A70BA" w:rsidRDefault="00000000">
      <w:pPr>
        <w:pStyle w:val="SourceCode"/>
      </w:pPr>
      <w:r>
        <w:t xml:space="preserve">00187 | </w:t>
      </w:r>
    </w:p>
    <w:p w14:paraId="369B379C" w14:textId="77777777" w:rsidR="000A70BA" w:rsidRDefault="00000000">
      <w:pPr>
        <w:pStyle w:val="SourceCode"/>
      </w:pPr>
      <w:r>
        <w:t>00188 | try:</w:t>
      </w:r>
    </w:p>
    <w:p w14:paraId="7BB11B1D" w14:textId="77777777" w:rsidR="000A70BA" w:rsidRDefault="00000000">
      <w:pPr>
        <w:pStyle w:val="SourceCode"/>
      </w:pPr>
      <w:r>
        <w:t>00189 |     import torch</w:t>
      </w:r>
    </w:p>
    <w:p w14:paraId="546A29D6" w14:textId="77777777" w:rsidR="000A70BA" w:rsidRDefault="00000000">
      <w:pPr>
        <w:pStyle w:val="SourceCode"/>
      </w:pPr>
      <w:r>
        <w:t>00190 | except Exception:</w:t>
      </w:r>
    </w:p>
    <w:p w14:paraId="07D3CBCA" w14:textId="77777777" w:rsidR="000A70BA" w:rsidRDefault="00000000">
      <w:pPr>
        <w:pStyle w:val="SourceCode"/>
      </w:pPr>
      <w:r>
        <w:t>00191 |     torch = None</w:t>
      </w:r>
    </w:p>
    <w:p w14:paraId="633DBE13" w14:textId="77777777" w:rsidR="000A70BA" w:rsidRDefault="00000000">
      <w:pPr>
        <w:pStyle w:val="SourceCode"/>
      </w:pPr>
      <w:r>
        <w:t xml:space="preserve">00192 | </w:t>
      </w:r>
    </w:p>
    <w:p w14:paraId="52B1D9DC" w14:textId="77777777" w:rsidR="000A70BA" w:rsidRDefault="00000000">
      <w:pPr>
        <w:pStyle w:val="SourceCode"/>
      </w:pPr>
      <w:r>
        <w:t xml:space="preserve">00193 | </w:t>
      </w:r>
    </w:p>
    <w:p w14:paraId="0BFFA989" w14:textId="77777777" w:rsidR="000A70BA" w:rsidRDefault="00000000">
      <w:pPr>
        <w:pStyle w:val="SourceCode"/>
      </w:pPr>
      <w:r>
        <w:t>00194 | def make_logger(name: str = "HydroMet3D", log_file: Optional[str] = None) -&gt; logging.Logger:</w:t>
      </w:r>
    </w:p>
    <w:p w14:paraId="6A17B3B9" w14:textId="77777777" w:rsidR="000A70BA" w:rsidRDefault="00000000">
      <w:pPr>
        <w:pStyle w:val="SourceCode"/>
      </w:pPr>
      <w:r>
        <w:t>00195 |     logger = logging.getLogger(name)</w:t>
      </w:r>
    </w:p>
    <w:p w14:paraId="2A56C0EF" w14:textId="77777777" w:rsidR="000A70BA" w:rsidRDefault="00000000">
      <w:pPr>
        <w:pStyle w:val="SourceCode"/>
      </w:pPr>
      <w:r>
        <w:t>00196 |     logger.setLevel(logging.INFO)</w:t>
      </w:r>
    </w:p>
    <w:p w14:paraId="5D346CE9" w14:textId="77777777" w:rsidR="000A70BA" w:rsidRDefault="00000000">
      <w:pPr>
        <w:pStyle w:val="SourceCode"/>
      </w:pPr>
      <w:r>
        <w:t>00197 |     logger.handlers.clear()</w:t>
      </w:r>
    </w:p>
    <w:p w14:paraId="3F43098D" w14:textId="77777777" w:rsidR="000A70BA" w:rsidRDefault="00000000">
      <w:pPr>
        <w:pStyle w:val="SourceCode"/>
      </w:pPr>
      <w:r>
        <w:t>00198 |     formatter = logging.Formatter(</w:t>
      </w:r>
    </w:p>
    <w:p w14:paraId="09D23713" w14:textId="77777777" w:rsidR="000A70BA" w:rsidRDefault="00000000">
      <w:pPr>
        <w:pStyle w:val="SourceCode"/>
      </w:pPr>
      <w:r>
        <w:t>00199 |         fmt="%(asctime)s | %(levelname)s | %(name)s | %(message)s",</w:t>
      </w:r>
    </w:p>
    <w:p w14:paraId="60978700" w14:textId="77777777" w:rsidR="000A70BA" w:rsidRDefault="00000000">
      <w:pPr>
        <w:pStyle w:val="SourceCode"/>
      </w:pPr>
      <w:r>
        <w:t>00200 |         datefmt="%Y-%m-%d %H:%M:%S"</w:t>
      </w:r>
    </w:p>
    <w:p w14:paraId="3023068F" w14:textId="77777777" w:rsidR="000A70BA" w:rsidRDefault="00000000">
      <w:pPr>
        <w:pStyle w:val="SourceCode"/>
      </w:pPr>
      <w:r>
        <w:t>00201 |     )</w:t>
      </w:r>
    </w:p>
    <w:p w14:paraId="4ABF6395" w14:textId="77777777" w:rsidR="000A70BA" w:rsidRDefault="00000000">
      <w:pPr>
        <w:pStyle w:val="SourceCode"/>
      </w:pPr>
      <w:r>
        <w:t>00202 |     stream_handler = logging.StreamHandler(sys.stdout)</w:t>
      </w:r>
    </w:p>
    <w:p w14:paraId="2B5C177C" w14:textId="77777777" w:rsidR="000A70BA" w:rsidRDefault="00000000">
      <w:pPr>
        <w:pStyle w:val="SourceCode"/>
      </w:pPr>
      <w:r>
        <w:t>00203 |     stream_handler.setFormatter(formatter)</w:t>
      </w:r>
    </w:p>
    <w:p w14:paraId="06FDA70C" w14:textId="77777777" w:rsidR="000A70BA" w:rsidRDefault="00000000">
      <w:pPr>
        <w:pStyle w:val="SourceCode"/>
      </w:pPr>
      <w:r>
        <w:t>00204 |     logger.addHandler(stream_handler)</w:t>
      </w:r>
    </w:p>
    <w:p w14:paraId="4BFE3746" w14:textId="77777777" w:rsidR="000A70BA" w:rsidRDefault="00000000">
      <w:pPr>
        <w:pStyle w:val="SourceCode"/>
      </w:pPr>
      <w:r>
        <w:t>00205 |     if log_file:</w:t>
      </w:r>
    </w:p>
    <w:p w14:paraId="729B4FF1" w14:textId="77777777" w:rsidR="000A70BA" w:rsidRDefault="00000000">
      <w:pPr>
        <w:pStyle w:val="SourceCode"/>
      </w:pPr>
      <w:r>
        <w:t>00206 |         Path(log_file).parent.mkdir(parents=True, exist_ok=True)</w:t>
      </w:r>
    </w:p>
    <w:p w14:paraId="4B56D6BF" w14:textId="77777777" w:rsidR="000A70BA" w:rsidRDefault="00000000">
      <w:pPr>
        <w:pStyle w:val="SourceCode"/>
      </w:pPr>
      <w:r>
        <w:t>00207 |         file_handler = logging.FileHandler(log_file, encoding="utf-8")</w:t>
      </w:r>
    </w:p>
    <w:p w14:paraId="5D794383" w14:textId="77777777" w:rsidR="000A70BA" w:rsidRDefault="00000000">
      <w:pPr>
        <w:pStyle w:val="SourceCode"/>
      </w:pPr>
      <w:r>
        <w:t>00208 |         file_handler.setFormatter(formatter)</w:t>
      </w:r>
    </w:p>
    <w:p w14:paraId="101FE889" w14:textId="77777777" w:rsidR="000A70BA" w:rsidRDefault="00000000">
      <w:pPr>
        <w:pStyle w:val="SourceCode"/>
      </w:pPr>
      <w:r>
        <w:t>00209 |         logger.addHandler(file_handler)</w:t>
      </w:r>
    </w:p>
    <w:p w14:paraId="3328917C" w14:textId="77777777" w:rsidR="000A70BA" w:rsidRDefault="00000000">
      <w:pPr>
        <w:pStyle w:val="SourceCode"/>
      </w:pPr>
      <w:r>
        <w:t>00210 |     return logger</w:t>
      </w:r>
    </w:p>
    <w:p w14:paraId="366200FD" w14:textId="77777777" w:rsidR="000A70BA" w:rsidRDefault="00000000">
      <w:pPr>
        <w:pStyle w:val="SourceCode"/>
      </w:pPr>
      <w:r>
        <w:t xml:space="preserve">00211 | </w:t>
      </w:r>
    </w:p>
    <w:p w14:paraId="68CCB390" w14:textId="77777777" w:rsidR="000A70BA" w:rsidRDefault="00000000">
      <w:pPr>
        <w:pStyle w:val="SourceCode"/>
      </w:pPr>
      <w:r>
        <w:t xml:space="preserve">00212 | </w:t>
      </w:r>
    </w:p>
    <w:p w14:paraId="10118A5C" w14:textId="77777777" w:rsidR="000A70BA" w:rsidRDefault="00000000">
      <w:pPr>
        <w:pStyle w:val="SourceCode"/>
      </w:pPr>
      <w:r>
        <w:t>00213 | def set_random_seed(seed: int) -&gt; None:</w:t>
      </w:r>
    </w:p>
    <w:p w14:paraId="0BF5A63E" w14:textId="77777777" w:rsidR="000A70BA" w:rsidRDefault="00000000">
      <w:pPr>
        <w:pStyle w:val="SourceCode"/>
      </w:pPr>
      <w:r>
        <w:t>00214 |     random.seed(seed)</w:t>
      </w:r>
    </w:p>
    <w:p w14:paraId="69F7628D" w14:textId="77777777" w:rsidR="000A70BA" w:rsidRDefault="00000000">
      <w:pPr>
        <w:pStyle w:val="SourceCode"/>
      </w:pPr>
      <w:r>
        <w:t>00215 |     os.environ["PYTHONHASHSEED"] = str(seed)</w:t>
      </w:r>
    </w:p>
    <w:p w14:paraId="528CA6BE" w14:textId="77777777" w:rsidR="000A70BA" w:rsidRDefault="00000000">
      <w:pPr>
        <w:pStyle w:val="SourceCode"/>
      </w:pPr>
      <w:r>
        <w:t>00216 |     if np is not None:</w:t>
      </w:r>
    </w:p>
    <w:p w14:paraId="78E5B9F6" w14:textId="77777777" w:rsidR="000A70BA" w:rsidRDefault="00000000">
      <w:pPr>
        <w:pStyle w:val="SourceCode"/>
      </w:pPr>
      <w:r>
        <w:t>00217 |         np.random.seed(seed)</w:t>
      </w:r>
    </w:p>
    <w:p w14:paraId="201C04A3" w14:textId="77777777" w:rsidR="000A70BA" w:rsidRDefault="00000000">
      <w:pPr>
        <w:pStyle w:val="SourceCode"/>
      </w:pPr>
      <w:r>
        <w:t>00218 |     if torch is not None:</w:t>
      </w:r>
    </w:p>
    <w:p w14:paraId="6DEA94D7" w14:textId="77777777" w:rsidR="000A70BA" w:rsidRDefault="00000000">
      <w:pPr>
        <w:pStyle w:val="SourceCode"/>
      </w:pPr>
      <w:r>
        <w:t>00219 |         torch.manual_seed(seed)</w:t>
      </w:r>
    </w:p>
    <w:p w14:paraId="5B5CDBB6" w14:textId="77777777" w:rsidR="000A70BA" w:rsidRDefault="00000000">
      <w:pPr>
        <w:pStyle w:val="SourceCode"/>
      </w:pPr>
      <w:r>
        <w:t>00220 |         if torch.cuda.is_available():</w:t>
      </w:r>
    </w:p>
    <w:p w14:paraId="1465CCA1" w14:textId="77777777" w:rsidR="000A70BA" w:rsidRDefault="00000000">
      <w:pPr>
        <w:pStyle w:val="SourceCode"/>
      </w:pPr>
      <w:r>
        <w:t>00221 |             torch.cuda.manual_seed(seed)</w:t>
      </w:r>
    </w:p>
    <w:p w14:paraId="20680B77" w14:textId="77777777" w:rsidR="000A70BA" w:rsidRDefault="00000000">
      <w:pPr>
        <w:pStyle w:val="SourceCode"/>
      </w:pPr>
      <w:r>
        <w:t>00222 |             torch.cuda.manual_seed_all(seed)</w:t>
      </w:r>
    </w:p>
    <w:p w14:paraId="528C98F0" w14:textId="77777777" w:rsidR="000A70BA" w:rsidRDefault="00000000">
      <w:pPr>
        <w:pStyle w:val="SourceCode"/>
      </w:pPr>
      <w:r>
        <w:t>00223 |         torch.backends.cudnn.deterministic = True</w:t>
      </w:r>
    </w:p>
    <w:p w14:paraId="76D41EAE" w14:textId="77777777" w:rsidR="000A70BA" w:rsidRDefault="00000000">
      <w:pPr>
        <w:pStyle w:val="SourceCode"/>
      </w:pPr>
      <w:r>
        <w:t>00224 |         torch.backends.cudnn.benchmark = False</w:t>
      </w:r>
    </w:p>
    <w:p w14:paraId="42A9DDD7" w14:textId="77777777" w:rsidR="000A70BA" w:rsidRDefault="00000000">
      <w:pPr>
        <w:pStyle w:val="SourceCode"/>
      </w:pPr>
      <w:r>
        <w:t xml:space="preserve">00225 | </w:t>
      </w:r>
    </w:p>
    <w:p w14:paraId="09B058DA" w14:textId="77777777" w:rsidR="000A70BA" w:rsidRDefault="00000000">
      <w:pPr>
        <w:pStyle w:val="SourceCode"/>
      </w:pPr>
      <w:r>
        <w:t xml:space="preserve">00226 | </w:t>
      </w:r>
    </w:p>
    <w:p w14:paraId="4D4D4B35" w14:textId="77777777" w:rsidR="000A70BA" w:rsidRDefault="00000000">
      <w:pPr>
        <w:pStyle w:val="SourceCode"/>
      </w:pPr>
      <w:r>
        <w:t>00227 | class Timer:</w:t>
      </w:r>
    </w:p>
    <w:p w14:paraId="294B09F2" w14:textId="77777777" w:rsidR="000A70BA" w:rsidRDefault="00000000">
      <w:pPr>
        <w:pStyle w:val="SourceCode"/>
      </w:pPr>
      <w:r>
        <w:t>00228 |     """</w:t>
      </w:r>
      <w:r>
        <w:t>简易计时器，用于记录数据读取、训练和预报耗时。</w:t>
      </w:r>
      <w:r>
        <w:t>"""</w:t>
      </w:r>
    </w:p>
    <w:p w14:paraId="3EC94CA6" w14:textId="77777777" w:rsidR="000A70BA" w:rsidRDefault="00000000">
      <w:pPr>
        <w:pStyle w:val="SourceCode"/>
      </w:pPr>
      <w:r>
        <w:t xml:space="preserve">00229 | </w:t>
      </w:r>
    </w:p>
    <w:p w14:paraId="4B8E5DF0" w14:textId="77777777" w:rsidR="000A70BA" w:rsidRDefault="00000000">
      <w:pPr>
        <w:pStyle w:val="SourceCode"/>
      </w:pPr>
      <w:r>
        <w:t>00230 |     def __init__(self, title: str = "task", logger: Optional[logging.Logger] = None):</w:t>
      </w:r>
    </w:p>
    <w:p w14:paraId="2FB68DAA" w14:textId="77777777" w:rsidR="000A70BA" w:rsidRDefault="00000000">
      <w:pPr>
        <w:pStyle w:val="SourceCode"/>
      </w:pPr>
      <w:r>
        <w:t>00231 |         self.title = title</w:t>
      </w:r>
    </w:p>
    <w:p w14:paraId="0965858F" w14:textId="77777777" w:rsidR="000A70BA" w:rsidRDefault="00000000">
      <w:pPr>
        <w:pStyle w:val="SourceCode"/>
      </w:pPr>
      <w:r>
        <w:t>00232 |         self.logger = logger</w:t>
      </w:r>
    </w:p>
    <w:p w14:paraId="16C1676A" w14:textId="77777777" w:rsidR="000A70BA" w:rsidRDefault="00000000">
      <w:pPr>
        <w:pStyle w:val="SourceCode"/>
      </w:pPr>
      <w:r>
        <w:t>00233 |         self.start = 0.0</w:t>
      </w:r>
    </w:p>
    <w:p w14:paraId="14A90449" w14:textId="77777777" w:rsidR="000A70BA" w:rsidRDefault="00000000">
      <w:pPr>
        <w:pStyle w:val="SourceCode"/>
      </w:pPr>
      <w:r>
        <w:t>00234 |         self.end = 0.0</w:t>
      </w:r>
    </w:p>
    <w:p w14:paraId="33160F88" w14:textId="77777777" w:rsidR="000A70BA" w:rsidRDefault="00000000">
      <w:pPr>
        <w:pStyle w:val="SourceCode"/>
      </w:pPr>
      <w:r>
        <w:t xml:space="preserve">00235 | </w:t>
      </w:r>
    </w:p>
    <w:p w14:paraId="705E91EB" w14:textId="77777777" w:rsidR="000A70BA" w:rsidRDefault="00000000">
      <w:pPr>
        <w:pStyle w:val="SourceCode"/>
      </w:pPr>
      <w:r>
        <w:t>00236 |     def __enter__(self):</w:t>
      </w:r>
    </w:p>
    <w:p w14:paraId="7710E971" w14:textId="77777777" w:rsidR="000A70BA" w:rsidRDefault="00000000">
      <w:pPr>
        <w:pStyle w:val="SourceCode"/>
      </w:pPr>
      <w:r>
        <w:t>00237 |         self.start = time.time()</w:t>
      </w:r>
    </w:p>
    <w:p w14:paraId="5ED884AB" w14:textId="77777777" w:rsidR="000A70BA" w:rsidRDefault="00000000">
      <w:pPr>
        <w:pStyle w:val="SourceCode"/>
      </w:pPr>
      <w:r>
        <w:t>00238 |         if self.logger:</w:t>
      </w:r>
    </w:p>
    <w:p w14:paraId="33666E43" w14:textId="77777777" w:rsidR="000A70BA" w:rsidRDefault="00000000">
      <w:pPr>
        <w:pStyle w:val="SourceCode"/>
      </w:pPr>
      <w:r>
        <w:t>00239 |             self.logger.info("</w:t>
      </w:r>
      <w:r>
        <w:t>开始执行：</w:t>
      </w:r>
      <w:r>
        <w:t>%s", self.title)</w:t>
      </w:r>
    </w:p>
    <w:p w14:paraId="7BA0C785" w14:textId="77777777" w:rsidR="000A70BA" w:rsidRDefault="00000000">
      <w:pPr>
        <w:pStyle w:val="SourceCode"/>
      </w:pPr>
      <w:r>
        <w:t>00240 |         return self</w:t>
      </w:r>
    </w:p>
    <w:p w14:paraId="62132895" w14:textId="77777777" w:rsidR="000A70BA" w:rsidRDefault="00000000">
      <w:pPr>
        <w:pStyle w:val="SourceCode"/>
      </w:pPr>
      <w:r>
        <w:t xml:space="preserve">00241 | </w:t>
      </w:r>
    </w:p>
    <w:p w14:paraId="1408D24B" w14:textId="77777777" w:rsidR="000A70BA" w:rsidRDefault="00000000">
      <w:pPr>
        <w:pStyle w:val="SourceCode"/>
      </w:pPr>
      <w:r>
        <w:t>00242 |     def __exit__(self, exc_type, exc_val, exc_tb):</w:t>
      </w:r>
    </w:p>
    <w:p w14:paraId="31784BE2" w14:textId="77777777" w:rsidR="000A70BA" w:rsidRDefault="00000000">
      <w:pPr>
        <w:pStyle w:val="SourceCode"/>
      </w:pPr>
      <w:r>
        <w:lastRenderedPageBreak/>
        <w:t>00243 |         self.end = time.time()</w:t>
      </w:r>
    </w:p>
    <w:p w14:paraId="6F03DF43" w14:textId="77777777" w:rsidR="000A70BA" w:rsidRDefault="00000000">
      <w:pPr>
        <w:pStyle w:val="SourceCode"/>
      </w:pPr>
      <w:r>
        <w:t>00244 |         cost = self.end - self.start</w:t>
      </w:r>
    </w:p>
    <w:p w14:paraId="0298F618" w14:textId="77777777" w:rsidR="000A70BA" w:rsidRDefault="00000000">
      <w:pPr>
        <w:pStyle w:val="SourceCode"/>
      </w:pPr>
      <w:r>
        <w:t>00245 |         if self.logger:</w:t>
      </w:r>
    </w:p>
    <w:p w14:paraId="4125A7CC" w14:textId="77777777" w:rsidR="000A70BA" w:rsidRDefault="00000000">
      <w:pPr>
        <w:pStyle w:val="SourceCode"/>
      </w:pPr>
      <w:r>
        <w:t>00246 |             self.logger.info("</w:t>
      </w:r>
      <w:r>
        <w:t>完成执行：</w:t>
      </w:r>
      <w:r>
        <w:t>%s</w:t>
      </w:r>
      <w:r>
        <w:t>，耗时</w:t>
      </w:r>
      <w:r>
        <w:t xml:space="preserve"> %.2f s", self.title, cost)</w:t>
      </w:r>
    </w:p>
    <w:p w14:paraId="5CA315FA" w14:textId="77777777" w:rsidR="000A70BA" w:rsidRDefault="00000000">
      <w:pPr>
        <w:pStyle w:val="SourceCode"/>
      </w:pPr>
      <w:r>
        <w:t xml:space="preserve">00247 | </w:t>
      </w:r>
    </w:p>
    <w:p w14:paraId="778EF2A1" w14:textId="77777777" w:rsidR="000A70BA" w:rsidRDefault="00000000">
      <w:pPr>
        <w:pStyle w:val="SourceCode"/>
      </w:pPr>
      <w:r>
        <w:t xml:space="preserve">00248 | </w:t>
      </w:r>
    </w:p>
    <w:p w14:paraId="41FF1063" w14:textId="77777777" w:rsidR="000A70BA" w:rsidRDefault="00000000">
      <w:pPr>
        <w:pStyle w:val="SourceCode"/>
      </w:pPr>
      <w:r>
        <w:t>00249 | def flatten_dict(d: Dict[str, Any], prefix: str = "") -&gt; Dict[str, Any]:</w:t>
      </w:r>
    </w:p>
    <w:p w14:paraId="71247037" w14:textId="77777777" w:rsidR="000A70BA" w:rsidRDefault="00000000">
      <w:pPr>
        <w:pStyle w:val="SourceCode"/>
      </w:pPr>
      <w:r>
        <w:t>00250 |     out: Dict[str, Any] = {}</w:t>
      </w:r>
    </w:p>
    <w:p w14:paraId="1DF1EE69" w14:textId="77777777" w:rsidR="000A70BA" w:rsidRDefault="00000000">
      <w:pPr>
        <w:pStyle w:val="SourceCode"/>
      </w:pPr>
      <w:r>
        <w:t>00251 |     for k, v in d.items():</w:t>
      </w:r>
    </w:p>
    <w:p w14:paraId="6553F282" w14:textId="77777777" w:rsidR="000A70BA" w:rsidRDefault="00000000">
      <w:pPr>
        <w:pStyle w:val="SourceCode"/>
      </w:pPr>
      <w:r>
        <w:t>00252 |         key = f"{prefix}.{k}" if prefix else str(k)</w:t>
      </w:r>
    </w:p>
    <w:p w14:paraId="608B4030" w14:textId="77777777" w:rsidR="000A70BA" w:rsidRDefault="00000000">
      <w:pPr>
        <w:pStyle w:val="SourceCode"/>
      </w:pPr>
      <w:r>
        <w:t>00253 |         if isinstance(v, dict):</w:t>
      </w:r>
    </w:p>
    <w:p w14:paraId="592A5EE8" w14:textId="77777777" w:rsidR="000A70BA" w:rsidRDefault="00000000">
      <w:pPr>
        <w:pStyle w:val="SourceCode"/>
      </w:pPr>
      <w:r>
        <w:t>00254 |             out.update(flatten_dict(v, key))</w:t>
      </w:r>
    </w:p>
    <w:p w14:paraId="4987D295" w14:textId="77777777" w:rsidR="000A70BA" w:rsidRDefault="00000000">
      <w:pPr>
        <w:pStyle w:val="SourceCode"/>
      </w:pPr>
      <w:r>
        <w:t>00255 |         else:</w:t>
      </w:r>
    </w:p>
    <w:p w14:paraId="7AA671F8" w14:textId="77777777" w:rsidR="000A70BA" w:rsidRDefault="00000000">
      <w:pPr>
        <w:pStyle w:val="SourceCode"/>
      </w:pPr>
      <w:r>
        <w:t>00256 |             out[key] = v</w:t>
      </w:r>
    </w:p>
    <w:p w14:paraId="5E6F411C" w14:textId="77777777" w:rsidR="000A70BA" w:rsidRDefault="00000000">
      <w:pPr>
        <w:pStyle w:val="SourceCode"/>
      </w:pPr>
      <w:r>
        <w:t>00257 |     return out</w:t>
      </w:r>
    </w:p>
    <w:p w14:paraId="6D21BF7D" w14:textId="77777777" w:rsidR="000A70BA" w:rsidRDefault="00000000">
      <w:pPr>
        <w:pStyle w:val="SourceCode"/>
      </w:pPr>
      <w:r>
        <w:t xml:space="preserve">00258 | </w:t>
      </w:r>
    </w:p>
    <w:p w14:paraId="42BC02F7" w14:textId="77777777" w:rsidR="000A70BA" w:rsidRDefault="00000000">
      <w:pPr>
        <w:pStyle w:val="SourceCode"/>
      </w:pPr>
      <w:r>
        <w:t xml:space="preserve">00259 | # ===== </w:t>
      </w:r>
      <w:r>
        <w:t>文件：</w:t>
      </w:r>
      <w:r>
        <w:t>hydromet3d/data/schema.py =====</w:t>
      </w:r>
    </w:p>
    <w:p w14:paraId="41CA8E94" w14:textId="77777777" w:rsidR="000A70BA" w:rsidRDefault="00000000">
      <w:pPr>
        <w:pStyle w:val="SourceCode"/>
      </w:pPr>
      <w:r>
        <w:t>00260 | # -*- coding: utf-8 -*-</w:t>
      </w:r>
    </w:p>
    <w:p w14:paraId="12CC9D3C" w14:textId="77777777" w:rsidR="000A70BA" w:rsidRDefault="00000000">
      <w:pPr>
        <w:pStyle w:val="SourceCode"/>
      </w:pPr>
      <w:r>
        <w:t>00261 | """</w:t>
      </w:r>
      <w:r>
        <w:t>数据结构定义：站点、三维网格、样本窗口与预报结果。</w:t>
      </w:r>
      <w:r>
        <w:t>"""</w:t>
      </w:r>
    </w:p>
    <w:p w14:paraId="4EB8B5A0" w14:textId="77777777" w:rsidR="000A70BA" w:rsidRDefault="00000000">
      <w:pPr>
        <w:pStyle w:val="SourceCode"/>
      </w:pPr>
      <w:r>
        <w:t>00262 | from __future__ import annotations</w:t>
      </w:r>
    </w:p>
    <w:p w14:paraId="1F1CA91F" w14:textId="77777777" w:rsidR="000A70BA" w:rsidRDefault="00000000">
      <w:pPr>
        <w:pStyle w:val="SourceCode"/>
      </w:pPr>
      <w:r>
        <w:t xml:space="preserve">00263 | </w:t>
      </w:r>
    </w:p>
    <w:p w14:paraId="2990D69E" w14:textId="77777777" w:rsidR="000A70BA" w:rsidRDefault="00000000">
      <w:pPr>
        <w:pStyle w:val="SourceCode"/>
      </w:pPr>
      <w:r>
        <w:t>00264 | from dataclasses import dataclass, field</w:t>
      </w:r>
    </w:p>
    <w:p w14:paraId="34862266" w14:textId="77777777" w:rsidR="000A70BA" w:rsidRDefault="00000000">
      <w:pPr>
        <w:pStyle w:val="SourceCode"/>
      </w:pPr>
      <w:r>
        <w:t>00265 | from typing import Dict, List, Optional, Tuple</w:t>
      </w:r>
    </w:p>
    <w:p w14:paraId="18E262F9" w14:textId="77777777" w:rsidR="000A70BA" w:rsidRDefault="00000000">
      <w:pPr>
        <w:pStyle w:val="SourceCode"/>
      </w:pPr>
      <w:r>
        <w:t>00266 | import datetime as dt</w:t>
      </w:r>
    </w:p>
    <w:p w14:paraId="3FFB9B9C" w14:textId="77777777" w:rsidR="000A70BA" w:rsidRDefault="00000000">
      <w:pPr>
        <w:pStyle w:val="SourceCode"/>
      </w:pPr>
      <w:r>
        <w:t xml:space="preserve">00267 | </w:t>
      </w:r>
    </w:p>
    <w:p w14:paraId="328D8F82" w14:textId="77777777" w:rsidR="000A70BA" w:rsidRDefault="00000000">
      <w:pPr>
        <w:pStyle w:val="SourceCode"/>
      </w:pPr>
      <w:r>
        <w:t xml:space="preserve">00268 | </w:t>
      </w:r>
    </w:p>
    <w:p w14:paraId="7BC72DEA" w14:textId="77777777" w:rsidR="000A70BA" w:rsidRDefault="00000000">
      <w:pPr>
        <w:pStyle w:val="SourceCode"/>
      </w:pPr>
      <w:r>
        <w:t>00269 | @dataclass</w:t>
      </w:r>
    </w:p>
    <w:p w14:paraId="233952FC" w14:textId="77777777" w:rsidR="000A70BA" w:rsidRDefault="00000000">
      <w:pPr>
        <w:pStyle w:val="SourceCode"/>
      </w:pPr>
      <w:r>
        <w:t>00270 | class StationMeta:</w:t>
      </w:r>
    </w:p>
    <w:p w14:paraId="69315374" w14:textId="77777777" w:rsidR="000A70BA" w:rsidRDefault="00000000">
      <w:pPr>
        <w:pStyle w:val="SourceCode"/>
      </w:pPr>
      <w:r>
        <w:t>00271 |     station_id: str</w:t>
      </w:r>
    </w:p>
    <w:p w14:paraId="245B750A" w14:textId="77777777" w:rsidR="000A70BA" w:rsidRDefault="00000000">
      <w:pPr>
        <w:pStyle w:val="SourceCode"/>
      </w:pPr>
      <w:r>
        <w:t>00272 |     name: str</w:t>
      </w:r>
    </w:p>
    <w:p w14:paraId="63A5C9B0" w14:textId="77777777" w:rsidR="000A70BA" w:rsidRDefault="00000000">
      <w:pPr>
        <w:pStyle w:val="SourceCode"/>
      </w:pPr>
      <w:r>
        <w:t>00273 |     lon: float</w:t>
      </w:r>
    </w:p>
    <w:p w14:paraId="6A374298" w14:textId="77777777" w:rsidR="000A70BA" w:rsidRDefault="00000000">
      <w:pPr>
        <w:pStyle w:val="SourceCode"/>
      </w:pPr>
      <w:r>
        <w:t>00274 |     lat: float</w:t>
      </w:r>
    </w:p>
    <w:p w14:paraId="6502C35E" w14:textId="77777777" w:rsidR="000A70BA" w:rsidRDefault="00000000">
      <w:pPr>
        <w:pStyle w:val="SourceCode"/>
      </w:pPr>
      <w:r>
        <w:t>00275 |     elevation: float = 0.0</w:t>
      </w:r>
    </w:p>
    <w:p w14:paraId="360DDA8B" w14:textId="77777777" w:rsidR="000A70BA" w:rsidRDefault="00000000">
      <w:pPr>
        <w:pStyle w:val="SourceCode"/>
      </w:pPr>
      <w:r>
        <w:t>00276 |     basin: str = ""</w:t>
      </w:r>
    </w:p>
    <w:p w14:paraId="4C85E7D4" w14:textId="77777777" w:rsidR="000A70BA" w:rsidRDefault="00000000">
      <w:pPr>
        <w:pStyle w:val="SourceCode"/>
      </w:pPr>
      <w:r>
        <w:t>00277 |     province: str = ""</w:t>
      </w:r>
    </w:p>
    <w:p w14:paraId="481B87FB" w14:textId="77777777" w:rsidR="000A70BA" w:rsidRDefault="00000000">
      <w:pPr>
        <w:pStyle w:val="SourceCode"/>
      </w:pPr>
      <w:r>
        <w:t xml:space="preserve">00278 | </w:t>
      </w:r>
    </w:p>
    <w:p w14:paraId="633C8B76" w14:textId="77777777" w:rsidR="000A70BA" w:rsidRDefault="00000000">
      <w:pPr>
        <w:pStyle w:val="SourceCode"/>
      </w:pPr>
      <w:r>
        <w:t>00279 |     def to_key(self) -&gt; str:</w:t>
      </w:r>
    </w:p>
    <w:p w14:paraId="24BF218F" w14:textId="77777777" w:rsidR="000A70BA" w:rsidRDefault="00000000">
      <w:pPr>
        <w:pStyle w:val="SourceCode"/>
      </w:pPr>
      <w:r>
        <w:t>00280 |         return f"{self.station_id}_{self.name}"</w:t>
      </w:r>
    </w:p>
    <w:p w14:paraId="53772FCF" w14:textId="77777777" w:rsidR="000A70BA" w:rsidRDefault="00000000">
      <w:pPr>
        <w:pStyle w:val="SourceCode"/>
      </w:pPr>
      <w:r>
        <w:t xml:space="preserve">00281 | </w:t>
      </w:r>
    </w:p>
    <w:p w14:paraId="1E71EF45" w14:textId="77777777" w:rsidR="000A70BA" w:rsidRDefault="00000000">
      <w:pPr>
        <w:pStyle w:val="SourceCode"/>
      </w:pPr>
      <w:r>
        <w:t xml:space="preserve">00282 | </w:t>
      </w:r>
    </w:p>
    <w:p w14:paraId="13F4E018" w14:textId="77777777" w:rsidR="000A70BA" w:rsidRDefault="00000000">
      <w:pPr>
        <w:pStyle w:val="SourceCode"/>
      </w:pPr>
      <w:r>
        <w:t>00283 | @dataclass</w:t>
      </w:r>
    </w:p>
    <w:p w14:paraId="3445AAC6" w14:textId="77777777" w:rsidR="000A70BA" w:rsidRDefault="00000000">
      <w:pPr>
        <w:pStyle w:val="SourceCode"/>
      </w:pPr>
      <w:r>
        <w:t>00284 | class VariableSpec:</w:t>
      </w:r>
    </w:p>
    <w:p w14:paraId="6FB52E4A" w14:textId="77777777" w:rsidR="000A70BA" w:rsidRDefault="00000000">
      <w:pPr>
        <w:pStyle w:val="SourceCode"/>
      </w:pPr>
      <w:r>
        <w:t>00285 |     name: str</w:t>
      </w:r>
    </w:p>
    <w:p w14:paraId="14BDCE36" w14:textId="77777777" w:rsidR="000A70BA" w:rsidRDefault="00000000">
      <w:pPr>
        <w:pStyle w:val="SourceCode"/>
      </w:pPr>
      <w:r>
        <w:t>00286 |     chinese_name: str</w:t>
      </w:r>
    </w:p>
    <w:p w14:paraId="509CB4E0" w14:textId="77777777" w:rsidR="000A70BA" w:rsidRDefault="00000000">
      <w:pPr>
        <w:pStyle w:val="SourceCode"/>
      </w:pPr>
      <w:r>
        <w:t>00287 |     unit: str</w:t>
      </w:r>
    </w:p>
    <w:p w14:paraId="26D3C540" w14:textId="77777777" w:rsidR="000A70BA" w:rsidRDefault="00000000">
      <w:pPr>
        <w:pStyle w:val="SourceCode"/>
      </w:pPr>
      <w:r>
        <w:t>00288 |     lower_bound: Optional[float] = None</w:t>
      </w:r>
    </w:p>
    <w:p w14:paraId="2542F3DB" w14:textId="77777777" w:rsidR="000A70BA" w:rsidRDefault="00000000">
      <w:pPr>
        <w:pStyle w:val="SourceCode"/>
      </w:pPr>
      <w:r>
        <w:t>00289 |     upper_bound: Optional[float] = None</w:t>
      </w:r>
    </w:p>
    <w:p w14:paraId="1491D69A" w14:textId="77777777" w:rsidR="000A70BA" w:rsidRDefault="00000000">
      <w:pPr>
        <w:pStyle w:val="SourceCode"/>
      </w:pPr>
      <w:r>
        <w:t>00290 |     allow_negative: bool = False</w:t>
      </w:r>
    </w:p>
    <w:p w14:paraId="39E294B5" w14:textId="77777777" w:rsidR="000A70BA" w:rsidRDefault="00000000">
      <w:pPr>
        <w:pStyle w:val="SourceCode"/>
      </w:pPr>
      <w:r>
        <w:t xml:space="preserve">00291 | </w:t>
      </w:r>
    </w:p>
    <w:p w14:paraId="446FB786" w14:textId="77777777" w:rsidR="000A70BA" w:rsidRDefault="00000000">
      <w:pPr>
        <w:pStyle w:val="SourceCode"/>
      </w:pPr>
      <w:r>
        <w:t>00292 |     def valid_range(self) -&gt; Tuple[Optional[float], Optional[float]]:</w:t>
      </w:r>
    </w:p>
    <w:p w14:paraId="0CE06C5F" w14:textId="77777777" w:rsidR="000A70BA" w:rsidRDefault="00000000">
      <w:pPr>
        <w:pStyle w:val="SourceCode"/>
      </w:pPr>
      <w:r>
        <w:t>00293 |         return self.lower_bound, self.upper_bound</w:t>
      </w:r>
    </w:p>
    <w:p w14:paraId="18AA2014" w14:textId="77777777" w:rsidR="000A70BA" w:rsidRDefault="00000000">
      <w:pPr>
        <w:pStyle w:val="SourceCode"/>
      </w:pPr>
      <w:r>
        <w:t xml:space="preserve">00294 | </w:t>
      </w:r>
    </w:p>
    <w:p w14:paraId="519D4F25" w14:textId="77777777" w:rsidR="000A70BA" w:rsidRDefault="00000000">
      <w:pPr>
        <w:pStyle w:val="SourceCode"/>
      </w:pPr>
      <w:r>
        <w:t xml:space="preserve">00295 | </w:t>
      </w:r>
    </w:p>
    <w:p w14:paraId="1AF21AE8" w14:textId="77777777" w:rsidR="000A70BA" w:rsidRDefault="00000000">
      <w:pPr>
        <w:pStyle w:val="SourceCode"/>
      </w:pPr>
      <w:r>
        <w:t>00296 | @dataclass</w:t>
      </w:r>
    </w:p>
    <w:p w14:paraId="54FEEF4D" w14:textId="77777777" w:rsidR="000A70BA" w:rsidRDefault="00000000">
      <w:pPr>
        <w:pStyle w:val="SourceCode"/>
      </w:pPr>
      <w:r>
        <w:t>00297 | class GridMeta:</w:t>
      </w:r>
    </w:p>
    <w:p w14:paraId="532F3F94" w14:textId="77777777" w:rsidR="000A70BA" w:rsidRDefault="00000000">
      <w:pPr>
        <w:pStyle w:val="SourceCode"/>
      </w:pPr>
      <w:r>
        <w:t>00298 |     lon: List[float]</w:t>
      </w:r>
    </w:p>
    <w:p w14:paraId="56A6EC1A" w14:textId="77777777" w:rsidR="000A70BA" w:rsidRDefault="00000000">
      <w:pPr>
        <w:pStyle w:val="SourceCode"/>
      </w:pPr>
      <w:r>
        <w:t>00299 |     lat: List[float]</w:t>
      </w:r>
    </w:p>
    <w:p w14:paraId="5CBC8B64" w14:textId="77777777" w:rsidR="000A70BA" w:rsidRDefault="00000000">
      <w:pPr>
        <w:pStyle w:val="SourceCode"/>
      </w:pPr>
      <w:r>
        <w:t>00300 |     z: List[float]</w:t>
      </w:r>
    </w:p>
    <w:p w14:paraId="483C7563" w14:textId="77777777" w:rsidR="000A70BA" w:rsidRDefault="00000000">
      <w:pPr>
        <w:pStyle w:val="SourceCode"/>
      </w:pPr>
      <w:r>
        <w:t>00301 |     crs: str = "EPSG:4326"</w:t>
      </w:r>
    </w:p>
    <w:p w14:paraId="52702CAF" w14:textId="77777777" w:rsidR="000A70BA" w:rsidRDefault="00000000">
      <w:pPr>
        <w:pStyle w:val="SourceCode"/>
      </w:pPr>
      <w:r>
        <w:t xml:space="preserve">00302 | </w:t>
      </w:r>
    </w:p>
    <w:p w14:paraId="346F079F" w14:textId="77777777" w:rsidR="000A70BA" w:rsidRDefault="00000000">
      <w:pPr>
        <w:pStyle w:val="SourceCode"/>
      </w:pPr>
      <w:r>
        <w:t>00303 |     @property</w:t>
      </w:r>
    </w:p>
    <w:p w14:paraId="228434A2" w14:textId="77777777" w:rsidR="000A70BA" w:rsidRDefault="00000000">
      <w:pPr>
        <w:pStyle w:val="SourceCode"/>
      </w:pPr>
      <w:r>
        <w:t>00304 |     def shape(self) -&gt; Tuple[int, int, int]:</w:t>
      </w:r>
    </w:p>
    <w:p w14:paraId="44E3E479" w14:textId="77777777" w:rsidR="000A70BA" w:rsidRDefault="00000000">
      <w:pPr>
        <w:pStyle w:val="SourceCode"/>
      </w:pPr>
      <w:r>
        <w:t>00305 |         return len(self.z), len(self.lat), len(self.lon)</w:t>
      </w:r>
    </w:p>
    <w:p w14:paraId="75C0C394" w14:textId="77777777" w:rsidR="000A70BA" w:rsidRDefault="00000000">
      <w:pPr>
        <w:pStyle w:val="SourceCode"/>
      </w:pPr>
      <w:r>
        <w:t xml:space="preserve">00306 | </w:t>
      </w:r>
    </w:p>
    <w:p w14:paraId="7F1C0BDC" w14:textId="77777777" w:rsidR="000A70BA" w:rsidRDefault="00000000">
      <w:pPr>
        <w:pStyle w:val="SourceCode"/>
      </w:pPr>
      <w:r>
        <w:t xml:space="preserve">00307 | </w:t>
      </w:r>
    </w:p>
    <w:p w14:paraId="71FFE3F1" w14:textId="77777777" w:rsidR="000A70BA" w:rsidRDefault="00000000">
      <w:pPr>
        <w:pStyle w:val="SourceCode"/>
      </w:pPr>
      <w:r>
        <w:t>00308 | @dataclass</w:t>
      </w:r>
    </w:p>
    <w:p w14:paraId="00D8797C" w14:textId="77777777" w:rsidR="000A70BA" w:rsidRDefault="00000000">
      <w:pPr>
        <w:pStyle w:val="SourceCode"/>
      </w:pPr>
      <w:r>
        <w:t>00309 | class TimeWindow:</w:t>
      </w:r>
    </w:p>
    <w:p w14:paraId="0BB930F0" w14:textId="77777777" w:rsidR="000A70BA" w:rsidRDefault="00000000">
      <w:pPr>
        <w:pStyle w:val="SourceCode"/>
      </w:pPr>
      <w:r>
        <w:t>00310 |     start_time: dt.datetime</w:t>
      </w:r>
    </w:p>
    <w:p w14:paraId="5A972514" w14:textId="77777777" w:rsidR="000A70BA" w:rsidRDefault="00000000">
      <w:pPr>
        <w:pStyle w:val="SourceCode"/>
      </w:pPr>
      <w:r>
        <w:t>00311 |     end_time: dt.datetime</w:t>
      </w:r>
    </w:p>
    <w:p w14:paraId="737656F4" w14:textId="77777777" w:rsidR="000A70BA" w:rsidRDefault="00000000">
      <w:pPr>
        <w:pStyle w:val="SourceCode"/>
      </w:pPr>
      <w:r>
        <w:t>00312 |     input_steps: int</w:t>
      </w:r>
    </w:p>
    <w:p w14:paraId="1DF2B957" w14:textId="77777777" w:rsidR="000A70BA" w:rsidRDefault="00000000">
      <w:pPr>
        <w:pStyle w:val="SourceCode"/>
      </w:pPr>
      <w:r>
        <w:t>00313 |     output_steps: int</w:t>
      </w:r>
    </w:p>
    <w:p w14:paraId="03BD0B43" w14:textId="77777777" w:rsidR="000A70BA" w:rsidRDefault="00000000">
      <w:pPr>
        <w:pStyle w:val="SourceCode"/>
      </w:pPr>
      <w:r>
        <w:t>00314 |     frequency: str = "H"</w:t>
      </w:r>
    </w:p>
    <w:p w14:paraId="0665B5DA" w14:textId="77777777" w:rsidR="000A70BA" w:rsidRDefault="00000000">
      <w:pPr>
        <w:pStyle w:val="SourceCode"/>
      </w:pPr>
      <w:r>
        <w:t xml:space="preserve">00315 | </w:t>
      </w:r>
    </w:p>
    <w:p w14:paraId="06FE1BA1" w14:textId="77777777" w:rsidR="000A70BA" w:rsidRDefault="00000000">
      <w:pPr>
        <w:pStyle w:val="SourceCode"/>
      </w:pPr>
      <w:r>
        <w:t xml:space="preserve">00316 | </w:t>
      </w:r>
    </w:p>
    <w:p w14:paraId="5D76A223" w14:textId="77777777" w:rsidR="000A70BA" w:rsidRDefault="00000000">
      <w:pPr>
        <w:pStyle w:val="SourceCode"/>
      </w:pPr>
      <w:r>
        <w:t>00317 | @dataclass</w:t>
      </w:r>
    </w:p>
    <w:p w14:paraId="2B3710D4" w14:textId="77777777" w:rsidR="000A70BA" w:rsidRDefault="00000000">
      <w:pPr>
        <w:pStyle w:val="SourceCode"/>
      </w:pPr>
      <w:r>
        <w:t>00318 | class ForecastResult:</w:t>
      </w:r>
    </w:p>
    <w:p w14:paraId="7A8D4F02" w14:textId="77777777" w:rsidR="000A70BA" w:rsidRDefault="00000000">
      <w:pPr>
        <w:pStyle w:val="SourceCode"/>
      </w:pPr>
      <w:r>
        <w:t>00319 |     variable: str</w:t>
      </w:r>
    </w:p>
    <w:p w14:paraId="1A1CF032" w14:textId="77777777" w:rsidR="000A70BA" w:rsidRDefault="00000000">
      <w:pPr>
        <w:pStyle w:val="SourceCode"/>
      </w:pPr>
      <w:r>
        <w:t>00320 |     issue_time: dt.datetime</w:t>
      </w:r>
    </w:p>
    <w:p w14:paraId="63377A5D" w14:textId="77777777" w:rsidR="000A70BA" w:rsidRDefault="00000000">
      <w:pPr>
        <w:pStyle w:val="SourceCode"/>
      </w:pPr>
      <w:r>
        <w:t>00321 |     lead_times: List[int]</w:t>
      </w:r>
    </w:p>
    <w:p w14:paraId="625E3792" w14:textId="77777777" w:rsidR="000A70BA" w:rsidRDefault="00000000">
      <w:pPr>
        <w:pStyle w:val="SourceCode"/>
      </w:pPr>
      <w:r>
        <w:t>00322 |     grid_shape: Tuple[int, int, int]</w:t>
      </w:r>
    </w:p>
    <w:p w14:paraId="5386CA8F" w14:textId="77777777" w:rsidR="000A70BA" w:rsidRDefault="00000000">
      <w:pPr>
        <w:pStyle w:val="SourceCode"/>
      </w:pPr>
      <w:r>
        <w:t>00323 |     values: object</w:t>
      </w:r>
    </w:p>
    <w:p w14:paraId="7515A6B7" w14:textId="77777777" w:rsidR="000A70BA" w:rsidRDefault="00000000">
      <w:pPr>
        <w:pStyle w:val="SourceCode"/>
      </w:pPr>
      <w:r>
        <w:t>00324 |     metrics: Dict[str, float] = field(default_factory=dict)</w:t>
      </w:r>
    </w:p>
    <w:p w14:paraId="5AA9A15B" w14:textId="77777777" w:rsidR="000A70BA" w:rsidRDefault="00000000">
      <w:pPr>
        <w:pStyle w:val="SourceCode"/>
      </w:pPr>
      <w:r>
        <w:t xml:space="preserve">00325 | </w:t>
      </w:r>
    </w:p>
    <w:p w14:paraId="38A00909" w14:textId="77777777" w:rsidR="000A70BA" w:rsidRDefault="00000000">
      <w:pPr>
        <w:pStyle w:val="SourceCode"/>
      </w:pPr>
      <w:r>
        <w:t>00326 |     def summary(self) -&gt; Dict[str, object]:</w:t>
      </w:r>
    </w:p>
    <w:p w14:paraId="6E87641A" w14:textId="77777777" w:rsidR="000A70BA" w:rsidRDefault="00000000">
      <w:pPr>
        <w:pStyle w:val="SourceCode"/>
      </w:pPr>
      <w:r>
        <w:t>00327 |         return {</w:t>
      </w:r>
    </w:p>
    <w:p w14:paraId="5B181E5F" w14:textId="77777777" w:rsidR="000A70BA" w:rsidRDefault="00000000">
      <w:pPr>
        <w:pStyle w:val="SourceCode"/>
      </w:pPr>
      <w:r>
        <w:lastRenderedPageBreak/>
        <w:t>00328 |             "variable": self.variable,</w:t>
      </w:r>
    </w:p>
    <w:p w14:paraId="47521620" w14:textId="77777777" w:rsidR="000A70BA" w:rsidRDefault="00000000">
      <w:pPr>
        <w:pStyle w:val="SourceCode"/>
      </w:pPr>
      <w:r>
        <w:t>00329 |             "issue_time": self.issue_time.isoformat(),</w:t>
      </w:r>
    </w:p>
    <w:p w14:paraId="3327ADE1" w14:textId="77777777" w:rsidR="000A70BA" w:rsidRDefault="00000000">
      <w:pPr>
        <w:pStyle w:val="SourceCode"/>
      </w:pPr>
      <w:r>
        <w:t>00330 |             "lead_times": self.lead_times,</w:t>
      </w:r>
    </w:p>
    <w:p w14:paraId="14466BEE" w14:textId="77777777" w:rsidR="000A70BA" w:rsidRDefault="00000000">
      <w:pPr>
        <w:pStyle w:val="SourceCode"/>
      </w:pPr>
      <w:r>
        <w:t>00331 |             "grid_shape": self.grid_shape,</w:t>
      </w:r>
    </w:p>
    <w:p w14:paraId="6CA73F1B" w14:textId="77777777" w:rsidR="000A70BA" w:rsidRDefault="00000000">
      <w:pPr>
        <w:pStyle w:val="SourceCode"/>
      </w:pPr>
      <w:r>
        <w:t>00332 |             "metrics": self.metrics,</w:t>
      </w:r>
    </w:p>
    <w:p w14:paraId="672CF11B" w14:textId="77777777" w:rsidR="000A70BA" w:rsidRDefault="00000000">
      <w:pPr>
        <w:pStyle w:val="SourceCode"/>
      </w:pPr>
      <w:r>
        <w:t>00333 |         }</w:t>
      </w:r>
    </w:p>
    <w:p w14:paraId="422A9437" w14:textId="77777777" w:rsidR="000A70BA" w:rsidRDefault="00000000">
      <w:pPr>
        <w:pStyle w:val="SourceCode"/>
      </w:pPr>
      <w:r>
        <w:t xml:space="preserve">00334 | </w:t>
      </w:r>
    </w:p>
    <w:p w14:paraId="7684E209" w14:textId="77777777" w:rsidR="000A70BA" w:rsidRDefault="00000000">
      <w:pPr>
        <w:pStyle w:val="SourceCode"/>
      </w:pPr>
      <w:r>
        <w:t xml:space="preserve">00335 | # ===== </w:t>
      </w:r>
      <w:r>
        <w:t>文件：</w:t>
      </w:r>
      <w:r>
        <w:t>hydromet3d/data/io.py =====</w:t>
      </w:r>
    </w:p>
    <w:p w14:paraId="62E06E3A" w14:textId="77777777" w:rsidR="000A70BA" w:rsidRDefault="00000000">
      <w:pPr>
        <w:pStyle w:val="SourceCode"/>
      </w:pPr>
      <w:r>
        <w:t>00336 | # -*- coding: utf-8 -*-</w:t>
      </w:r>
    </w:p>
    <w:p w14:paraId="56F183C1" w14:textId="77777777" w:rsidR="000A70BA" w:rsidRDefault="00000000">
      <w:pPr>
        <w:pStyle w:val="SourceCode"/>
      </w:pPr>
      <w:r>
        <w:t>00337 | """</w:t>
      </w:r>
      <w:r>
        <w:t>气象水文观测数据、网格数据和静态地理数据读写。</w:t>
      </w:r>
      <w:r>
        <w:t>"""</w:t>
      </w:r>
    </w:p>
    <w:p w14:paraId="0A587768" w14:textId="77777777" w:rsidR="000A70BA" w:rsidRDefault="00000000">
      <w:pPr>
        <w:pStyle w:val="SourceCode"/>
      </w:pPr>
      <w:r>
        <w:t>00338 | from __future__ import annotations</w:t>
      </w:r>
    </w:p>
    <w:p w14:paraId="7EE980A8" w14:textId="77777777" w:rsidR="000A70BA" w:rsidRDefault="00000000">
      <w:pPr>
        <w:pStyle w:val="SourceCode"/>
      </w:pPr>
      <w:r>
        <w:t xml:space="preserve">00339 | </w:t>
      </w:r>
    </w:p>
    <w:p w14:paraId="5EF9AFDB" w14:textId="77777777" w:rsidR="000A70BA" w:rsidRDefault="00000000">
      <w:pPr>
        <w:pStyle w:val="SourceCode"/>
      </w:pPr>
      <w:r>
        <w:t>00340 | import os</w:t>
      </w:r>
    </w:p>
    <w:p w14:paraId="2BDC4418" w14:textId="77777777" w:rsidR="000A70BA" w:rsidRDefault="00000000">
      <w:pPr>
        <w:pStyle w:val="SourceCode"/>
      </w:pPr>
      <w:r>
        <w:t>00341 | from pathlib import Path</w:t>
      </w:r>
    </w:p>
    <w:p w14:paraId="3C2D16E6" w14:textId="77777777" w:rsidR="000A70BA" w:rsidRDefault="00000000">
      <w:pPr>
        <w:pStyle w:val="SourceCode"/>
      </w:pPr>
      <w:r>
        <w:t>00342 | from typing import Dict, List, Optional, Tuple, Iterable</w:t>
      </w:r>
    </w:p>
    <w:p w14:paraId="28D448A7" w14:textId="77777777" w:rsidR="000A70BA" w:rsidRDefault="00000000">
      <w:pPr>
        <w:pStyle w:val="SourceCode"/>
      </w:pPr>
      <w:r>
        <w:t xml:space="preserve">00343 | </w:t>
      </w:r>
    </w:p>
    <w:p w14:paraId="72F3F300" w14:textId="77777777" w:rsidR="000A70BA" w:rsidRDefault="00000000">
      <w:pPr>
        <w:pStyle w:val="SourceCode"/>
      </w:pPr>
      <w:r>
        <w:t>00344 | import numpy as np</w:t>
      </w:r>
    </w:p>
    <w:p w14:paraId="13BE3A05" w14:textId="77777777" w:rsidR="000A70BA" w:rsidRDefault="00000000">
      <w:pPr>
        <w:pStyle w:val="SourceCode"/>
      </w:pPr>
      <w:r>
        <w:t>00345 | import pandas as pd</w:t>
      </w:r>
    </w:p>
    <w:p w14:paraId="03C47E67" w14:textId="77777777" w:rsidR="000A70BA" w:rsidRDefault="00000000">
      <w:pPr>
        <w:pStyle w:val="SourceCode"/>
      </w:pPr>
      <w:r>
        <w:t xml:space="preserve">00346 | </w:t>
      </w:r>
    </w:p>
    <w:p w14:paraId="2431EBD1" w14:textId="77777777" w:rsidR="000A70BA" w:rsidRDefault="00000000">
      <w:pPr>
        <w:pStyle w:val="SourceCode"/>
      </w:pPr>
      <w:r>
        <w:t>00347 | try:</w:t>
      </w:r>
    </w:p>
    <w:p w14:paraId="2A3085D2" w14:textId="77777777" w:rsidR="000A70BA" w:rsidRDefault="00000000">
      <w:pPr>
        <w:pStyle w:val="SourceCode"/>
      </w:pPr>
      <w:r>
        <w:t>00348 |     import xarray as xr</w:t>
      </w:r>
    </w:p>
    <w:p w14:paraId="228A9B6A" w14:textId="77777777" w:rsidR="000A70BA" w:rsidRDefault="00000000">
      <w:pPr>
        <w:pStyle w:val="SourceCode"/>
      </w:pPr>
      <w:r>
        <w:t>00349 | except Exception:</w:t>
      </w:r>
    </w:p>
    <w:p w14:paraId="3A78E7FB" w14:textId="77777777" w:rsidR="000A70BA" w:rsidRDefault="00000000">
      <w:pPr>
        <w:pStyle w:val="SourceCode"/>
      </w:pPr>
      <w:r>
        <w:t>00350 |     xr = None</w:t>
      </w:r>
    </w:p>
    <w:p w14:paraId="4B68640C" w14:textId="77777777" w:rsidR="000A70BA" w:rsidRDefault="00000000">
      <w:pPr>
        <w:pStyle w:val="SourceCode"/>
      </w:pPr>
      <w:r>
        <w:t xml:space="preserve">00351 | </w:t>
      </w:r>
    </w:p>
    <w:p w14:paraId="7ED2EE5B" w14:textId="77777777" w:rsidR="000A70BA" w:rsidRDefault="00000000">
      <w:pPr>
        <w:pStyle w:val="SourceCode"/>
      </w:pPr>
      <w:r>
        <w:t>00352 | from hydromet3d.data.schema import StationMeta</w:t>
      </w:r>
    </w:p>
    <w:p w14:paraId="7D0F1CA1" w14:textId="77777777" w:rsidR="000A70BA" w:rsidRDefault="00000000">
      <w:pPr>
        <w:pStyle w:val="SourceCode"/>
      </w:pPr>
      <w:r>
        <w:t xml:space="preserve">00353 | </w:t>
      </w:r>
    </w:p>
    <w:p w14:paraId="47CA4B31" w14:textId="77777777" w:rsidR="000A70BA" w:rsidRDefault="00000000">
      <w:pPr>
        <w:pStyle w:val="SourceCode"/>
      </w:pPr>
      <w:r>
        <w:t xml:space="preserve">00354 | </w:t>
      </w:r>
    </w:p>
    <w:p w14:paraId="36B376A3" w14:textId="77777777" w:rsidR="000A70BA" w:rsidRDefault="00000000">
      <w:pPr>
        <w:pStyle w:val="SourceCode"/>
      </w:pPr>
      <w:r>
        <w:t>00355 | class DataReader:</w:t>
      </w:r>
    </w:p>
    <w:p w14:paraId="1DDB0AE8" w14:textId="77777777" w:rsidR="000A70BA" w:rsidRDefault="00000000">
      <w:pPr>
        <w:pStyle w:val="SourceCode"/>
      </w:pPr>
      <w:r>
        <w:t>00356 |     """</w:t>
      </w:r>
      <w:r>
        <w:t>统一的数据读取器，兼容</w:t>
      </w:r>
      <w:r>
        <w:t xml:space="preserve"> CSV</w:t>
      </w:r>
      <w:r>
        <w:t>、</w:t>
      </w:r>
      <w:r>
        <w:t>TXT</w:t>
      </w:r>
      <w:r>
        <w:t>、</w:t>
      </w:r>
      <w:r>
        <w:t xml:space="preserve">Excel </w:t>
      </w:r>
      <w:r>
        <w:t>与</w:t>
      </w:r>
      <w:r>
        <w:t xml:space="preserve"> NetCDF</w:t>
      </w:r>
      <w:r>
        <w:t>。</w:t>
      </w:r>
      <w:r>
        <w:t>"""</w:t>
      </w:r>
    </w:p>
    <w:p w14:paraId="773E28E4" w14:textId="77777777" w:rsidR="000A70BA" w:rsidRDefault="00000000">
      <w:pPr>
        <w:pStyle w:val="SourceCode"/>
      </w:pPr>
      <w:r>
        <w:t xml:space="preserve">00357 | </w:t>
      </w:r>
    </w:p>
    <w:p w14:paraId="26B39F07" w14:textId="77777777" w:rsidR="000A70BA" w:rsidRDefault="00000000">
      <w:pPr>
        <w:pStyle w:val="SourceCode"/>
      </w:pPr>
      <w:r>
        <w:t>00358 |     def __init__(self, missing_values: Optional[List[float]] = None):</w:t>
      </w:r>
    </w:p>
    <w:p w14:paraId="53E88E1B" w14:textId="77777777" w:rsidR="000A70BA" w:rsidRDefault="00000000">
      <w:pPr>
        <w:pStyle w:val="SourceCode"/>
      </w:pPr>
      <w:r>
        <w:t>00359 |         self.missing_values = missing_values or [-9999.0, 9999.0]</w:t>
      </w:r>
    </w:p>
    <w:p w14:paraId="1BA0955A" w14:textId="77777777" w:rsidR="000A70BA" w:rsidRDefault="00000000">
      <w:pPr>
        <w:pStyle w:val="SourceCode"/>
      </w:pPr>
      <w:r>
        <w:t xml:space="preserve">00360 | </w:t>
      </w:r>
    </w:p>
    <w:p w14:paraId="7A8E549D" w14:textId="77777777" w:rsidR="000A70BA" w:rsidRDefault="00000000">
      <w:pPr>
        <w:pStyle w:val="SourceCode"/>
      </w:pPr>
      <w:r>
        <w:t>00361 |     def read_table(self, path: str, **kwargs) -&gt; pd.DataFrame:</w:t>
      </w:r>
    </w:p>
    <w:p w14:paraId="415110B5" w14:textId="77777777" w:rsidR="000A70BA" w:rsidRDefault="00000000">
      <w:pPr>
        <w:pStyle w:val="SourceCode"/>
      </w:pPr>
      <w:r>
        <w:t>00362 |         p = Path(path)</w:t>
      </w:r>
    </w:p>
    <w:p w14:paraId="5DFACB64" w14:textId="77777777" w:rsidR="000A70BA" w:rsidRDefault="00000000">
      <w:pPr>
        <w:pStyle w:val="SourceCode"/>
      </w:pPr>
      <w:r>
        <w:t>00363 |         suffix = p.suffix.lower()</w:t>
      </w:r>
    </w:p>
    <w:p w14:paraId="79599AC9" w14:textId="77777777" w:rsidR="000A70BA" w:rsidRDefault="00000000">
      <w:pPr>
        <w:pStyle w:val="SourceCode"/>
      </w:pPr>
      <w:r>
        <w:t>00364 |         if suffix in [".csv"]:</w:t>
      </w:r>
    </w:p>
    <w:p w14:paraId="7D93FA97" w14:textId="77777777" w:rsidR="000A70BA" w:rsidRDefault="00000000">
      <w:pPr>
        <w:pStyle w:val="SourceCode"/>
      </w:pPr>
      <w:r>
        <w:t>00365 |             df = pd.read_csv(p, **kwargs)</w:t>
      </w:r>
    </w:p>
    <w:p w14:paraId="31017083" w14:textId="77777777" w:rsidR="000A70BA" w:rsidRDefault="00000000">
      <w:pPr>
        <w:pStyle w:val="SourceCode"/>
      </w:pPr>
      <w:r>
        <w:t>00366 |         elif suffix in [".txt", ".dat"]:</w:t>
      </w:r>
    </w:p>
    <w:p w14:paraId="1F461C98" w14:textId="77777777" w:rsidR="000A70BA" w:rsidRDefault="00000000">
      <w:pPr>
        <w:pStyle w:val="SourceCode"/>
      </w:pPr>
      <w:r>
        <w:t>00367 |             sep = kwargs.pop("sep", None)</w:t>
      </w:r>
    </w:p>
    <w:p w14:paraId="5FC3C63D" w14:textId="77777777" w:rsidR="000A70BA" w:rsidRDefault="00000000">
      <w:pPr>
        <w:pStyle w:val="SourceCode"/>
      </w:pPr>
      <w:r>
        <w:t>00368 |             df = pd.read_csv(p, sep=sep, engine="python", **kwargs)</w:t>
      </w:r>
    </w:p>
    <w:p w14:paraId="7498F5E3" w14:textId="77777777" w:rsidR="000A70BA" w:rsidRDefault="00000000">
      <w:pPr>
        <w:pStyle w:val="SourceCode"/>
      </w:pPr>
      <w:r>
        <w:t>00369 |         elif suffix in [".xls", ".xlsx"]:</w:t>
      </w:r>
    </w:p>
    <w:p w14:paraId="2B1DFC9A" w14:textId="77777777" w:rsidR="000A70BA" w:rsidRDefault="00000000">
      <w:pPr>
        <w:pStyle w:val="SourceCode"/>
      </w:pPr>
      <w:r>
        <w:t>00370 |             df = pd.read_excel(p, **kwargs)</w:t>
      </w:r>
    </w:p>
    <w:p w14:paraId="38707298" w14:textId="77777777" w:rsidR="000A70BA" w:rsidRDefault="00000000">
      <w:pPr>
        <w:pStyle w:val="SourceCode"/>
      </w:pPr>
      <w:r>
        <w:t>00371 |         else:</w:t>
      </w:r>
    </w:p>
    <w:p w14:paraId="4CE8F21B" w14:textId="77777777" w:rsidR="000A70BA" w:rsidRDefault="00000000">
      <w:pPr>
        <w:pStyle w:val="SourceCode"/>
      </w:pPr>
      <w:r>
        <w:t>00372 |             raise ValueError(f"</w:t>
      </w:r>
      <w:r>
        <w:t>不支持的表格文件格式：</w:t>
      </w:r>
      <w:r>
        <w:t>{suffix}")</w:t>
      </w:r>
    </w:p>
    <w:p w14:paraId="1F9CDB30" w14:textId="77777777" w:rsidR="000A70BA" w:rsidRDefault="00000000">
      <w:pPr>
        <w:pStyle w:val="SourceCode"/>
      </w:pPr>
      <w:r>
        <w:t>00373 |         return self.clean_missing(df)</w:t>
      </w:r>
    </w:p>
    <w:p w14:paraId="5F91910F" w14:textId="77777777" w:rsidR="000A70BA" w:rsidRDefault="00000000">
      <w:pPr>
        <w:pStyle w:val="SourceCode"/>
      </w:pPr>
      <w:r>
        <w:t xml:space="preserve">00374 | </w:t>
      </w:r>
    </w:p>
    <w:p w14:paraId="6E76D75F" w14:textId="77777777" w:rsidR="000A70BA" w:rsidRDefault="00000000">
      <w:pPr>
        <w:pStyle w:val="SourceCode"/>
      </w:pPr>
      <w:r>
        <w:t>00375 |     def read_station_meta(self, path: str) -&gt; List[StationMeta]:</w:t>
      </w:r>
    </w:p>
    <w:p w14:paraId="60313911" w14:textId="77777777" w:rsidR="000A70BA" w:rsidRDefault="00000000">
      <w:pPr>
        <w:pStyle w:val="SourceCode"/>
      </w:pPr>
      <w:r>
        <w:t>00376 |         df = self.read_table(path)</w:t>
      </w:r>
    </w:p>
    <w:p w14:paraId="5B672E32" w14:textId="77777777" w:rsidR="000A70BA" w:rsidRDefault="00000000">
      <w:pPr>
        <w:pStyle w:val="SourceCode"/>
      </w:pPr>
      <w:r>
        <w:t>00377 |         required = ["station_id", "name", "lon", "lat"]</w:t>
      </w:r>
    </w:p>
    <w:p w14:paraId="20641905" w14:textId="77777777" w:rsidR="000A70BA" w:rsidRDefault="00000000">
      <w:pPr>
        <w:pStyle w:val="SourceCode"/>
      </w:pPr>
      <w:r>
        <w:t>00378 |         for col in required:</w:t>
      </w:r>
    </w:p>
    <w:p w14:paraId="3B209B06" w14:textId="77777777" w:rsidR="000A70BA" w:rsidRDefault="00000000">
      <w:pPr>
        <w:pStyle w:val="SourceCode"/>
      </w:pPr>
      <w:r>
        <w:t>00379 |             if col not in df.columns:</w:t>
      </w:r>
    </w:p>
    <w:p w14:paraId="6CE81696" w14:textId="77777777" w:rsidR="000A70BA" w:rsidRDefault="00000000">
      <w:pPr>
        <w:pStyle w:val="SourceCode"/>
      </w:pPr>
      <w:r>
        <w:t>00380 |                 raise ValueError(f"</w:t>
      </w:r>
      <w:r>
        <w:t>站点元数据缺少字段：</w:t>
      </w:r>
      <w:r>
        <w:t>{col}")</w:t>
      </w:r>
    </w:p>
    <w:p w14:paraId="1EB7576E" w14:textId="77777777" w:rsidR="000A70BA" w:rsidRDefault="00000000">
      <w:pPr>
        <w:pStyle w:val="SourceCode"/>
      </w:pPr>
      <w:r>
        <w:t>00381 |         stations: List[StationMeta] = []</w:t>
      </w:r>
    </w:p>
    <w:p w14:paraId="7AA1CFD4" w14:textId="77777777" w:rsidR="000A70BA" w:rsidRDefault="00000000">
      <w:pPr>
        <w:pStyle w:val="SourceCode"/>
      </w:pPr>
      <w:r>
        <w:t>00382 |         for _, row in df.iterrows():</w:t>
      </w:r>
    </w:p>
    <w:p w14:paraId="2CAEF30D" w14:textId="77777777" w:rsidR="000A70BA" w:rsidRDefault="00000000">
      <w:pPr>
        <w:pStyle w:val="SourceCode"/>
      </w:pPr>
      <w:r>
        <w:t>00383 |             stations.append(StationMeta(</w:t>
      </w:r>
    </w:p>
    <w:p w14:paraId="4EAEF717" w14:textId="77777777" w:rsidR="000A70BA" w:rsidRDefault="00000000">
      <w:pPr>
        <w:pStyle w:val="SourceCode"/>
      </w:pPr>
      <w:r>
        <w:t>00384 |                 station_id=str(row["station_id"]),</w:t>
      </w:r>
    </w:p>
    <w:p w14:paraId="2949FE21" w14:textId="77777777" w:rsidR="000A70BA" w:rsidRDefault="00000000">
      <w:pPr>
        <w:pStyle w:val="SourceCode"/>
      </w:pPr>
      <w:r>
        <w:t>00385 |                 name=str(row.get("name", row["station_id"])),</w:t>
      </w:r>
    </w:p>
    <w:p w14:paraId="16A70A7D" w14:textId="77777777" w:rsidR="000A70BA" w:rsidRDefault="00000000">
      <w:pPr>
        <w:pStyle w:val="SourceCode"/>
      </w:pPr>
      <w:r>
        <w:t>00386 |                 lon=float(row["lon"]),</w:t>
      </w:r>
    </w:p>
    <w:p w14:paraId="214A105D" w14:textId="77777777" w:rsidR="000A70BA" w:rsidRDefault="00000000">
      <w:pPr>
        <w:pStyle w:val="SourceCode"/>
      </w:pPr>
      <w:r>
        <w:t>00387 |                 lat=float(row["lat"]),</w:t>
      </w:r>
    </w:p>
    <w:p w14:paraId="3162870B" w14:textId="77777777" w:rsidR="000A70BA" w:rsidRDefault="00000000">
      <w:pPr>
        <w:pStyle w:val="SourceCode"/>
      </w:pPr>
      <w:r>
        <w:t>00388 |                 elevation=float(row.get("elevation", 0.0)),</w:t>
      </w:r>
    </w:p>
    <w:p w14:paraId="2BE380DF" w14:textId="77777777" w:rsidR="000A70BA" w:rsidRDefault="00000000">
      <w:pPr>
        <w:pStyle w:val="SourceCode"/>
      </w:pPr>
      <w:r>
        <w:t>00389 |                 basin=str(row.get("basin", "")),</w:t>
      </w:r>
    </w:p>
    <w:p w14:paraId="51D3B69D" w14:textId="77777777" w:rsidR="000A70BA" w:rsidRDefault="00000000">
      <w:pPr>
        <w:pStyle w:val="SourceCode"/>
      </w:pPr>
      <w:r>
        <w:t>00390 |                 province=str(row.get("province", "")),</w:t>
      </w:r>
    </w:p>
    <w:p w14:paraId="42118970" w14:textId="77777777" w:rsidR="000A70BA" w:rsidRDefault="00000000">
      <w:pPr>
        <w:pStyle w:val="SourceCode"/>
      </w:pPr>
      <w:r>
        <w:t>00391 |             ))</w:t>
      </w:r>
    </w:p>
    <w:p w14:paraId="35D276D0" w14:textId="77777777" w:rsidR="000A70BA" w:rsidRDefault="00000000">
      <w:pPr>
        <w:pStyle w:val="SourceCode"/>
      </w:pPr>
      <w:r>
        <w:t>00392 |         return stations</w:t>
      </w:r>
    </w:p>
    <w:p w14:paraId="6624DD55" w14:textId="77777777" w:rsidR="000A70BA" w:rsidRDefault="00000000">
      <w:pPr>
        <w:pStyle w:val="SourceCode"/>
      </w:pPr>
      <w:r>
        <w:t xml:space="preserve">00393 | </w:t>
      </w:r>
    </w:p>
    <w:p w14:paraId="2F4BE291" w14:textId="77777777" w:rsidR="000A70BA" w:rsidRDefault="00000000">
      <w:pPr>
        <w:pStyle w:val="SourceCode"/>
      </w:pPr>
      <w:r>
        <w:t>00394 |     def clean_missing(self, df: pd.DataFrame) -&gt; pd.DataFrame:</w:t>
      </w:r>
    </w:p>
    <w:p w14:paraId="0D3FA29B" w14:textId="77777777" w:rsidR="000A70BA" w:rsidRDefault="00000000">
      <w:pPr>
        <w:pStyle w:val="SourceCode"/>
      </w:pPr>
      <w:r>
        <w:t>00395 |         for mv in self.missing_values:</w:t>
      </w:r>
    </w:p>
    <w:p w14:paraId="5D4DC430" w14:textId="77777777" w:rsidR="000A70BA" w:rsidRDefault="00000000">
      <w:pPr>
        <w:pStyle w:val="SourceCode"/>
      </w:pPr>
      <w:r>
        <w:t>00396 |             df = df.replace(mv, np.nan)</w:t>
      </w:r>
    </w:p>
    <w:p w14:paraId="0B6C41E7" w14:textId="77777777" w:rsidR="000A70BA" w:rsidRDefault="00000000">
      <w:pPr>
        <w:pStyle w:val="SourceCode"/>
      </w:pPr>
      <w:r>
        <w:t>00397 |         return df</w:t>
      </w:r>
    </w:p>
    <w:p w14:paraId="5328F3F0" w14:textId="77777777" w:rsidR="000A70BA" w:rsidRDefault="00000000">
      <w:pPr>
        <w:pStyle w:val="SourceCode"/>
      </w:pPr>
      <w:r>
        <w:t xml:space="preserve">00398 | </w:t>
      </w:r>
    </w:p>
    <w:p w14:paraId="652320CB" w14:textId="77777777" w:rsidR="000A70BA" w:rsidRDefault="00000000">
      <w:pPr>
        <w:pStyle w:val="SourceCode"/>
      </w:pPr>
      <w:r>
        <w:t>00399 |     def read_netcdf(self, path: str):</w:t>
      </w:r>
    </w:p>
    <w:p w14:paraId="0FADE716" w14:textId="77777777" w:rsidR="000A70BA" w:rsidRDefault="00000000">
      <w:pPr>
        <w:pStyle w:val="SourceCode"/>
      </w:pPr>
      <w:r>
        <w:t>00400 |         if xr is None:</w:t>
      </w:r>
    </w:p>
    <w:p w14:paraId="1D86FA94" w14:textId="77777777" w:rsidR="000A70BA" w:rsidRDefault="00000000">
      <w:pPr>
        <w:pStyle w:val="SourceCode"/>
      </w:pPr>
      <w:r>
        <w:t>00401 |             raise RuntimeError("</w:t>
      </w:r>
      <w:r>
        <w:t>需要安装</w:t>
      </w:r>
      <w:r>
        <w:t xml:space="preserve"> xarray </w:t>
      </w:r>
      <w:r>
        <w:t>才能读取</w:t>
      </w:r>
      <w:r>
        <w:t xml:space="preserve"> NetCDF </w:t>
      </w:r>
      <w:r>
        <w:t>文件。</w:t>
      </w:r>
      <w:r>
        <w:t>")</w:t>
      </w:r>
    </w:p>
    <w:p w14:paraId="5E47D376" w14:textId="77777777" w:rsidR="000A70BA" w:rsidRDefault="00000000">
      <w:pPr>
        <w:pStyle w:val="SourceCode"/>
      </w:pPr>
      <w:r>
        <w:t>00402 |         return xr.open_dataset(path)</w:t>
      </w:r>
    </w:p>
    <w:p w14:paraId="04882B97" w14:textId="77777777" w:rsidR="000A70BA" w:rsidRDefault="00000000">
      <w:pPr>
        <w:pStyle w:val="SourceCode"/>
      </w:pPr>
      <w:r>
        <w:t xml:space="preserve">00403 | </w:t>
      </w:r>
    </w:p>
    <w:p w14:paraId="76FCEB89" w14:textId="77777777" w:rsidR="000A70BA" w:rsidRDefault="00000000">
      <w:pPr>
        <w:pStyle w:val="SourceCode"/>
      </w:pPr>
      <w:r>
        <w:t>00404 |     def infer_time_column(self, df: pd.DataFrame) -&gt; Optional[str]:</w:t>
      </w:r>
    </w:p>
    <w:p w14:paraId="5FE4E300" w14:textId="77777777" w:rsidR="000A70BA" w:rsidRDefault="00000000">
      <w:pPr>
        <w:pStyle w:val="SourceCode"/>
      </w:pPr>
      <w:r>
        <w:t>00405 |         candidates = ["time", "date", "datetime", "Time", "Date", "DATE"]</w:t>
      </w:r>
    </w:p>
    <w:p w14:paraId="6AE55721" w14:textId="77777777" w:rsidR="000A70BA" w:rsidRDefault="00000000">
      <w:pPr>
        <w:pStyle w:val="SourceCode"/>
      </w:pPr>
      <w:r>
        <w:t>00406 |         for c in candidates:</w:t>
      </w:r>
    </w:p>
    <w:p w14:paraId="7B4C8EE9" w14:textId="77777777" w:rsidR="000A70BA" w:rsidRDefault="00000000">
      <w:pPr>
        <w:pStyle w:val="SourceCode"/>
      </w:pPr>
      <w:r>
        <w:t>00407 |             if c in df.columns:</w:t>
      </w:r>
    </w:p>
    <w:p w14:paraId="43137FA6" w14:textId="77777777" w:rsidR="000A70BA" w:rsidRDefault="00000000">
      <w:pPr>
        <w:pStyle w:val="SourceCode"/>
      </w:pPr>
      <w:r>
        <w:t>00408 |                 return c</w:t>
      </w:r>
    </w:p>
    <w:p w14:paraId="5E14D8A6" w14:textId="77777777" w:rsidR="000A70BA" w:rsidRDefault="00000000">
      <w:pPr>
        <w:pStyle w:val="SourceCode"/>
      </w:pPr>
      <w:r>
        <w:t>00409 |         return None</w:t>
      </w:r>
    </w:p>
    <w:p w14:paraId="60C82DDF" w14:textId="77777777" w:rsidR="000A70BA" w:rsidRDefault="00000000">
      <w:pPr>
        <w:pStyle w:val="SourceCode"/>
      </w:pPr>
      <w:r>
        <w:t xml:space="preserve">00410 | </w:t>
      </w:r>
    </w:p>
    <w:p w14:paraId="7A94AE7B" w14:textId="77777777" w:rsidR="000A70BA" w:rsidRDefault="00000000">
      <w:pPr>
        <w:pStyle w:val="SourceCode"/>
      </w:pPr>
      <w:r>
        <w:t>00411 |     def standardize_time(self, df: pd.DataFrame) -&gt; pd.DataFrame:</w:t>
      </w:r>
    </w:p>
    <w:p w14:paraId="34F6A928" w14:textId="77777777" w:rsidR="000A70BA" w:rsidRDefault="00000000">
      <w:pPr>
        <w:pStyle w:val="SourceCode"/>
      </w:pPr>
      <w:r>
        <w:t>00412 |         col = self.infer_time_column(df)</w:t>
      </w:r>
    </w:p>
    <w:p w14:paraId="75C442C3" w14:textId="77777777" w:rsidR="000A70BA" w:rsidRDefault="00000000">
      <w:pPr>
        <w:pStyle w:val="SourceCode"/>
      </w:pPr>
      <w:r>
        <w:lastRenderedPageBreak/>
        <w:t>00413 |         if col is None:</w:t>
      </w:r>
    </w:p>
    <w:p w14:paraId="05422DE0" w14:textId="77777777" w:rsidR="000A70BA" w:rsidRDefault="00000000">
      <w:pPr>
        <w:pStyle w:val="SourceCode"/>
      </w:pPr>
      <w:r>
        <w:t>00414 |             return df</w:t>
      </w:r>
    </w:p>
    <w:p w14:paraId="56E6A7BD" w14:textId="77777777" w:rsidR="000A70BA" w:rsidRDefault="00000000">
      <w:pPr>
        <w:pStyle w:val="SourceCode"/>
      </w:pPr>
      <w:r>
        <w:t>00415 |         df = df.copy()</w:t>
      </w:r>
    </w:p>
    <w:p w14:paraId="69BDF4CB" w14:textId="77777777" w:rsidR="000A70BA" w:rsidRDefault="00000000">
      <w:pPr>
        <w:pStyle w:val="SourceCode"/>
      </w:pPr>
      <w:r>
        <w:t>00416 |         df[col] = pd.to_datetime(df[col], errors="coerce")</w:t>
      </w:r>
    </w:p>
    <w:p w14:paraId="3765089B" w14:textId="77777777" w:rsidR="000A70BA" w:rsidRDefault="00000000">
      <w:pPr>
        <w:pStyle w:val="SourceCode"/>
      </w:pPr>
      <w:r>
        <w:t>00417 |         df = df.rename(columns={col: "time"})</w:t>
      </w:r>
    </w:p>
    <w:p w14:paraId="3A07FBA0" w14:textId="77777777" w:rsidR="000A70BA" w:rsidRDefault="00000000">
      <w:pPr>
        <w:pStyle w:val="SourceCode"/>
      </w:pPr>
      <w:r>
        <w:t>00418 |         return df.sort_values("time")</w:t>
      </w:r>
    </w:p>
    <w:p w14:paraId="5F4CF061" w14:textId="77777777" w:rsidR="000A70BA" w:rsidRDefault="00000000">
      <w:pPr>
        <w:pStyle w:val="SourceCode"/>
      </w:pPr>
      <w:r>
        <w:t xml:space="preserve">00419 | </w:t>
      </w:r>
    </w:p>
    <w:p w14:paraId="25AEAF7A" w14:textId="77777777" w:rsidR="000A70BA" w:rsidRDefault="00000000">
      <w:pPr>
        <w:pStyle w:val="SourceCode"/>
      </w:pPr>
      <w:r>
        <w:t xml:space="preserve">00420 | </w:t>
      </w:r>
    </w:p>
    <w:p w14:paraId="398EA6EC" w14:textId="77777777" w:rsidR="000A70BA" w:rsidRDefault="00000000">
      <w:pPr>
        <w:pStyle w:val="SourceCode"/>
      </w:pPr>
      <w:r>
        <w:t>00421 | class GridWriter:</w:t>
      </w:r>
    </w:p>
    <w:p w14:paraId="30A69024" w14:textId="77777777" w:rsidR="000A70BA" w:rsidRDefault="00000000">
      <w:pPr>
        <w:pStyle w:val="SourceCode"/>
      </w:pPr>
      <w:r>
        <w:t>00422 |     """</w:t>
      </w:r>
      <w:r>
        <w:t>网格预报结果输出工具。</w:t>
      </w:r>
      <w:r>
        <w:t>"""</w:t>
      </w:r>
    </w:p>
    <w:p w14:paraId="00F477D8" w14:textId="77777777" w:rsidR="000A70BA" w:rsidRDefault="00000000">
      <w:pPr>
        <w:pStyle w:val="SourceCode"/>
      </w:pPr>
      <w:r>
        <w:t xml:space="preserve">00423 | </w:t>
      </w:r>
    </w:p>
    <w:p w14:paraId="3DA646E0" w14:textId="77777777" w:rsidR="000A70BA" w:rsidRDefault="00000000">
      <w:pPr>
        <w:pStyle w:val="SourceCode"/>
      </w:pPr>
      <w:r>
        <w:t>00424 |     def __init__(self, out_dir: str):</w:t>
      </w:r>
    </w:p>
    <w:p w14:paraId="2EF9DC10" w14:textId="77777777" w:rsidR="000A70BA" w:rsidRDefault="00000000">
      <w:pPr>
        <w:pStyle w:val="SourceCode"/>
      </w:pPr>
      <w:r>
        <w:t>00425 |         self.out_dir = Path(out_dir)</w:t>
      </w:r>
    </w:p>
    <w:p w14:paraId="427C2B34" w14:textId="77777777" w:rsidR="000A70BA" w:rsidRDefault="00000000">
      <w:pPr>
        <w:pStyle w:val="SourceCode"/>
      </w:pPr>
      <w:r>
        <w:t>00426 |         self.out_dir.mkdir(parents=True, exist_ok=True)</w:t>
      </w:r>
    </w:p>
    <w:p w14:paraId="3092381E" w14:textId="77777777" w:rsidR="000A70BA" w:rsidRDefault="00000000">
      <w:pPr>
        <w:pStyle w:val="SourceCode"/>
      </w:pPr>
      <w:r>
        <w:t xml:space="preserve">00427 | </w:t>
      </w:r>
    </w:p>
    <w:p w14:paraId="747FA2A6" w14:textId="77777777" w:rsidR="000A70BA" w:rsidRDefault="00000000">
      <w:pPr>
        <w:pStyle w:val="SourceCode"/>
      </w:pPr>
      <w:r>
        <w:t>00428 |     def save_numpy(self, name: str, arr: np.ndarray) -&gt; str:</w:t>
      </w:r>
    </w:p>
    <w:p w14:paraId="5F8FACA5" w14:textId="77777777" w:rsidR="000A70BA" w:rsidRDefault="00000000">
      <w:pPr>
        <w:pStyle w:val="SourceCode"/>
      </w:pPr>
      <w:r>
        <w:t>00429 |         path = self.out_dir / f"{name}.npy"</w:t>
      </w:r>
    </w:p>
    <w:p w14:paraId="25DF16FA" w14:textId="77777777" w:rsidR="000A70BA" w:rsidRDefault="00000000">
      <w:pPr>
        <w:pStyle w:val="SourceCode"/>
      </w:pPr>
      <w:r>
        <w:t>00430 |         np.save(path, arr)</w:t>
      </w:r>
    </w:p>
    <w:p w14:paraId="7A8130E9" w14:textId="77777777" w:rsidR="000A70BA" w:rsidRDefault="00000000">
      <w:pPr>
        <w:pStyle w:val="SourceCode"/>
      </w:pPr>
      <w:r>
        <w:t>00431 |         return str(path)</w:t>
      </w:r>
    </w:p>
    <w:p w14:paraId="493E4E69" w14:textId="77777777" w:rsidR="000A70BA" w:rsidRDefault="00000000">
      <w:pPr>
        <w:pStyle w:val="SourceCode"/>
      </w:pPr>
      <w:r>
        <w:t xml:space="preserve">00432 | </w:t>
      </w:r>
    </w:p>
    <w:p w14:paraId="7652DE0B" w14:textId="77777777" w:rsidR="000A70BA" w:rsidRDefault="00000000">
      <w:pPr>
        <w:pStyle w:val="SourceCode"/>
      </w:pPr>
      <w:r>
        <w:t>00433 |     def save_csv_summary(self, name: str, records: List[Dict]) -&gt; str:</w:t>
      </w:r>
    </w:p>
    <w:p w14:paraId="641D4C45" w14:textId="77777777" w:rsidR="000A70BA" w:rsidRDefault="00000000">
      <w:pPr>
        <w:pStyle w:val="SourceCode"/>
      </w:pPr>
      <w:r>
        <w:t>00434 |         path = self.out_dir / f"{name}.csv"</w:t>
      </w:r>
    </w:p>
    <w:p w14:paraId="5303F212" w14:textId="77777777" w:rsidR="000A70BA" w:rsidRDefault="00000000">
      <w:pPr>
        <w:pStyle w:val="SourceCode"/>
      </w:pPr>
      <w:r>
        <w:t>00435 |         pd.DataFrame(records).to_csv(path, index=False, encoding="utf-8-sig")</w:t>
      </w:r>
    </w:p>
    <w:p w14:paraId="596A71CE" w14:textId="77777777" w:rsidR="000A70BA" w:rsidRDefault="00000000">
      <w:pPr>
        <w:pStyle w:val="SourceCode"/>
      </w:pPr>
      <w:r>
        <w:t>00436 |         return str(path)</w:t>
      </w:r>
    </w:p>
    <w:p w14:paraId="639CE0CC" w14:textId="77777777" w:rsidR="000A70BA" w:rsidRDefault="00000000">
      <w:pPr>
        <w:pStyle w:val="SourceCode"/>
      </w:pPr>
      <w:r>
        <w:t xml:space="preserve">00437 | </w:t>
      </w:r>
    </w:p>
    <w:p w14:paraId="1468E0B5" w14:textId="77777777" w:rsidR="000A70BA" w:rsidRDefault="00000000">
      <w:pPr>
        <w:pStyle w:val="SourceCode"/>
      </w:pPr>
      <w:r>
        <w:t>00438 |     def save_netcdf(self, name: str, data: np.ndarray, coords: Dict[str, Iterable]) -&gt; str:</w:t>
      </w:r>
    </w:p>
    <w:p w14:paraId="16813721" w14:textId="77777777" w:rsidR="000A70BA" w:rsidRDefault="00000000">
      <w:pPr>
        <w:pStyle w:val="SourceCode"/>
      </w:pPr>
      <w:r>
        <w:t>00439 |         if xr is None:</w:t>
      </w:r>
    </w:p>
    <w:p w14:paraId="762CA961" w14:textId="77777777" w:rsidR="000A70BA" w:rsidRDefault="00000000">
      <w:pPr>
        <w:pStyle w:val="SourceCode"/>
      </w:pPr>
      <w:r>
        <w:t>00440 |             return self.save_numpy(name, data)</w:t>
      </w:r>
    </w:p>
    <w:p w14:paraId="2A6AD784" w14:textId="77777777" w:rsidR="000A70BA" w:rsidRDefault="00000000">
      <w:pPr>
        <w:pStyle w:val="SourceCode"/>
      </w:pPr>
      <w:r>
        <w:t>00441 |         ds = xr.Dataset(</w:t>
      </w:r>
    </w:p>
    <w:p w14:paraId="5FDA9E5F" w14:textId="77777777" w:rsidR="000A70BA" w:rsidRDefault="00000000">
      <w:pPr>
        <w:pStyle w:val="SourceCode"/>
      </w:pPr>
      <w:r>
        <w:t>00442 |             data_vars={"forecast": (("time", "z", "lat", "lon"), data)},</w:t>
      </w:r>
    </w:p>
    <w:p w14:paraId="60FA7DEC" w14:textId="77777777" w:rsidR="000A70BA" w:rsidRDefault="00000000">
      <w:pPr>
        <w:pStyle w:val="SourceCode"/>
      </w:pPr>
      <w:r>
        <w:t>00443 |             coords=coords,</w:t>
      </w:r>
    </w:p>
    <w:p w14:paraId="04BDB7A8" w14:textId="77777777" w:rsidR="000A70BA" w:rsidRDefault="00000000">
      <w:pPr>
        <w:pStyle w:val="SourceCode"/>
      </w:pPr>
      <w:r>
        <w:t>00444 |         )</w:t>
      </w:r>
    </w:p>
    <w:p w14:paraId="7D3B513D" w14:textId="77777777" w:rsidR="000A70BA" w:rsidRDefault="00000000">
      <w:pPr>
        <w:pStyle w:val="SourceCode"/>
      </w:pPr>
      <w:r>
        <w:t>00445 |         path = self.out_dir / f"{name}.nc"</w:t>
      </w:r>
    </w:p>
    <w:p w14:paraId="67A88D9D" w14:textId="77777777" w:rsidR="000A70BA" w:rsidRDefault="00000000">
      <w:pPr>
        <w:pStyle w:val="SourceCode"/>
      </w:pPr>
      <w:r>
        <w:t>00446 |         ds.to_netcdf(path)</w:t>
      </w:r>
    </w:p>
    <w:p w14:paraId="484DB4FF" w14:textId="77777777" w:rsidR="000A70BA" w:rsidRDefault="00000000">
      <w:pPr>
        <w:pStyle w:val="SourceCode"/>
      </w:pPr>
      <w:r>
        <w:t>00447 |         return str(path)</w:t>
      </w:r>
    </w:p>
    <w:p w14:paraId="6825893B" w14:textId="77777777" w:rsidR="000A70BA" w:rsidRDefault="00000000">
      <w:pPr>
        <w:pStyle w:val="SourceCode"/>
      </w:pPr>
      <w:r>
        <w:t xml:space="preserve">00448 | </w:t>
      </w:r>
    </w:p>
    <w:p w14:paraId="030E7A2C" w14:textId="77777777" w:rsidR="000A70BA" w:rsidRDefault="00000000">
      <w:pPr>
        <w:pStyle w:val="SourceCode"/>
      </w:pPr>
      <w:r>
        <w:t xml:space="preserve">00449 | # ===== </w:t>
      </w:r>
      <w:r>
        <w:t>文件：</w:t>
      </w:r>
      <w:r>
        <w:t>hydromet3d/preprocess/quality_control.py =====</w:t>
      </w:r>
    </w:p>
    <w:p w14:paraId="5D71A660" w14:textId="77777777" w:rsidR="000A70BA" w:rsidRDefault="00000000">
      <w:pPr>
        <w:pStyle w:val="SourceCode"/>
      </w:pPr>
      <w:r>
        <w:t>00450 | # -*- coding: utf-8 -*-</w:t>
      </w:r>
    </w:p>
    <w:p w14:paraId="6C089A26" w14:textId="77777777" w:rsidR="000A70BA" w:rsidRDefault="00000000">
      <w:pPr>
        <w:pStyle w:val="SourceCode"/>
      </w:pPr>
      <w:r>
        <w:t>00451 | """</w:t>
      </w:r>
      <w:r>
        <w:t>数据质量控制、缺测处理、异常值识别与归一化。</w:t>
      </w:r>
      <w:r>
        <w:t>"""</w:t>
      </w:r>
    </w:p>
    <w:p w14:paraId="210E9C84" w14:textId="77777777" w:rsidR="000A70BA" w:rsidRDefault="00000000">
      <w:pPr>
        <w:pStyle w:val="SourceCode"/>
      </w:pPr>
      <w:r>
        <w:t>00452 | from __future__ import annotations</w:t>
      </w:r>
    </w:p>
    <w:p w14:paraId="48973F68" w14:textId="77777777" w:rsidR="000A70BA" w:rsidRDefault="00000000">
      <w:pPr>
        <w:pStyle w:val="SourceCode"/>
      </w:pPr>
      <w:r>
        <w:t xml:space="preserve">00453 | </w:t>
      </w:r>
    </w:p>
    <w:p w14:paraId="6D684F3F" w14:textId="77777777" w:rsidR="000A70BA" w:rsidRDefault="00000000">
      <w:pPr>
        <w:pStyle w:val="SourceCode"/>
      </w:pPr>
      <w:r>
        <w:t>00454 | from dataclasses import dataclass</w:t>
      </w:r>
    </w:p>
    <w:p w14:paraId="55B51541" w14:textId="77777777" w:rsidR="000A70BA" w:rsidRDefault="00000000">
      <w:pPr>
        <w:pStyle w:val="SourceCode"/>
      </w:pPr>
      <w:r>
        <w:t>00455 | from typing import Dict, List, Optional, Tuple</w:t>
      </w:r>
    </w:p>
    <w:p w14:paraId="1EFD31B6" w14:textId="77777777" w:rsidR="000A70BA" w:rsidRDefault="00000000">
      <w:pPr>
        <w:pStyle w:val="SourceCode"/>
      </w:pPr>
      <w:r>
        <w:t>00456 | import numpy as np</w:t>
      </w:r>
    </w:p>
    <w:p w14:paraId="7268D773" w14:textId="77777777" w:rsidR="000A70BA" w:rsidRDefault="00000000">
      <w:pPr>
        <w:pStyle w:val="SourceCode"/>
      </w:pPr>
      <w:r>
        <w:t>00457 | import pandas as pd</w:t>
      </w:r>
    </w:p>
    <w:p w14:paraId="3B1E49CB" w14:textId="77777777" w:rsidR="000A70BA" w:rsidRDefault="00000000">
      <w:pPr>
        <w:pStyle w:val="SourceCode"/>
      </w:pPr>
      <w:r>
        <w:t xml:space="preserve">00458 | </w:t>
      </w:r>
    </w:p>
    <w:p w14:paraId="1401C3B2" w14:textId="77777777" w:rsidR="000A70BA" w:rsidRDefault="00000000">
      <w:pPr>
        <w:pStyle w:val="SourceCode"/>
      </w:pPr>
      <w:r>
        <w:t xml:space="preserve">00459 | </w:t>
      </w:r>
    </w:p>
    <w:p w14:paraId="22BD3A10" w14:textId="77777777" w:rsidR="000A70BA" w:rsidRDefault="00000000">
      <w:pPr>
        <w:pStyle w:val="SourceCode"/>
      </w:pPr>
      <w:r>
        <w:t>00460 | @dataclass</w:t>
      </w:r>
    </w:p>
    <w:p w14:paraId="50694CB5" w14:textId="77777777" w:rsidR="000A70BA" w:rsidRDefault="00000000">
      <w:pPr>
        <w:pStyle w:val="SourceCode"/>
      </w:pPr>
      <w:r>
        <w:t>00461 | class QCReport:</w:t>
      </w:r>
    </w:p>
    <w:p w14:paraId="72B08DDF" w14:textId="77777777" w:rsidR="000A70BA" w:rsidRDefault="00000000">
      <w:pPr>
        <w:pStyle w:val="SourceCode"/>
      </w:pPr>
      <w:r>
        <w:t>00462 |     variable: str</w:t>
      </w:r>
    </w:p>
    <w:p w14:paraId="7A3FA735" w14:textId="77777777" w:rsidR="000A70BA" w:rsidRDefault="00000000">
      <w:pPr>
        <w:pStyle w:val="SourceCode"/>
      </w:pPr>
      <w:r>
        <w:t>00463 |     total_count: int</w:t>
      </w:r>
    </w:p>
    <w:p w14:paraId="76FE9E8D" w14:textId="77777777" w:rsidR="000A70BA" w:rsidRDefault="00000000">
      <w:pPr>
        <w:pStyle w:val="SourceCode"/>
      </w:pPr>
      <w:r>
        <w:t>00464 |     missing_count: int</w:t>
      </w:r>
    </w:p>
    <w:p w14:paraId="211582A2" w14:textId="77777777" w:rsidR="000A70BA" w:rsidRDefault="00000000">
      <w:pPr>
        <w:pStyle w:val="SourceCode"/>
      </w:pPr>
      <w:r>
        <w:t>00465 |     outlier_count: int</w:t>
      </w:r>
    </w:p>
    <w:p w14:paraId="51413A9F" w14:textId="77777777" w:rsidR="000A70BA" w:rsidRDefault="00000000">
      <w:pPr>
        <w:pStyle w:val="SourceCode"/>
      </w:pPr>
      <w:r>
        <w:t>00466 |     filled_count: int</w:t>
      </w:r>
    </w:p>
    <w:p w14:paraId="4E72C153" w14:textId="77777777" w:rsidR="000A70BA" w:rsidRDefault="00000000">
      <w:pPr>
        <w:pStyle w:val="SourceCode"/>
      </w:pPr>
      <w:r>
        <w:t xml:space="preserve">00467 | </w:t>
      </w:r>
    </w:p>
    <w:p w14:paraId="236F65A5" w14:textId="77777777" w:rsidR="000A70BA" w:rsidRDefault="00000000">
      <w:pPr>
        <w:pStyle w:val="SourceCode"/>
      </w:pPr>
      <w:r>
        <w:t>00468 |     def to_dict(self) -&gt; Dict[str, int]:</w:t>
      </w:r>
    </w:p>
    <w:p w14:paraId="039B3247" w14:textId="77777777" w:rsidR="000A70BA" w:rsidRDefault="00000000">
      <w:pPr>
        <w:pStyle w:val="SourceCode"/>
      </w:pPr>
      <w:r>
        <w:t>00469 |         return {</w:t>
      </w:r>
    </w:p>
    <w:p w14:paraId="73E47E45" w14:textId="77777777" w:rsidR="000A70BA" w:rsidRDefault="00000000">
      <w:pPr>
        <w:pStyle w:val="SourceCode"/>
      </w:pPr>
      <w:r>
        <w:t>00470 |             "variable": self.variable,</w:t>
      </w:r>
    </w:p>
    <w:p w14:paraId="1FCD0AEA" w14:textId="77777777" w:rsidR="000A70BA" w:rsidRDefault="00000000">
      <w:pPr>
        <w:pStyle w:val="SourceCode"/>
      </w:pPr>
      <w:r>
        <w:t>00471 |             "total_count": self.total_count,</w:t>
      </w:r>
    </w:p>
    <w:p w14:paraId="18287193" w14:textId="77777777" w:rsidR="000A70BA" w:rsidRDefault="00000000">
      <w:pPr>
        <w:pStyle w:val="SourceCode"/>
      </w:pPr>
      <w:r>
        <w:t>00472 |             "missing_count": self.missing_count,</w:t>
      </w:r>
    </w:p>
    <w:p w14:paraId="6299E194" w14:textId="77777777" w:rsidR="000A70BA" w:rsidRDefault="00000000">
      <w:pPr>
        <w:pStyle w:val="SourceCode"/>
      </w:pPr>
      <w:r>
        <w:t>00473 |             "outlier_count": self.outlier_count,</w:t>
      </w:r>
    </w:p>
    <w:p w14:paraId="446FC80D" w14:textId="77777777" w:rsidR="000A70BA" w:rsidRDefault="00000000">
      <w:pPr>
        <w:pStyle w:val="SourceCode"/>
      </w:pPr>
      <w:r>
        <w:t>00474 |             "filled_count": self.filled_count,</w:t>
      </w:r>
    </w:p>
    <w:p w14:paraId="0F5A7A09" w14:textId="77777777" w:rsidR="000A70BA" w:rsidRDefault="00000000">
      <w:pPr>
        <w:pStyle w:val="SourceCode"/>
      </w:pPr>
      <w:r>
        <w:t>00475 |         }</w:t>
      </w:r>
    </w:p>
    <w:p w14:paraId="1D08608C" w14:textId="77777777" w:rsidR="000A70BA" w:rsidRDefault="00000000">
      <w:pPr>
        <w:pStyle w:val="SourceCode"/>
      </w:pPr>
      <w:r>
        <w:t xml:space="preserve">00476 | </w:t>
      </w:r>
    </w:p>
    <w:p w14:paraId="656C93F4" w14:textId="77777777" w:rsidR="000A70BA" w:rsidRDefault="00000000">
      <w:pPr>
        <w:pStyle w:val="SourceCode"/>
      </w:pPr>
      <w:r>
        <w:t xml:space="preserve">00477 | </w:t>
      </w:r>
    </w:p>
    <w:p w14:paraId="1174E138" w14:textId="77777777" w:rsidR="000A70BA" w:rsidRDefault="00000000">
      <w:pPr>
        <w:pStyle w:val="SourceCode"/>
      </w:pPr>
      <w:r>
        <w:t>00478 | class QualityController:</w:t>
      </w:r>
    </w:p>
    <w:p w14:paraId="4BF0D232" w14:textId="77777777" w:rsidR="000A70BA" w:rsidRDefault="00000000">
      <w:pPr>
        <w:pStyle w:val="SourceCode"/>
      </w:pPr>
      <w:r>
        <w:t>00479 |     """</w:t>
      </w:r>
      <w:r>
        <w:t>用于气象水文序列的质量检查。</w:t>
      </w:r>
      <w:r>
        <w:t>"""</w:t>
      </w:r>
    </w:p>
    <w:p w14:paraId="70BCB27C" w14:textId="77777777" w:rsidR="000A70BA" w:rsidRDefault="00000000">
      <w:pPr>
        <w:pStyle w:val="SourceCode"/>
      </w:pPr>
      <w:r>
        <w:t xml:space="preserve">00480 | </w:t>
      </w:r>
    </w:p>
    <w:p w14:paraId="12183596" w14:textId="77777777" w:rsidR="000A70BA" w:rsidRDefault="00000000">
      <w:pPr>
        <w:pStyle w:val="SourceCode"/>
      </w:pPr>
      <w:r>
        <w:t>00481 |     def __init__(self):</w:t>
      </w:r>
    </w:p>
    <w:p w14:paraId="45CC7CC1" w14:textId="77777777" w:rsidR="000A70BA" w:rsidRDefault="00000000">
      <w:pPr>
        <w:pStyle w:val="SourceCode"/>
      </w:pPr>
      <w:r>
        <w:t>00482 |         self.bounds: Dict[str, Tuple[Optional[float], Optional[float]]] = {</w:t>
      </w:r>
    </w:p>
    <w:p w14:paraId="50DAD9F8" w14:textId="77777777" w:rsidR="000A70BA" w:rsidRDefault="00000000">
      <w:pPr>
        <w:pStyle w:val="SourceCode"/>
      </w:pPr>
      <w:r>
        <w:t>00483 |             "precip": (0.0, 800.0),</w:t>
      </w:r>
    </w:p>
    <w:p w14:paraId="76E8E179" w14:textId="77777777" w:rsidR="000A70BA" w:rsidRDefault="00000000">
      <w:pPr>
        <w:pStyle w:val="SourceCode"/>
      </w:pPr>
      <w:r>
        <w:t>00484 |             "temp": (-50.0, 60.0),</w:t>
      </w:r>
    </w:p>
    <w:p w14:paraId="5F1ECBC0" w14:textId="77777777" w:rsidR="000A70BA" w:rsidRDefault="00000000">
      <w:pPr>
        <w:pStyle w:val="SourceCode"/>
      </w:pPr>
      <w:r>
        <w:t>00485 |             "humidity": (0.0, 100.0),</w:t>
      </w:r>
    </w:p>
    <w:p w14:paraId="3B7B7B10" w14:textId="77777777" w:rsidR="000A70BA" w:rsidRDefault="00000000">
      <w:pPr>
        <w:pStyle w:val="SourceCode"/>
      </w:pPr>
      <w:r>
        <w:t>00486 |             "wind": (0.0, 80.0),</w:t>
      </w:r>
    </w:p>
    <w:p w14:paraId="0B2CE763" w14:textId="77777777" w:rsidR="000A70BA" w:rsidRDefault="00000000">
      <w:pPr>
        <w:pStyle w:val="SourceCode"/>
      </w:pPr>
      <w:r>
        <w:t>00487 |             "pressure": (600.0, 1100.0),</w:t>
      </w:r>
    </w:p>
    <w:p w14:paraId="54B57AE2" w14:textId="77777777" w:rsidR="000A70BA" w:rsidRDefault="00000000">
      <w:pPr>
        <w:pStyle w:val="SourceCode"/>
      </w:pPr>
      <w:r>
        <w:t>00488 |             "runoff": (0.0, None),</w:t>
      </w:r>
    </w:p>
    <w:p w14:paraId="5138199A" w14:textId="77777777" w:rsidR="000A70BA" w:rsidRDefault="00000000">
      <w:pPr>
        <w:pStyle w:val="SourceCode"/>
      </w:pPr>
      <w:r>
        <w:t>00489 |             "water_level": (0.0, None),</w:t>
      </w:r>
    </w:p>
    <w:p w14:paraId="703AF931" w14:textId="77777777" w:rsidR="000A70BA" w:rsidRDefault="00000000">
      <w:pPr>
        <w:pStyle w:val="SourceCode"/>
      </w:pPr>
      <w:r>
        <w:t>00490 |         }</w:t>
      </w:r>
    </w:p>
    <w:p w14:paraId="2176BB3F" w14:textId="77777777" w:rsidR="000A70BA" w:rsidRDefault="00000000">
      <w:pPr>
        <w:pStyle w:val="SourceCode"/>
      </w:pPr>
      <w:r>
        <w:t xml:space="preserve">00491 | </w:t>
      </w:r>
    </w:p>
    <w:p w14:paraId="62FA2FD5" w14:textId="77777777" w:rsidR="000A70BA" w:rsidRDefault="00000000">
      <w:pPr>
        <w:pStyle w:val="SourceCode"/>
      </w:pPr>
      <w:r>
        <w:t>00492 |     def check_variable(self, series: pd.Series, var: str) -&gt; Tuple[pd.Series, QCReport]:</w:t>
      </w:r>
    </w:p>
    <w:p w14:paraId="3309F750" w14:textId="77777777" w:rsidR="000A70BA" w:rsidRDefault="00000000">
      <w:pPr>
        <w:pStyle w:val="SourceCode"/>
      </w:pPr>
      <w:r>
        <w:t>00493 |         s = series.astype(float).copy()</w:t>
      </w:r>
    </w:p>
    <w:p w14:paraId="20619859" w14:textId="77777777" w:rsidR="000A70BA" w:rsidRDefault="00000000">
      <w:pPr>
        <w:pStyle w:val="SourceCode"/>
      </w:pPr>
      <w:r>
        <w:t>00494 |         total = int(len(s))</w:t>
      </w:r>
    </w:p>
    <w:p w14:paraId="5B1E5177" w14:textId="77777777" w:rsidR="000A70BA" w:rsidRDefault="00000000">
      <w:pPr>
        <w:pStyle w:val="SourceCode"/>
      </w:pPr>
      <w:r>
        <w:t>00495 |         missing = int(s.isna().sum())</w:t>
      </w:r>
    </w:p>
    <w:p w14:paraId="352838D8" w14:textId="77777777" w:rsidR="000A70BA" w:rsidRDefault="00000000">
      <w:pPr>
        <w:pStyle w:val="SourceCode"/>
      </w:pPr>
      <w:r>
        <w:t>00496 |         lower, upper = self.bounds.get(var, (None, None))</w:t>
      </w:r>
    </w:p>
    <w:p w14:paraId="63197E8C" w14:textId="77777777" w:rsidR="000A70BA" w:rsidRDefault="00000000">
      <w:pPr>
        <w:pStyle w:val="SourceCode"/>
      </w:pPr>
      <w:r>
        <w:t>00497 |         mask = pd.Series(False, index=s.index)</w:t>
      </w:r>
    </w:p>
    <w:p w14:paraId="6418B705" w14:textId="77777777" w:rsidR="000A70BA" w:rsidRDefault="00000000">
      <w:pPr>
        <w:pStyle w:val="SourceCode"/>
      </w:pPr>
      <w:r>
        <w:lastRenderedPageBreak/>
        <w:t>00498 |         if lower is not None:</w:t>
      </w:r>
    </w:p>
    <w:p w14:paraId="233225D1" w14:textId="77777777" w:rsidR="000A70BA" w:rsidRDefault="00000000">
      <w:pPr>
        <w:pStyle w:val="SourceCode"/>
      </w:pPr>
      <w:r>
        <w:t>00499 |             mask = mask | (s &lt; lower)</w:t>
      </w:r>
    </w:p>
    <w:p w14:paraId="55E18516" w14:textId="77777777" w:rsidR="000A70BA" w:rsidRDefault="00000000">
      <w:pPr>
        <w:pStyle w:val="SourceCode"/>
      </w:pPr>
      <w:r>
        <w:t>00500 |         if upper is not None:</w:t>
      </w:r>
    </w:p>
    <w:p w14:paraId="47BB85BE" w14:textId="77777777" w:rsidR="000A70BA" w:rsidRDefault="00000000">
      <w:pPr>
        <w:pStyle w:val="SourceCode"/>
      </w:pPr>
      <w:r>
        <w:t>00501 |             mask = mask | (s &gt; upper)</w:t>
      </w:r>
    </w:p>
    <w:p w14:paraId="0006A152" w14:textId="77777777" w:rsidR="000A70BA" w:rsidRDefault="00000000">
      <w:pPr>
        <w:pStyle w:val="SourceCode"/>
      </w:pPr>
      <w:r>
        <w:t>00502 |         outliers = int(mask.sum())</w:t>
      </w:r>
    </w:p>
    <w:p w14:paraId="19676B5B" w14:textId="77777777" w:rsidR="000A70BA" w:rsidRDefault="00000000">
      <w:pPr>
        <w:pStyle w:val="SourceCode"/>
      </w:pPr>
      <w:r>
        <w:t>00503 |         s[mask] = np.nan</w:t>
      </w:r>
    </w:p>
    <w:p w14:paraId="2F8E4E1D" w14:textId="77777777" w:rsidR="000A70BA" w:rsidRDefault="00000000">
      <w:pPr>
        <w:pStyle w:val="SourceCode"/>
      </w:pPr>
      <w:r>
        <w:t>00504 |         before = int(s.isna().sum())</w:t>
      </w:r>
    </w:p>
    <w:p w14:paraId="01577DAF" w14:textId="77777777" w:rsidR="000A70BA" w:rsidRDefault="00000000">
      <w:pPr>
        <w:pStyle w:val="SourceCode"/>
      </w:pPr>
      <w:r>
        <w:t>00505 |         s = self.fill_missing(s)</w:t>
      </w:r>
    </w:p>
    <w:p w14:paraId="147D46FE" w14:textId="77777777" w:rsidR="000A70BA" w:rsidRDefault="00000000">
      <w:pPr>
        <w:pStyle w:val="SourceCode"/>
      </w:pPr>
      <w:r>
        <w:t>00506 |         after = int(s.isna().sum())</w:t>
      </w:r>
    </w:p>
    <w:p w14:paraId="25193C64" w14:textId="77777777" w:rsidR="000A70BA" w:rsidRDefault="00000000">
      <w:pPr>
        <w:pStyle w:val="SourceCode"/>
      </w:pPr>
      <w:r>
        <w:t>00507 |         report = QCReport(var, total, missing, outliers, before - after)</w:t>
      </w:r>
    </w:p>
    <w:p w14:paraId="542E9D8F" w14:textId="77777777" w:rsidR="000A70BA" w:rsidRDefault="00000000">
      <w:pPr>
        <w:pStyle w:val="SourceCode"/>
      </w:pPr>
      <w:r>
        <w:t>00508 |         return s, report</w:t>
      </w:r>
    </w:p>
    <w:p w14:paraId="1B5F5540" w14:textId="77777777" w:rsidR="000A70BA" w:rsidRDefault="00000000">
      <w:pPr>
        <w:pStyle w:val="SourceCode"/>
      </w:pPr>
      <w:r>
        <w:t xml:space="preserve">00509 | </w:t>
      </w:r>
    </w:p>
    <w:p w14:paraId="33562F66" w14:textId="77777777" w:rsidR="000A70BA" w:rsidRDefault="00000000">
      <w:pPr>
        <w:pStyle w:val="SourceCode"/>
      </w:pPr>
      <w:r>
        <w:t>00510 |     def fill_missing(self, s: pd.Series) -&gt; pd.Series:</w:t>
      </w:r>
    </w:p>
    <w:p w14:paraId="0C6529E9" w14:textId="77777777" w:rsidR="000A70BA" w:rsidRDefault="00000000">
      <w:pPr>
        <w:pStyle w:val="SourceCode"/>
      </w:pPr>
      <w:r>
        <w:t>00511 |         if len(s) == 0:</w:t>
      </w:r>
    </w:p>
    <w:p w14:paraId="2005788F" w14:textId="77777777" w:rsidR="000A70BA" w:rsidRDefault="00000000">
      <w:pPr>
        <w:pStyle w:val="SourceCode"/>
      </w:pPr>
      <w:r>
        <w:t>00512 |             return s</w:t>
      </w:r>
    </w:p>
    <w:p w14:paraId="0CEEC02C" w14:textId="77777777" w:rsidR="000A70BA" w:rsidRDefault="00000000">
      <w:pPr>
        <w:pStyle w:val="SourceCode"/>
      </w:pPr>
      <w:r>
        <w:t>00513 |         s = s.interpolate(method="linear", limit_direction="both")</w:t>
      </w:r>
    </w:p>
    <w:p w14:paraId="3E4F10A1" w14:textId="77777777" w:rsidR="000A70BA" w:rsidRDefault="00000000">
      <w:pPr>
        <w:pStyle w:val="SourceCode"/>
      </w:pPr>
      <w:r>
        <w:t>00514 |         if s.isna().any():</w:t>
      </w:r>
    </w:p>
    <w:p w14:paraId="7A3DD69D" w14:textId="77777777" w:rsidR="000A70BA" w:rsidRDefault="00000000">
      <w:pPr>
        <w:pStyle w:val="SourceCode"/>
      </w:pPr>
      <w:r>
        <w:t>00515 |             s = s.fillna(s.median())</w:t>
      </w:r>
    </w:p>
    <w:p w14:paraId="315F34FB" w14:textId="77777777" w:rsidR="000A70BA" w:rsidRDefault="00000000">
      <w:pPr>
        <w:pStyle w:val="SourceCode"/>
      </w:pPr>
      <w:r>
        <w:t>00516 |         return s</w:t>
      </w:r>
    </w:p>
    <w:p w14:paraId="2C80430C" w14:textId="77777777" w:rsidR="000A70BA" w:rsidRDefault="00000000">
      <w:pPr>
        <w:pStyle w:val="SourceCode"/>
      </w:pPr>
      <w:r>
        <w:t xml:space="preserve">00517 | </w:t>
      </w:r>
    </w:p>
    <w:p w14:paraId="4F98F03C" w14:textId="77777777" w:rsidR="000A70BA" w:rsidRDefault="00000000">
      <w:pPr>
        <w:pStyle w:val="SourceCode"/>
      </w:pPr>
      <w:r>
        <w:t>00518 |     def process_dataframe(self, df: pd.DataFrame, variables: List[str]) -&gt; Tuple[pd.DataFrame, List[QCReport]]:</w:t>
      </w:r>
    </w:p>
    <w:p w14:paraId="39451593" w14:textId="77777777" w:rsidR="000A70BA" w:rsidRDefault="00000000">
      <w:pPr>
        <w:pStyle w:val="SourceCode"/>
      </w:pPr>
      <w:r>
        <w:t>00519 |         out = df.copy()</w:t>
      </w:r>
    </w:p>
    <w:p w14:paraId="2A5971D5" w14:textId="77777777" w:rsidR="000A70BA" w:rsidRDefault="00000000">
      <w:pPr>
        <w:pStyle w:val="SourceCode"/>
      </w:pPr>
      <w:r>
        <w:t>00520 |         reports: List[QCReport] = []</w:t>
      </w:r>
    </w:p>
    <w:p w14:paraId="4470D285" w14:textId="77777777" w:rsidR="000A70BA" w:rsidRDefault="00000000">
      <w:pPr>
        <w:pStyle w:val="SourceCode"/>
      </w:pPr>
      <w:r>
        <w:t>00521 |         for var in variables:</w:t>
      </w:r>
    </w:p>
    <w:p w14:paraId="3748FF80" w14:textId="77777777" w:rsidR="000A70BA" w:rsidRDefault="00000000">
      <w:pPr>
        <w:pStyle w:val="SourceCode"/>
      </w:pPr>
      <w:r>
        <w:t>00522 |             if var not in out.columns:</w:t>
      </w:r>
    </w:p>
    <w:p w14:paraId="067E9A69" w14:textId="77777777" w:rsidR="000A70BA" w:rsidRDefault="00000000">
      <w:pPr>
        <w:pStyle w:val="SourceCode"/>
      </w:pPr>
      <w:r>
        <w:t>00523 |                 continue</w:t>
      </w:r>
    </w:p>
    <w:p w14:paraId="41F65781" w14:textId="77777777" w:rsidR="000A70BA" w:rsidRDefault="00000000">
      <w:pPr>
        <w:pStyle w:val="SourceCode"/>
      </w:pPr>
      <w:r>
        <w:t>00524 |             out[var], report = self.check_variable(out[var], var)</w:t>
      </w:r>
    </w:p>
    <w:p w14:paraId="2287D3E5" w14:textId="77777777" w:rsidR="000A70BA" w:rsidRDefault="00000000">
      <w:pPr>
        <w:pStyle w:val="SourceCode"/>
      </w:pPr>
      <w:r>
        <w:t>00525 |             reports.append(report)</w:t>
      </w:r>
    </w:p>
    <w:p w14:paraId="4FD8BE79" w14:textId="77777777" w:rsidR="000A70BA" w:rsidRDefault="00000000">
      <w:pPr>
        <w:pStyle w:val="SourceCode"/>
      </w:pPr>
      <w:r>
        <w:t>00526 |         return out, reports</w:t>
      </w:r>
    </w:p>
    <w:p w14:paraId="49101055" w14:textId="77777777" w:rsidR="000A70BA" w:rsidRDefault="00000000">
      <w:pPr>
        <w:pStyle w:val="SourceCode"/>
      </w:pPr>
      <w:r>
        <w:t xml:space="preserve">00527 | </w:t>
      </w:r>
    </w:p>
    <w:p w14:paraId="084F67B2" w14:textId="77777777" w:rsidR="000A70BA" w:rsidRDefault="00000000">
      <w:pPr>
        <w:pStyle w:val="SourceCode"/>
      </w:pPr>
      <w:r>
        <w:t xml:space="preserve">00528 | </w:t>
      </w:r>
    </w:p>
    <w:p w14:paraId="6949D0D5" w14:textId="77777777" w:rsidR="000A70BA" w:rsidRDefault="00000000">
      <w:pPr>
        <w:pStyle w:val="SourceCode"/>
      </w:pPr>
      <w:r>
        <w:t>00529 | class StandardScaler3D:</w:t>
      </w:r>
    </w:p>
    <w:p w14:paraId="4FDD6BEC" w14:textId="77777777" w:rsidR="000A70BA" w:rsidRDefault="00000000">
      <w:pPr>
        <w:pStyle w:val="SourceCode"/>
      </w:pPr>
      <w:r>
        <w:t>00530 |     """</w:t>
      </w:r>
      <w:r>
        <w:t>面向时空三维数据的标准化器。</w:t>
      </w:r>
      <w:r>
        <w:t>"""</w:t>
      </w:r>
    </w:p>
    <w:p w14:paraId="7C820FD4" w14:textId="77777777" w:rsidR="000A70BA" w:rsidRDefault="00000000">
      <w:pPr>
        <w:pStyle w:val="SourceCode"/>
      </w:pPr>
      <w:r>
        <w:t xml:space="preserve">00531 | </w:t>
      </w:r>
    </w:p>
    <w:p w14:paraId="24A622B7" w14:textId="77777777" w:rsidR="000A70BA" w:rsidRDefault="00000000">
      <w:pPr>
        <w:pStyle w:val="SourceCode"/>
      </w:pPr>
      <w:r>
        <w:t>00532 |     def __init__(self):</w:t>
      </w:r>
    </w:p>
    <w:p w14:paraId="148E9323" w14:textId="77777777" w:rsidR="000A70BA" w:rsidRDefault="00000000">
      <w:pPr>
        <w:pStyle w:val="SourceCode"/>
      </w:pPr>
      <w:r>
        <w:t>00533 |         self.mean_: Dict[str, float] = {}</w:t>
      </w:r>
    </w:p>
    <w:p w14:paraId="3CAF5239" w14:textId="77777777" w:rsidR="000A70BA" w:rsidRDefault="00000000">
      <w:pPr>
        <w:pStyle w:val="SourceCode"/>
      </w:pPr>
      <w:r>
        <w:t>00534 |         self.std_: Dict[str, float] = {}</w:t>
      </w:r>
    </w:p>
    <w:p w14:paraId="2CF22A80" w14:textId="77777777" w:rsidR="000A70BA" w:rsidRDefault="00000000">
      <w:pPr>
        <w:pStyle w:val="SourceCode"/>
      </w:pPr>
      <w:r>
        <w:t xml:space="preserve">00535 | </w:t>
      </w:r>
    </w:p>
    <w:p w14:paraId="61554983" w14:textId="77777777" w:rsidR="000A70BA" w:rsidRDefault="00000000">
      <w:pPr>
        <w:pStyle w:val="SourceCode"/>
      </w:pPr>
      <w:r>
        <w:t>00536 |     def fit(self, data: Dict[str, np.ndarray]) -&gt; "StandardScaler3D":</w:t>
      </w:r>
    </w:p>
    <w:p w14:paraId="1FF21EB4" w14:textId="77777777" w:rsidR="000A70BA" w:rsidRDefault="00000000">
      <w:pPr>
        <w:pStyle w:val="SourceCode"/>
      </w:pPr>
      <w:r>
        <w:t>00537 |         for k, arr in data.items():</w:t>
      </w:r>
    </w:p>
    <w:p w14:paraId="26909963" w14:textId="77777777" w:rsidR="000A70BA" w:rsidRDefault="00000000">
      <w:pPr>
        <w:pStyle w:val="SourceCode"/>
      </w:pPr>
      <w:r>
        <w:t>00538 |             self.mean_[k] = float(np.nanmean(arr))</w:t>
      </w:r>
    </w:p>
    <w:p w14:paraId="14593512" w14:textId="77777777" w:rsidR="000A70BA" w:rsidRDefault="00000000">
      <w:pPr>
        <w:pStyle w:val="SourceCode"/>
      </w:pPr>
      <w:r>
        <w:t>00539 |             std = float(np.nanstd(arr))</w:t>
      </w:r>
    </w:p>
    <w:p w14:paraId="3D55BFAB" w14:textId="77777777" w:rsidR="000A70BA" w:rsidRDefault="00000000">
      <w:pPr>
        <w:pStyle w:val="SourceCode"/>
      </w:pPr>
      <w:r>
        <w:t>00540 |             self.std_[k] = std if std &gt; 1e-8 else 1.0</w:t>
      </w:r>
    </w:p>
    <w:p w14:paraId="1DA6CB94" w14:textId="77777777" w:rsidR="000A70BA" w:rsidRDefault="00000000">
      <w:pPr>
        <w:pStyle w:val="SourceCode"/>
      </w:pPr>
      <w:r>
        <w:t>00541 |         return self</w:t>
      </w:r>
    </w:p>
    <w:p w14:paraId="22DCB90B" w14:textId="77777777" w:rsidR="000A70BA" w:rsidRDefault="00000000">
      <w:pPr>
        <w:pStyle w:val="SourceCode"/>
      </w:pPr>
      <w:r>
        <w:t xml:space="preserve">00542 | </w:t>
      </w:r>
    </w:p>
    <w:p w14:paraId="08B3B164" w14:textId="77777777" w:rsidR="000A70BA" w:rsidRDefault="00000000">
      <w:pPr>
        <w:pStyle w:val="SourceCode"/>
      </w:pPr>
      <w:r>
        <w:t>00543 |     def transform(self, data: Dict[str, np.ndarray]) -&gt; Dict[str, np.ndarray]:</w:t>
      </w:r>
    </w:p>
    <w:p w14:paraId="70A90D5C" w14:textId="77777777" w:rsidR="000A70BA" w:rsidRDefault="00000000">
      <w:pPr>
        <w:pStyle w:val="SourceCode"/>
      </w:pPr>
      <w:r>
        <w:t>00544 |         return {k: (v - self.mean_.get(k, 0.0)) / self.std_.get(k, 1.0) for k, v in data.items()}</w:t>
      </w:r>
    </w:p>
    <w:p w14:paraId="20727FEE" w14:textId="77777777" w:rsidR="000A70BA" w:rsidRDefault="00000000">
      <w:pPr>
        <w:pStyle w:val="SourceCode"/>
      </w:pPr>
      <w:r>
        <w:t xml:space="preserve">00545 | </w:t>
      </w:r>
    </w:p>
    <w:p w14:paraId="63A28A87" w14:textId="77777777" w:rsidR="000A70BA" w:rsidRDefault="00000000">
      <w:pPr>
        <w:pStyle w:val="SourceCode"/>
      </w:pPr>
      <w:r>
        <w:t>00546 |     def inverse_transform(self, data: Dict[str, np.ndarray]) -&gt; Dict[str, np.ndarray]:</w:t>
      </w:r>
    </w:p>
    <w:p w14:paraId="6DA9384E" w14:textId="77777777" w:rsidR="000A70BA" w:rsidRDefault="00000000">
      <w:pPr>
        <w:pStyle w:val="SourceCode"/>
      </w:pPr>
      <w:r>
        <w:t>00547 |         return {k: v * self.std_.get(k, 1.0) + self.mean_.get(k, 0.0) for k, v in data.items()}</w:t>
      </w:r>
    </w:p>
    <w:p w14:paraId="0FE1EB52" w14:textId="77777777" w:rsidR="000A70BA" w:rsidRDefault="00000000">
      <w:pPr>
        <w:pStyle w:val="SourceCode"/>
      </w:pPr>
      <w:r>
        <w:t xml:space="preserve">00548 | </w:t>
      </w:r>
    </w:p>
    <w:p w14:paraId="690D5A51" w14:textId="77777777" w:rsidR="000A70BA" w:rsidRDefault="00000000">
      <w:pPr>
        <w:pStyle w:val="SourceCode"/>
      </w:pPr>
      <w:r>
        <w:t>00549 |     def state_dict(self) -&gt; Dict[str, Dict[str, float]]:</w:t>
      </w:r>
    </w:p>
    <w:p w14:paraId="404EB1BD" w14:textId="77777777" w:rsidR="000A70BA" w:rsidRDefault="00000000">
      <w:pPr>
        <w:pStyle w:val="SourceCode"/>
      </w:pPr>
      <w:r>
        <w:t>00550 |         return {"mean": self.mean_, "std": self.std_}</w:t>
      </w:r>
    </w:p>
    <w:p w14:paraId="2605711C" w14:textId="77777777" w:rsidR="000A70BA" w:rsidRDefault="00000000">
      <w:pPr>
        <w:pStyle w:val="SourceCode"/>
      </w:pPr>
      <w:r>
        <w:t xml:space="preserve">00551 | </w:t>
      </w:r>
    </w:p>
    <w:p w14:paraId="39D103A8" w14:textId="77777777" w:rsidR="000A70BA" w:rsidRDefault="00000000">
      <w:pPr>
        <w:pStyle w:val="SourceCode"/>
      </w:pPr>
      <w:r>
        <w:t>00552 |     def load_state_dict(self, state: Dict[str, Dict[str, float]]) -&gt; None:</w:t>
      </w:r>
    </w:p>
    <w:p w14:paraId="22861E9F" w14:textId="77777777" w:rsidR="000A70BA" w:rsidRDefault="00000000">
      <w:pPr>
        <w:pStyle w:val="SourceCode"/>
      </w:pPr>
      <w:r>
        <w:t>00553 |         self.mean_ = dict(state.get("mean", {}))</w:t>
      </w:r>
    </w:p>
    <w:p w14:paraId="0E518465" w14:textId="77777777" w:rsidR="000A70BA" w:rsidRDefault="00000000">
      <w:pPr>
        <w:pStyle w:val="SourceCode"/>
      </w:pPr>
      <w:r>
        <w:t>00554 |         self.std_ = dict(state.get("std", {}))</w:t>
      </w:r>
    </w:p>
    <w:p w14:paraId="6850C6DE" w14:textId="77777777" w:rsidR="000A70BA" w:rsidRDefault="00000000">
      <w:pPr>
        <w:pStyle w:val="SourceCode"/>
      </w:pPr>
      <w:r>
        <w:t xml:space="preserve">00555 | </w:t>
      </w:r>
    </w:p>
    <w:p w14:paraId="7DEA2AFB" w14:textId="77777777" w:rsidR="000A70BA" w:rsidRDefault="00000000">
      <w:pPr>
        <w:pStyle w:val="SourceCode"/>
      </w:pPr>
      <w:r>
        <w:t xml:space="preserve">00556 | # ===== </w:t>
      </w:r>
      <w:r>
        <w:t>文件：</w:t>
      </w:r>
      <w:r>
        <w:t>hydromet3d/grid/interpolation.py =====</w:t>
      </w:r>
    </w:p>
    <w:p w14:paraId="1B7FD473" w14:textId="77777777" w:rsidR="000A70BA" w:rsidRDefault="00000000">
      <w:pPr>
        <w:pStyle w:val="SourceCode"/>
      </w:pPr>
      <w:r>
        <w:t>00557 | # -*- coding: utf-8 -*-</w:t>
      </w:r>
    </w:p>
    <w:p w14:paraId="1205FD99" w14:textId="77777777" w:rsidR="000A70BA" w:rsidRDefault="00000000">
      <w:pPr>
        <w:pStyle w:val="SourceCode"/>
      </w:pPr>
      <w:r>
        <w:t>00558 | """</w:t>
      </w:r>
      <w:r>
        <w:t>站点到三维网格的空间插值与地形修正。</w:t>
      </w:r>
      <w:r>
        <w:t>"""</w:t>
      </w:r>
    </w:p>
    <w:p w14:paraId="0ADE8471" w14:textId="77777777" w:rsidR="000A70BA" w:rsidRDefault="00000000">
      <w:pPr>
        <w:pStyle w:val="SourceCode"/>
      </w:pPr>
      <w:r>
        <w:t>00559 | from __future__ import annotations</w:t>
      </w:r>
    </w:p>
    <w:p w14:paraId="158B9CD3" w14:textId="77777777" w:rsidR="000A70BA" w:rsidRDefault="00000000">
      <w:pPr>
        <w:pStyle w:val="SourceCode"/>
      </w:pPr>
      <w:r>
        <w:t xml:space="preserve">00560 | </w:t>
      </w:r>
    </w:p>
    <w:p w14:paraId="280BFFDA" w14:textId="77777777" w:rsidR="000A70BA" w:rsidRDefault="00000000">
      <w:pPr>
        <w:pStyle w:val="SourceCode"/>
      </w:pPr>
      <w:r>
        <w:t>00561 | from dataclasses import dataclass</w:t>
      </w:r>
    </w:p>
    <w:p w14:paraId="6F6326AF" w14:textId="77777777" w:rsidR="000A70BA" w:rsidRDefault="00000000">
      <w:pPr>
        <w:pStyle w:val="SourceCode"/>
      </w:pPr>
      <w:r>
        <w:t>00562 | from typing import List, Tuple, Optional</w:t>
      </w:r>
    </w:p>
    <w:p w14:paraId="49CFF545" w14:textId="77777777" w:rsidR="000A70BA" w:rsidRDefault="00000000">
      <w:pPr>
        <w:pStyle w:val="SourceCode"/>
      </w:pPr>
      <w:r>
        <w:t>00563 | import numpy as np</w:t>
      </w:r>
    </w:p>
    <w:p w14:paraId="4A012EE8" w14:textId="77777777" w:rsidR="000A70BA" w:rsidRDefault="00000000">
      <w:pPr>
        <w:pStyle w:val="SourceCode"/>
      </w:pPr>
      <w:r>
        <w:t>00564 | import pandas as pd</w:t>
      </w:r>
    </w:p>
    <w:p w14:paraId="2A716821" w14:textId="77777777" w:rsidR="000A70BA" w:rsidRDefault="00000000">
      <w:pPr>
        <w:pStyle w:val="SourceCode"/>
      </w:pPr>
      <w:r>
        <w:t xml:space="preserve">00565 | </w:t>
      </w:r>
    </w:p>
    <w:p w14:paraId="5BB47867" w14:textId="77777777" w:rsidR="000A70BA" w:rsidRDefault="00000000">
      <w:pPr>
        <w:pStyle w:val="SourceCode"/>
      </w:pPr>
      <w:r>
        <w:t>00566 | from hydromet3d.data.schema import StationMeta, GridMeta</w:t>
      </w:r>
    </w:p>
    <w:p w14:paraId="357BED06" w14:textId="77777777" w:rsidR="000A70BA" w:rsidRDefault="00000000">
      <w:pPr>
        <w:pStyle w:val="SourceCode"/>
      </w:pPr>
      <w:r>
        <w:t xml:space="preserve">00567 | </w:t>
      </w:r>
    </w:p>
    <w:p w14:paraId="6E40BE57" w14:textId="77777777" w:rsidR="000A70BA" w:rsidRDefault="00000000">
      <w:pPr>
        <w:pStyle w:val="SourceCode"/>
      </w:pPr>
      <w:r>
        <w:t xml:space="preserve">00568 | </w:t>
      </w:r>
    </w:p>
    <w:p w14:paraId="44D31487" w14:textId="77777777" w:rsidR="000A70BA" w:rsidRDefault="00000000">
      <w:pPr>
        <w:pStyle w:val="SourceCode"/>
      </w:pPr>
      <w:r>
        <w:t>00569 | @dataclass</w:t>
      </w:r>
    </w:p>
    <w:p w14:paraId="70C761DF" w14:textId="77777777" w:rsidR="000A70BA" w:rsidRDefault="00000000">
      <w:pPr>
        <w:pStyle w:val="SourceCode"/>
      </w:pPr>
      <w:r>
        <w:t>00570 | class InterpolationOptions:</w:t>
      </w:r>
    </w:p>
    <w:p w14:paraId="2C029841" w14:textId="77777777" w:rsidR="000A70BA" w:rsidRDefault="00000000">
      <w:pPr>
        <w:pStyle w:val="SourceCode"/>
      </w:pPr>
      <w:r>
        <w:t>00571 |     method: str = "idw"</w:t>
      </w:r>
    </w:p>
    <w:p w14:paraId="7A97D358" w14:textId="77777777" w:rsidR="000A70BA" w:rsidRDefault="00000000">
      <w:pPr>
        <w:pStyle w:val="SourceCode"/>
      </w:pPr>
      <w:r>
        <w:t>00572 |     power: float = 2.0</w:t>
      </w:r>
    </w:p>
    <w:p w14:paraId="2D93E017" w14:textId="77777777" w:rsidR="000A70BA" w:rsidRDefault="00000000">
      <w:pPr>
        <w:pStyle w:val="SourceCode"/>
      </w:pPr>
      <w:r>
        <w:t>00573 |     radius: float = 2.5</w:t>
      </w:r>
    </w:p>
    <w:p w14:paraId="1D08956B" w14:textId="77777777" w:rsidR="000A70BA" w:rsidRDefault="00000000">
      <w:pPr>
        <w:pStyle w:val="SourceCode"/>
      </w:pPr>
      <w:r>
        <w:t>00574 |     min_stations: int = 3</w:t>
      </w:r>
    </w:p>
    <w:p w14:paraId="6D58F326" w14:textId="77777777" w:rsidR="000A70BA" w:rsidRDefault="00000000">
      <w:pPr>
        <w:pStyle w:val="SourceCode"/>
      </w:pPr>
      <w:r>
        <w:t>00575 |     use_elevation_correction: bool = True</w:t>
      </w:r>
    </w:p>
    <w:p w14:paraId="0874EB60" w14:textId="77777777" w:rsidR="000A70BA" w:rsidRDefault="00000000">
      <w:pPr>
        <w:pStyle w:val="SourceCode"/>
      </w:pPr>
      <w:r>
        <w:t>00576 |     lapse_rate: float = -0.0065</w:t>
      </w:r>
    </w:p>
    <w:p w14:paraId="08766B04" w14:textId="77777777" w:rsidR="000A70BA" w:rsidRDefault="00000000">
      <w:pPr>
        <w:pStyle w:val="SourceCode"/>
      </w:pPr>
      <w:r>
        <w:t xml:space="preserve">00577 | </w:t>
      </w:r>
    </w:p>
    <w:p w14:paraId="41F42137" w14:textId="77777777" w:rsidR="000A70BA" w:rsidRDefault="00000000">
      <w:pPr>
        <w:pStyle w:val="SourceCode"/>
      </w:pPr>
      <w:r>
        <w:t xml:space="preserve">00578 | </w:t>
      </w:r>
    </w:p>
    <w:p w14:paraId="4DAB0DA0" w14:textId="77777777" w:rsidR="000A70BA" w:rsidRDefault="00000000">
      <w:pPr>
        <w:pStyle w:val="SourceCode"/>
      </w:pPr>
      <w:r>
        <w:t>00579 | class GridBuilder:</w:t>
      </w:r>
    </w:p>
    <w:p w14:paraId="36369A61" w14:textId="77777777" w:rsidR="000A70BA" w:rsidRDefault="00000000">
      <w:pPr>
        <w:pStyle w:val="SourceCode"/>
      </w:pPr>
      <w:r>
        <w:t>00580 |     """</w:t>
      </w:r>
      <w:r>
        <w:t>根据空间范围构造三维经纬高网格。</w:t>
      </w:r>
      <w:r>
        <w:t>"""</w:t>
      </w:r>
    </w:p>
    <w:p w14:paraId="67CD3A40" w14:textId="77777777" w:rsidR="000A70BA" w:rsidRDefault="00000000">
      <w:pPr>
        <w:pStyle w:val="SourceCode"/>
      </w:pPr>
      <w:r>
        <w:t xml:space="preserve">00581 | </w:t>
      </w:r>
    </w:p>
    <w:p w14:paraId="4740A03C" w14:textId="77777777" w:rsidR="000A70BA" w:rsidRDefault="00000000">
      <w:pPr>
        <w:pStyle w:val="SourceCode"/>
      </w:pPr>
      <w:r>
        <w:t>00582 |     def __init__(self, lon_min: float, lon_max: float, lat_min: float, lat_max: float,</w:t>
      </w:r>
    </w:p>
    <w:p w14:paraId="155008B9" w14:textId="77777777" w:rsidR="000A70BA" w:rsidRDefault="00000000">
      <w:pPr>
        <w:pStyle w:val="SourceCode"/>
      </w:pPr>
      <w:r>
        <w:lastRenderedPageBreak/>
        <w:t>00583 |                  z_min: float, z_max: float, dlon: float, dlat: float, dz: float):</w:t>
      </w:r>
    </w:p>
    <w:p w14:paraId="3A6B5C67" w14:textId="77777777" w:rsidR="000A70BA" w:rsidRDefault="00000000">
      <w:pPr>
        <w:pStyle w:val="SourceCode"/>
      </w:pPr>
      <w:r>
        <w:t>00584 |         self.lon_min = lon_min</w:t>
      </w:r>
    </w:p>
    <w:p w14:paraId="43C4A1ED" w14:textId="77777777" w:rsidR="000A70BA" w:rsidRDefault="00000000">
      <w:pPr>
        <w:pStyle w:val="SourceCode"/>
      </w:pPr>
      <w:r>
        <w:t>00585 |         self.lon_max = lon_max</w:t>
      </w:r>
    </w:p>
    <w:p w14:paraId="6984D803" w14:textId="77777777" w:rsidR="000A70BA" w:rsidRDefault="00000000">
      <w:pPr>
        <w:pStyle w:val="SourceCode"/>
      </w:pPr>
      <w:r>
        <w:t>00586 |         self.lat_min = lat_min</w:t>
      </w:r>
    </w:p>
    <w:p w14:paraId="285FDFE8" w14:textId="77777777" w:rsidR="000A70BA" w:rsidRDefault="00000000">
      <w:pPr>
        <w:pStyle w:val="SourceCode"/>
      </w:pPr>
      <w:r>
        <w:t>00587 |         self.lat_max = lat_max</w:t>
      </w:r>
    </w:p>
    <w:p w14:paraId="011D8194" w14:textId="77777777" w:rsidR="000A70BA" w:rsidRDefault="00000000">
      <w:pPr>
        <w:pStyle w:val="SourceCode"/>
      </w:pPr>
      <w:r>
        <w:t>00588 |         self.z_min = z_min</w:t>
      </w:r>
    </w:p>
    <w:p w14:paraId="6400CA61" w14:textId="77777777" w:rsidR="000A70BA" w:rsidRDefault="00000000">
      <w:pPr>
        <w:pStyle w:val="SourceCode"/>
      </w:pPr>
      <w:r>
        <w:t>00589 |         self.z_max = z_max</w:t>
      </w:r>
    </w:p>
    <w:p w14:paraId="0D60CD40" w14:textId="77777777" w:rsidR="000A70BA" w:rsidRDefault="00000000">
      <w:pPr>
        <w:pStyle w:val="SourceCode"/>
      </w:pPr>
      <w:r>
        <w:t>00590 |         self.dlon = dlon</w:t>
      </w:r>
    </w:p>
    <w:p w14:paraId="55AEBF4E" w14:textId="77777777" w:rsidR="000A70BA" w:rsidRDefault="00000000">
      <w:pPr>
        <w:pStyle w:val="SourceCode"/>
      </w:pPr>
      <w:r>
        <w:t>00591 |         self.dlat = dlat</w:t>
      </w:r>
    </w:p>
    <w:p w14:paraId="2BEDEFE0" w14:textId="77777777" w:rsidR="000A70BA" w:rsidRDefault="00000000">
      <w:pPr>
        <w:pStyle w:val="SourceCode"/>
      </w:pPr>
      <w:r>
        <w:t>00592 |         self.dz = dz</w:t>
      </w:r>
    </w:p>
    <w:p w14:paraId="6218245D" w14:textId="77777777" w:rsidR="000A70BA" w:rsidRDefault="00000000">
      <w:pPr>
        <w:pStyle w:val="SourceCode"/>
      </w:pPr>
      <w:r>
        <w:t xml:space="preserve">00593 | </w:t>
      </w:r>
    </w:p>
    <w:p w14:paraId="5337E245" w14:textId="77777777" w:rsidR="000A70BA" w:rsidRDefault="00000000">
      <w:pPr>
        <w:pStyle w:val="SourceCode"/>
      </w:pPr>
      <w:r>
        <w:t>00594 |     def build(self) -&gt; GridMeta:</w:t>
      </w:r>
    </w:p>
    <w:p w14:paraId="21F04CC8" w14:textId="77777777" w:rsidR="000A70BA" w:rsidRDefault="00000000">
      <w:pPr>
        <w:pStyle w:val="SourceCode"/>
      </w:pPr>
      <w:r>
        <w:t>00595 |         lon = list(np.round(np.arange(self.lon_min, self.lon_max + self.dlon, self.dlon), 6))</w:t>
      </w:r>
    </w:p>
    <w:p w14:paraId="1ABE54B9" w14:textId="77777777" w:rsidR="000A70BA" w:rsidRDefault="00000000">
      <w:pPr>
        <w:pStyle w:val="SourceCode"/>
      </w:pPr>
      <w:r>
        <w:t>00596 |         lat = list(np.round(np.arange(self.lat_min, self.lat_max + self.dlat, self.dlat), 6))</w:t>
      </w:r>
    </w:p>
    <w:p w14:paraId="12C4FC4D" w14:textId="77777777" w:rsidR="000A70BA" w:rsidRDefault="00000000">
      <w:pPr>
        <w:pStyle w:val="SourceCode"/>
      </w:pPr>
      <w:r>
        <w:t>00597 |         z = list(np.round(np.arange(self.z_min, self.z_max + self.dz, self.dz), 3))</w:t>
      </w:r>
    </w:p>
    <w:p w14:paraId="2A0FC734" w14:textId="77777777" w:rsidR="000A70BA" w:rsidRDefault="00000000">
      <w:pPr>
        <w:pStyle w:val="SourceCode"/>
      </w:pPr>
      <w:r>
        <w:t>00598 |         return GridMeta(lon=lon, lat=lat, z=z)</w:t>
      </w:r>
    </w:p>
    <w:p w14:paraId="3A59D654" w14:textId="77777777" w:rsidR="000A70BA" w:rsidRDefault="00000000">
      <w:pPr>
        <w:pStyle w:val="SourceCode"/>
      </w:pPr>
      <w:r>
        <w:t xml:space="preserve">00599 | </w:t>
      </w:r>
    </w:p>
    <w:p w14:paraId="23803673" w14:textId="77777777" w:rsidR="000A70BA" w:rsidRDefault="00000000">
      <w:pPr>
        <w:pStyle w:val="SourceCode"/>
      </w:pPr>
      <w:r>
        <w:t xml:space="preserve">00600 | </w:t>
      </w:r>
    </w:p>
    <w:p w14:paraId="08B59CC4" w14:textId="77777777" w:rsidR="000A70BA" w:rsidRDefault="00000000">
      <w:pPr>
        <w:pStyle w:val="SourceCode"/>
      </w:pPr>
      <w:r>
        <w:t>00601 | class SpatialInterpolator:</w:t>
      </w:r>
    </w:p>
    <w:p w14:paraId="3A4BCD84" w14:textId="77777777" w:rsidR="000A70BA" w:rsidRDefault="00000000">
      <w:pPr>
        <w:pStyle w:val="SourceCode"/>
      </w:pPr>
      <w:r>
        <w:t>00602 |     """</w:t>
      </w:r>
      <w:r>
        <w:t>反距离权重插值、地形递减率修正和缺测格点补齐。</w:t>
      </w:r>
      <w:r>
        <w:t>"""</w:t>
      </w:r>
    </w:p>
    <w:p w14:paraId="09181148" w14:textId="77777777" w:rsidR="000A70BA" w:rsidRDefault="00000000">
      <w:pPr>
        <w:pStyle w:val="SourceCode"/>
      </w:pPr>
      <w:r>
        <w:t xml:space="preserve">00603 | </w:t>
      </w:r>
    </w:p>
    <w:p w14:paraId="7B5B9FD7" w14:textId="77777777" w:rsidR="000A70BA" w:rsidRDefault="00000000">
      <w:pPr>
        <w:pStyle w:val="SourceCode"/>
      </w:pPr>
      <w:r>
        <w:t xml:space="preserve">00604 |     def __init__(self, stations: List[StationMeta], grid: GridMeta, options: Optional[InterpolationOptions] = </w:t>
      </w:r>
    </w:p>
    <w:p w14:paraId="050FED26" w14:textId="77777777" w:rsidR="000A70BA" w:rsidRDefault="00000000">
      <w:pPr>
        <w:pStyle w:val="SourceCode"/>
      </w:pPr>
      <w:r>
        <w:t>00605 | None):</w:t>
      </w:r>
    </w:p>
    <w:p w14:paraId="4F098FF7" w14:textId="77777777" w:rsidR="000A70BA" w:rsidRDefault="00000000">
      <w:pPr>
        <w:pStyle w:val="SourceCode"/>
      </w:pPr>
      <w:r>
        <w:t>00606 |         self.stations = stations</w:t>
      </w:r>
    </w:p>
    <w:p w14:paraId="3CE4C34F" w14:textId="77777777" w:rsidR="000A70BA" w:rsidRDefault="00000000">
      <w:pPr>
        <w:pStyle w:val="SourceCode"/>
      </w:pPr>
      <w:r>
        <w:t>00607 |         self.grid = grid</w:t>
      </w:r>
    </w:p>
    <w:p w14:paraId="2F25799A" w14:textId="77777777" w:rsidR="000A70BA" w:rsidRDefault="00000000">
      <w:pPr>
        <w:pStyle w:val="SourceCode"/>
      </w:pPr>
      <w:r>
        <w:t>00608 |         self.options = options or InterpolationOptions()</w:t>
      </w:r>
    </w:p>
    <w:p w14:paraId="4BB6E2DC" w14:textId="77777777" w:rsidR="000A70BA" w:rsidRDefault="00000000">
      <w:pPr>
        <w:pStyle w:val="SourceCode"/>
      </w:pPr>
      <w:r>
        <w:t>00609 |         self.station_xy = np.array([[s.lon, s.lat] for s in stations], dtype=float)</w:t>
      </w:r>
    </w:p>
    <w:p w14:paraId="4229EA90" w14:textId="77777777" w:rsidR="000A70BA" w:rsidRDefault="00000000">
      <w:pPr>
        <w:pStyle w:val="SourceCode"/>
      </w:pPr>
      <w:r>
        <w:t>00610 |         self.station_z = np.array([s.elevation for s in stations], dtype=float)</w:t>
      </w:r>
    </w:p>
    <w:p w14:paraId="5D186B94" w14:textId="77777777" w:rsidR="000A70BA" w:rsidRDefault="00000000">
      <w:pPr>
        <w:pStyle w:val="SourceCode"/>
      </w:pPr>
      <w:r>
        <w:t xml:space="preserve">00611 | </w:t>
      </w:r>
    </w:p>
    <w:p w14:paraId="0CE401BB" w14:textId="77777777" w:rsidR="000A70BA" w:rsidRDefault="00000000">
      <w:pPr>
        <w:pStyle w:val="SourceCode"/>
      </w:pPr>
      <w:r>
        <w:t>00612 |     def _distance(self, lon: float, lat: float) -&gt; np.ndarray:</w:t>
      </w:r>
    </w:p>
    <w:p w14:paraId="22232B2B" w14:textId="77777777" w:rsidR="000A70BA" w:rsidRDefault="00000000">
      <w:pPr>
        <w:pStyle w:val="SourceCode"/>
      </w:pPr>
      <w:r>
        <w:t>00613 |         dx = (self.station_xy[:, 0] - lon) * np.cos(np.deg2rad(lat))</w:t>
      </w:r>
    </w:p>
    <w:p w14:paraId="3A3BC7FE" w14:textId="77777777" w:rsidR="000A70BA" w:rsidRDefault="00000000">
      <w:pPr>
        <w:pStyle w:val="SourceCode"/>
      </w:pPr>
      <w:r>
        <w:t>00614 |         dy = self.station_xy[:, 1] - lat</w:t>
      </w:r>
    </w:p>
    <w:p w14:paraId="22743E08" w14:textId="77777777" w:rsidR="000A70BA" w:rsidRDefault="00000000">
      <w:pPr>
        <w:pStyle w:val="SourceCode"/>
      </w:pPr>
      <w:r>
        <w:t>00615 |         return np.sqrt(dx * dx + dy * dy)</w:t>
      </w:r>
    </w:p>
    <w:p w14:paraId="607C7BD1" w14:textId="77777777" w:rsidR="000A70BA" w:rsidRDefault="00000000">
      <w:pPr>
        <w:pStyle w:val="SourceCode"/>
      </w:pPr>
      <w:r>
        <w:t xml:space="preserve">00616 | </w:t>
      </w:r>
    </w:p>
    <w:p w14:paraId="22A6E2A2" w14:textId="77777777" w:rsidR="000A70BA" w:rsidRDefault="00000000">
      <w:pPr>
        <w:pStyle w:val="SourceCode"/>
      </w:pPr>
      <w:r>
        <w:t>00617 |     def _idw_value(self, values: np.ndarray, lon: float, lat: float) -&gt; float:</w:t>
      </w:r>
    </w:p>
    <w:p w14:paraId="7751354B" w14:textId="77777777" w:rsidR="000A70BA" w:rsidRDefault="00000000">
      <w:pPr>
        <w:pStyle w:val="SourceCode"/>
      </w:pPr>
      <w:r>
        <w:t>00618 |         dist = self._distance(lon, lat)</w:t>
      </w:r>
    </w:p>
    <w:p w14:paraId="0176734A" w14:textId="77777777" w:rsidR="000A70BA" w:rsidRDefault="00000000">
      <w:pPr>
        <w:pStyle w:val="SourceCode"/>
      </w:pPr>
      <w:r>
        <w:t>00619 |         valid = np.isfinite(values)</w:t>
      </w:r>
    </w:p>
    <w:p w14:paraId="383186DF" w14:textId="77777777" w:rsidR="000A70BA" w:rsidRDefault="00000000">
      <w:pPr>
        <w:pStyle w:val="SourceCode"/>
      </w:pPr>
      <w:r>
        <w:t>00620 |         if valid.sum() == 0:</w:t>
      </w:r>
    </w:p>
    <w:p w14:paraId="5F0FDA33" w14:textId="77777777" w:rsidR="000A70BA" w:rsidRDefault="00000000">
      <w:pPr>
        <w:pStyle w:val="SourceCode"/>
      </w:pPr>
      <w:r>
        <w:t>00621 |             return np.nan</w:t>
      </w:r>
    </w:p>
    <w:p w14:paraId="7E32BCE0" w14:textId="77777777" w:rsidR="000A70BA" w:rsidRDefault="00000000">
      <w:pPr>
        <w:pStyle w:val="SourceCode"/>
      </w:pPr>
      <w:r>
        <w:t>00622 |         dist = dist[valid]</w:t>
      </w:r>
    </w:p>
    <w:p w14:paraId="7B84E238" w14:textId="77777777" w:rsidR="000A70BA" w:rsidRDefault="00000000">
      <w:pPr>
        <w:pStyle w:val="SourceCode"/>
      </w:pPr>
      <w:r>
        <w:t>00623 |         vals = values[valid]</w:t>
      </w:r>
    </w:p>
    <w:p w14:paraId="33E7807F" w14:textId="77777777" w:rsidR="000A70BA" w:rsidRDefault="00000000">
      <w:pPr>
        <w:pStyle w:val="SourceCode"/>
      </w:pPr>
      <w:r>
        <w:t>00624 |         if np.min(dist) &lt; 1e-12:</w:t>
      </w:r>
    </w:p>
    <w:p w14:paraId="53394F3E" w14:textId="77777777" w:rsidR="000A70BA" w:rsidRDefault="00000000">
      <w:pPr>
        <w:pStyle w:val="SourceCode"/>
      </w:pPr>
      <w:r>
        <w:t>00625 |             return float(vals[np.argmin(dist)])</w:t>
      </w:r>
    </w:p>
    <w:p w14:paraId="58A1E5D3" w14:textId="77777777" w:rsidR="000A70BA" w:rsidRDefault="00000000">
      <w:pPr>
        <w:pStyle w:val="SourceCode"/>
      </w:pPr>
      <w:r>
        <w:t>00626 |         within = dist &lt;= self.options.radius</w:t>
      </w:r>
    </w:p>
    <w:p w14:paraId="55FAA37F" w14:textId="77777777" w:rsidR="000A70BA" w:rsidRDefault="00000000">
      <w:pPr>
        <w:pStyle w:val="SourceCode"/>
      </w:pPr>
      <w:r>
        <w:t>00627 |         if within.sum() &gt;= self.options.min_stations:</w:t>
      </w:r>
    </w:p>
    <w:p w14:paraId="0B5F22CB" w14:textId="77777777" w:rsidR="000A70BA" w:rsidRDefault="00000000">
      <w:pPr>
        <w:pStyle w:val="SourceCode"/>
      </w:pPr>
      <w:r>
        <w:t>00628 |             dist = dist[within]</w:t>
      </w:r>
    </w:p>
    <w:p w14:paraId="5BC68F8D" w14:textId="77777777" w:rsidR="000A70BA" w:rsidRDefault="00000000">
      <w:pPr>
        <w:pStyle w:val="SourceCode"/>
      </w:pPr>
      <w:r>
        <w:t>00629 |             vals = vals[within]</w:t>
      </w:r>
    </w:p>
    <w:p w14:paraId="6B7DEAD6" w14:textId="77777777" w:rsidR="000A70BA" w:rsidRDefault="00000000">
      <w:pPr>
        <w:pStyle w:val="SourceCode"/>
      </w:pPr>
      <w:r>
        <w:t>00630 |         weights = 1.0 / np.power(dist + 1e-12, self.options.power)</w:t>
      </w:r>
    </w:p>
    <w:p w14:paraId="58A7130B" w14:textId="77777777" w:rsidR="000A70BA" w:rsidRDefault="00000000">
      <w:pPr>
        <w:pStyle w:val="SourceCode"/>
      </w:pPr>
      <w:r>
        <w:t>00631 |         return float(np.sum(weights * vals) / np.sum(weights))</w:t>
      </w:r>
    </w:p>
    <w:p w14:paraId="1C927E37" w14:textId="77777777" w:rsidR="000A70BA" w:rsidRDefault="00000000">
      <w:pPr>
        <w:pStyle w:val="SourceCode"/>
      </w:pPr>
      <w:r>
        <w:t xml:space="preserve">00632 | </w:t>
      </w:r>
    </w:p>
    <w:p w14:paraId="3B00C911" w14:textId="77777777" w:rsidR="000A70BA" w:rsidRDefault="00000000">
      <w:pPr>
        <w:pStyle w:val="SourceCode"/>
      </w:pPr>
      <w:r>
        <w:t>00633 |     def interpolate_layer(self, station_values: np.ndarray, z_level: float, variable: str) -&gt; np.ndarray:</w:t>
      </w:r>
    </w:p>
    <w:p w14:paraId="282E56C9" w14:textId="77777777" w:rsidR="000A70BA" w:rsidRDefault="00000000">
      <w:pPr>
        <w:pStyle w:val="SourceCode"/>
      </w:pPr>
      <w:r>
        <w:t>00634 |         ny = len(self.grid.lat)</w:t>
      </w:r>
    </w:p>
    <w:p w14:paraId="14C42D0C" w14:textId="77777777" w:rsidR="000A70BA" w:rsidRDefault="00000000">
      <w:pPr>
        <w:pStyle w:val="SourceCode"/>
      </w:pPr>
      <w:r>
        <w:t>00635 |         nx = len(self.grid.lon)</w:t>
      </w:r>
    </w:p>
    <w:p w14:paraId="4500D889" w14:textId="77777777" w:rsidR="000A70BA" w:rsidRDefault="00000000">
      <w:pPr>
        <w:pStyle w:val="SourceCode"/>
      </w:pPr>
      <w:r>
        <w:t>00636 |         layer = np.full((ny, nx), np.nan, dtype=np.float32)</w:t>
      </w:r>
    </w:p>
    <w:p w14:paraId="4C7FDBEE" w14:textId="77777777" w:rsidR="000A70BA" w:rsidRDefault="00000000">
      <w:pPr>
        <w:pStyle w:val="SourceCode"/>
      </w:pPr>
      <w:r>
        <w:t>00637 |         adjusted = station_values.astype(float).copy()</w:t>
      </w:r>
    </w:p>
    <w:p w14:paraId="60252355" w14:textId="77777777" w:rsidR="000A70BA" w:rsidRDefault="00000000">
      <w:pPr>
        <w:pStyle w:val="SourceCode"/>
      </w:pPr>
      <w:r>
        <w:t>00638 |         if self.options.use_elevation_correction and variable == "temp":</w:t>
      </w:r>
    </w:p>
    <w:p w14:paraId="0BC966F9" w14:textId="77777777" w:rsidR="000A70BA" w:rsidRDefault="00000000">
      <w:pPr>
        <w:pStyle w:val="SourceCode"/>
      </w:pPr>
      <w:r>
        <w:t>00639 |             adjusted = adjusted + self.options.lapse_rate * (z_level - self.station_z)</w:t>
      </w:r>
    </w:p>
    <w:p w14:paraId="488011EF" w14:textId="77777777" w:rsidR="000A70BA" w:rsidRDefault="00000000">
      <w:pPr>
        <w:pStyle w:val="SourceCode"/>
      </w:pPr>
      <w:r>
        <w:t>00640 |         for iy, lat in enumerate(self.grid.lat):</w:t>
      </w:r>
    </w:p>
    <w:p w14:paraId="743CCF7E" w14:textId="77777777" w:rsidR="000A70BA" w:rsidRDefault="00000000">
      <w:pPr>
        <w:pStyle w:val="SourceCode"/>
      </w:pPr>
      <w:r>
        <w:t>00641 |             for ix, lon in enumerate(self.grid.lon):</w:t>
      </w:r>
    </w:p>
    <w:p w14:paraId="5BF11486" w14:textId="77777777" w:rsidR="000A70BA" w:rsidRDefault="00000000">
      <w:pPr>
        <w:pStyle w:val="SourceCode"/>
      </w:pPr>
      <w:r>
        <w:t>00642 |                 layer[iy, ix] = self._idw_value(adjusted, lon, lat)</w:t>
      </w:r>
    </w:p>
    <w:p w14:paraId="4AAD4D58" w14:textId="77777777" w:rsidR="000A70BA" w:rsidRDefault="00000000">
      <w:pPr>
        <w:pStyle w:val="SourceCode"/>
      </w:pPr>
      <w:r>
        <w:t>00643 |         return layer</w:t>
      </w:r>
    </w:p>
    <w:p w14:paraId="757CFBB0" w14:textId="77777777" w:rsidR="000A70BA" w:rsidRDefault="00000000">
      <w:pPr>
        <w:pStyle w:val="SourceCode"/>
      </w:pPr>
      <w:r>
        <w:t xml:space="preserve">00644 | </w:t>
      </w:r>
    </w:p>
    <w:p w14:paraId="56D07D28" w14:textId="77777777" w:rsidR="000A70BA" w:rsidRDefault="00000000">
      <w:pPr>
        <w:pStyle w:val="SourceCode"/>
      </w:pPr>
      <w:r>
        <w:t>00645 |     def interpolate_3d(self, station_values: np.ndarray, variable: str) -&gt; np.ndarray:</w:t>
      </w:r>
    </w:p>
    <w:p w14:paraId="175E48DE" w14:textId="77777777" w:rsidR="000A70BA" w:rsidRDefault="00000000">
      <w:pPr>
        <w:pStyle w:val="SourceCode"/>
      </w:pPr>
      <w:r>
        <w:t>00646 |         nz, ny, nx = self.grid.shape</w:t>
      </w:r>
    </w:p>
    <w:p w14:paraId="171E1E41" w14:textId="77777777" w:rsidR="000A70BA" w:rsidRDefault="00000000">
      <w:pPr>
        <w:pStyle w:val="SourceCode"/>
      </w:pPr>
      <w:r>
        <w:t>00647 |         cube = np.full((nz, ny, nx), np.nan, dtype=np.float32)</w:t>
      </w:r>
    </w:p>
    <w:p w14:paraId="797B6087" w14:textId="77777777" w:rsidR="000A70BA" w:rsidRDefault="00000000">
      <w:pPr>
        <w:pStyle w:val="SourceCode"/>
      </w:pPr>
      <w:r>
        <w:t>00648 |         for iz, z in enumerate(self.grid.z):</w:t>
      </w:r>
    </w:p>
    <w:p w14:paraId="0D330EBC" w14:textId="77777777" w:rsidR="000A70BA" w:rsidRDefault="00000000">
      <w:pPr>
        <w:pStyle w:val="SourceCode"/>
      </w:pPr>
      <w:r>
        <w:t>00649 |             cube[iz] = self.interpolate_layer(station_values, z, variable)</w:t>
      </w:r>
    </w:p>
    <w:p w14:paraId="7AC90727" w14:textId="77777777" w:rsidR="000A70BA" w:rsidRDefault="00000000">
      <w:pPr>
        <w:pStyle w:val="SourceCode"/>
      </w:pPr>
      <w:r>
        <w:t>00650 |         return self.fill_grid_nan(cube)</w:t>
      </w:r>
    </w:p>
    <w:p w14:paraId="0D24609A" w14:textId="77777777" w:rsidR="000A70BA" w:rsidRDefault="00000000">
      <w:pPr>
        <w:pStyle w:val="SourceCode"/>
      </w:pPr>
      <w:r>
        <w:t xml:space="preserve">00651 | </w:t>
      </w:r>
    </w:p>
    <w:p w14:paraId="479AAA1E" w14:textId="77777777" w:rsidR="000A70BA" w:rsidRDefault="00000000">
      <w:pPr>
        <w:pStyle w:val="SourceCode"/>
      </w:pPr>
      <w:r>
        <w:t>00652 |     def fill_grid_nan(self, cube: np.ndarray) -&gt; np.ndarray:</w:t>
      </w:r>
    </w:p>
    <w:p w14:paraId="137D2741" w14:textId="77777777" w:rsidR="000A70BA" w:rsidRDefault="00000000">
      <w:pPr>
        <w:pStyle w:val="SourceCode"/>
      </w:pPr>
      <w:r>
        <w:t>00653 |         out = cube.copy()</w:t>
      </w:r>
    </w:p>
    <w:p w14:paraId="4357A0BC" w14:textId="77777777" w:rsidR="000A70BA" w:rsidRDefault="00000000">
      <w:pPr>
        <w:pStyle w:val="SourceCode"/>
      </w:pPr>
      <w:r>
        <w:t>00654 |         if not np.isnan(out).any():</w:t>
      </w:r>
    </w:p>
    <w:p w14:paraId="13BE2803" w14:textId="77777777" w:rsidR="000A70BA" w:rsidRDefault="00000000">
      <w:pPr>
        <w:pStyle w:val="SourceCode"/>
      </w:pPr>
      <w:r>
        <w:t>00655 |             return out</w:t>
      </w:r>
    </w:p>
    <w:p w14:paraId="0111BB28" w14:textId="77777777" w:rsidR="000A70BA" w:rsidRDefault="00000000">
      <w:pPr>
        <w:pStyle w:val="SourceCode"/>
      </w:pPr>
      <w:r>
        <w:t>00656 |         mean_val = float(np.nanmean(out)) if np.isfinite(np.nanmean(out)) else 0.0</w:t>
      </w:r>
    </w:p>
    <w:p w14:paraId="2045ACA0" w14:textId="77777777" w:rsidR="000A70BA" w:rsidRDefault="00000000">
      <w:pPr>
        <w:pStyle w:val="SourceCode"/>
      </w:pPr>
      <w:r>
        <w:t>00657 |         out[np.isnan(out)] = mean_val</w:t>
      </w:r>
    </w:p>
    <w:p w14:paraId="2BFC275B" w14:textId="77777777" w:rsidR="000A70BA" w:rsidRDefault="00000000">
      <w:pPr>
        <w:pStyle w:val="SourceCode"/>
      </w:pPr>
      <w:r>
        <w:t>00658 |         return out</w:t>
      </w:r>
    </w:p>
    <w:p w14:paraId="037E9A01" w14:textId="77777777" w:rsidR="000A70BA" w:rsidRDefault="00000000">
      <w:pPr>
        <w:pStyle w:val="SourceCode"/>
      </w:pPr>
      <w:r>
        <w:t xml:space="preserve">00659 | </w:t>
      </w:r>
    </w:p>
    <w:p w14:paraId="2AE6BC38" w14:textId="77777777" w:rsidR="000A70BA" w:rsidRDefault="00000000">
      <w:pPr>
        <w:pStyle w:val="SourceCode"/>
      </w:pPr>
      <w:r>
        <w:t xml:space="preserve">00660 | # ===== </w:t>
      </w:r>
      <w:r>
        <w:t>文件：</w:t>
      </w:r>
      <w:r>
        <w:t>hydromet3d/dataset/window_dataset.py =====</w:t>
      </w:r>
    </w:p>
    <w:p w14:paraId="70CF73BD" w14:textId="77777777" w:rsidR="000A70BA" w:rsidRDefault="00000000">
      <w:pPr>
        <w:pStyle w:val="SourceCode"/>
      </w:pPr>
      <w:r>
        <w:t>00661 | # -*- coding: utf-8 -*-</w:t>
      </w:r>
    </w:p>
    <w:p w14:paraId="6198157A" w14:textId="77777777" w:rsidR="000A70BA" w:rsidRDefault="00000000">
      <w:pPr>
        <w:pStyle w:val="SourceCode"/>
      </w:pPr>
      <w:r>
        <w:t>00662 | """</w:t>
      </w:r>
      <w:r>
        <w:t>构建深度学习训练样本：多变量三维时空滑动窗口。</w:t>
      </w:r>
      <w:r>
        <w:t>"""</w:t>
      </w:r>
    </w:p>
    <w:p w14:paraId="227CDCA3" w14:textId="77777777" w:rsidR="000A70BA" w:rsidRDefault="00000000">
      <w:pPr>
        <w:pStyle w:val="SourceCode"/>
      </w:pPr>
      <w:r>
        <w:t>00663 | from __future__ import annotations</w:t>
      </w:r>
    </w:p>
    <w:p w14:paraId="2B292199" w14:textId="77777777" w:rsidR="000A70BA" w:rsidRDefault="00000000">
      <w:pPr>
        <w:pStyle w:val="SourceCode"/>
      </w:pPr>
      <w:r>
        <w:t xml:space="preserve">00664 | </w:t>
      </w:r>
    </w:p>
    <w:p w14:paraId="63FAAFE4" w14:textId="77777777" w:rsidR="000A70BA" w:rsidRDefault="00000000">
      <w:pPr>
        <w:pStyle w:val="SourceCode"/>
      </w:pPr>
      <w:r>
        <w:t>00665 | from typing import Dict, List, Tuple, Optional</w:t>
      </w:r>
    </w:p>
    <w:p w14:paraId="233A9858" w14:textId="77777777" w:rsidR="000A70BA" w:rsidRDefault="00000000">
      <w:pPr>
        <w:pStyle w:val="SourceCode"/>
      </w:pPr>
      <w:r>
        <w:t>00666 | import numpy as np</w:t>
      </w:r>
    </w:p>
    <w:p w14:paraId="19F32BA2" w14:textId="77777777" w:rsidR="000A70BA" w:rsidRDefault="00000000">
      <w:pPr>
        <w:pStyle w:val="SourceCode"/>
      </w:pPr>
      <w:r>
        <w:t xml:space="preserve">00667 | </w:t>
      </w:r>
    </w:p>
    <w:p w14:paraId="20DD9A27" w14:textId="77777777" w:rsidR="000A70BA" w:rsidRDefault="00000000">
      <w:pPr>
        <w:pStyle w:val="SourceCode"/>
      </w:pPr>
      <w:r>
        <w:lastRenderedPageBreak/>
        <w:t>00668 | try:</w:t>
      </w:r>
    </w:p>
    <w:p w14:paraId="706F9BC3" w14:textId="77777777" w:rsidR="000A70BA" w:rsidRDefault="00000000">
      <w:pPr>
        <w:pStyle w:val="SourceCode"/>
      </w:pPr>
      <w:r>
        <w:t>00669 |     import torch</w:t>
      </w:r>
    </w:p>
    <w:p w14:paraId="04B780A1" w14:textId="77777777" w:rsidR="000A70BA" w:rsidRDefault="00000000">
      <w:pPr>
        <w:pStyle w:val="SourceCode"/>
      </w:pPr>
      <w:r>
        <w:t>00670 |     from torch.utils.data import Dataset</w:t>
      </w:r>
    </w:p>
    <w:p w14:paraId="0ECE4C79" w14:textId="77777777" w:rsidR="000A70BA" w:rsidRDefault="00000000">
      <w:pPr>
        <w:pStyle w:val="SourceCode"/>
      </w:pPr>
      <w:r>
        <w:t>00671 | except Exception:</w:t>
      </w:r>
    </w:p>
    <w:p w14:paraId="1B588956" w14:textId="77777777" w:rsidR="000A70BA" w:rsidRDefault="00000000">
      <w:pPr>
        <w:pStyle w:val="SourceCode"/>
      </w:pPr>
      <w:r>
        <w:t>00672 |     torch = None</w:t>
      </w:r>
    </w:p>
    <w:p w14:paraId="2E9977BE" w14:textId="77777777" w:rsidR="000A70BA" w:rsidRDefault="00000000">
      <w:pPr>
        <w:pStyle w:val="SourceCode"/>
      </w:pPr>
      <w:r>
        <w:t>00673 |     Dataset = object</w:t>
      </w:r>
    </w:p>
    <w:p w14:paraId="50938326" w14:textId="77777777" w:rsidR="000A70BA" w:rsidRDefault="00000000">
      <w:pPr>
        <w:pStyle w:val="SourceCode"/>
      </w:pPr>
      <w:r>
        <w:t xml:space="preserve">00674 | </w:t>
      </w:r>
    </w:p>
    <w:p w14:paraId="461B1B73" w14:textId="77777777" w:rsidR="000A70BA" w:rsidRDefault="00000000">
      <w:pPr>
        <w:pStyle w:val="SourceCode"/>
      </w:pPr>
      <w:r>
        <w:t xml:space="preserve">00675 | </w:t>
      </w:r>
    </w:p>
    <w:p w14:paraId="18F8F208" w14:textId="77777777" w:rsidR="000A70BA" w:rsidRDefault="00000000">
      <w:pPr>
        <w:pStyle w:val="SourceCode"/>
      </w:pPr>
      <w:r>
        <w:t>00676 | class WindowIndexBuilder:</w:t>
      </w:r>
    </w:p>
    <w:p w14:paraId="2169DBEC" w14:textId="77777777" w:rsidR="000A70BA" w:rsidRDefault="00000000">
      <w:pPr>
        <w:pStyle w:val="SourceCode"/>
      </w:pPr>
      <w:r>
        <w:t>00677 |     """</w:t>
      </w:r>
      <w:r>
        <w:t>根据输入步长和预报步长生成时间窗口索引。</w:t>
      </w:r>
      <w:r>
        <w:t>"""</w:t>
      </w:r>
    </w:p>
    <w:p w14:paraId="7526BD5B" w14:textId="77777777" w:rsidR="000A70BA" w:rsidRDefault="00000000">
      <w:pPr>
        <w:pStyle w:val="SourceCode"/>
      </w:pPr>
      <w:r>
        <w:t xml:space="preserve">00678 | </w:t>
      </w:r>
    </w:p>
    <w:p w14:paraId="6A3B36FB" w14:textId="77777777" w:rsidR="000A70BA" w:rsidRDefault="00000000">
      <w:pPr>
        <w:pStyle w:val="SourceCode"/>
      </w:pPr>
      <w:r>
        <w:t>00679 |     def __init__(self, input_steps: int, output_steps: int, stride: int = 1):</w:t>
      </w:r>
    </w:p>
    <w:p w14:paraId="7CB91CD0" w14:textId="77777777" w:rsidR="000A70BA" w:rsidRDefault="00000000">
      <w:pPr>
        <w:pStyle w:val="SourceCode"/>
      </w:pPr>
      <w:r>
        <w:t>00680 |         self.input_steps = input_steps</w:t>
      </w:r>
    </w:p>
    <w:p w14:paraId="64934B66" w14:textId="77777777" w:rsidR="000A70BA" w:rsidRDefault="00000000">
      <w:pPr>
        <w:pStyle w:val="SourceCode"/>
      </w:pPr>
      <w:r>
        <w:t>00681 |         self.output_steps = output_steps</w:t>
      </w:r>
    </w:p>
    <w:p w14:paraId="01C0815E" w14:textId="77777777" w:rsidR="000A70BA" w:rsidRDefault="00000000">
      <w:pPr>
        <w:pStyle w:val="SourceCode"/>
      </w:pPr>
      <w:r>
        <w:t>00682 |         self.stride = stride</w:t>
      </w:r>
    </w:p>
    <w:p w14:paraId="512FA98C" w14:textId="77777777" w:rsidR="000A70BA" w:rsidRDefault="00000000">
      <w:pPr>
        <w:pStyle w:val="SourceCode"/>
      </w:pPr>
      <w:r>
        <w:t xml:space="preserve">00683 | </w:t>
      </w:r>
    </w:p>
    <w:p w14:paraId="2C8834C2" w14:textId="77777777" w:rsidR="000A70BA" w:rsidRDefault="00000000">
      <w:pPr>
        <w:pStyle w:val="SourceCode"/>
      </w:pPr>
      <w:r>
        <w:t>00684 |     def build(self, n_time: int) -&gt; List[Tuple[int, int, int, int]]:</w:t>
      </w:r>
    </w:p>
    <w:p w14:paraId="005CB93E" w14:textId="77777777" w:rsidR="000A70BA" w:rsidRDefault="00000000">
      <w:pPr>
        <w:pStyle w:val="SourceCode"/>
      </w:pPr>
      <w:r>
        <w:t>00685 |         pairs: List[Tuple[int, int, int, int]] = []</w:t>
      </w:r>
    </w:p>
    <w:p w14:paraId="003B2CEF" w14:textId="77777777" w:rsidR="000A70BA" w:rsidRDefault="00000000">
      <w:pPr>
        <w:pStyle w:val="SourceCode"/>
      </w:pPr>
      <w:r>
        <w:t>00686 |         max_start = n_time - self.input_steps - self.output_steps + 1</w:t>
      </w:r>
    </w:p>
    <w:p w14:paraId="79378325" w14:textId="77777777" w:rsidR="000A70BA" w:rsidRDefault="00000000">
      <w:pPr>
        <w:pStyle w:val="SourceCode"/>
      </w:pPr>
      <w:r>
        <w:t>00687 |         for s in range(0, max_start, self.stride):</w:t>
      </w:r>
    </w:p>
    <w:p w14:paraId="61AF251A" w14:textId="77777777" w:rsidR="000A70BA" w:rsidRDefault="00000000">
      <w:pPr>
        <w:pStyle w:val="SourceCode"/>
      </w:pPr>
      <w:r>
        <w:t>00688 |             x0 = s</w:t>
      </w:r>
    </w:p>
    <w:p w14:paraId="172F48B7" w14:textId="77777777" w:rsidR="000A70BA" w:rsidRDefault="00000000">
      <w:pPr>
        <w:pStyle w:val="SourceCode"/>
      </w:pPr>
      <w:r>
        <w:t>00689 |             x1 = s + self.input_steps</w:t>
      </w:r>
    </w:p>
    <w:p w14:paraId="0C054809" w14:textId="77777777" w:rsidR="000A70BA" w:rsidRDefault="00000000">
      <w:pPr>
        <w:pStyle w:val="SourceCode"/>
      </w:pPr>
      <w:r>
        <w:t>00690 |             y0 = x1</w:t>
      </w:r>
    </w:p>
    <w:p w14:paraId="41A9338C" w14:textId="77777777" w:rsidR="000A70BA" w:rsidRDefault="00000000">
      <w:pPr>
        <w:pStyle w:val="SourceCode"/>
      </w:pPr>
      <w:r>
        <w:t>00691 |             y1 = y0 + self.output_steps</w:t>
      </w:r>
    </w:p>
    <w:p w14:paraId="132B5721" w14:textId="77777777" w:rsidR="000A70BA" w:rsidRDefault="00000000">
      <w:pPr>
        <w:pStyle w:val="SourceCode"/>
      </w:pPr>
      <w:r>
        <w:t>00692 |             pairs.append((x0, x1, y0, y1))</w:t>
      </w:r>
    </w:p>
    <w:p w14:paraId="00BA5B98" w14:textId="77777777" w:rsidR="000A70BA" w:rsidRDefault="00000000">
      <w:pPr>
        <w:pStyle w:val="SourceCode"/>
      </w:pPr>
      <w:r>
        <w:t>00693 |         return pairs</w:t>
      </w:r>
    </w:p>
    <w:p w14:paraId="08587817" w14:textId="77777777" w:rsidR="000A70BA" w:rsidRDefault="00000000">
      <w:pPr>
        <w:pStyle w:val="SourceCode"/>
      </w:pPr>
      <w:r>
        <w:t xml:space="preserve">00694 | </w:t>
      </w:r>
    </w:p>
    <w:p w14:paraId="4503C1BB" w14:textId="77777777" w:rsidR="000A70BA" w:rsidRDefault="00000000">
      <w:pPr>
        <w:pStyle w:val="SourceCode"/>
      </w:pPr>
      <w:r>
        <w:t xml:space="preserve">00695 | </w:t>
      </w:r>
    </w:p>
    <w:p w14:paraId="3C2BEAD4" w14:textId="77777777" w:rsidR="000A70BA" w:rsidRDefault="00000000">
      <w:pPr>
        <w:pStyle w:val="SourceCode"/>
      </w:pPr>
      <w:r>
        <w:t>00696 | class HydroMetWindowDataset(Dataset):</w:t>
      </w:r>
    </w:p>
    <w:p w14:paraId="7BDC9889" w14:textId="77777777" w:rsidR="000A70BA" w:rsidRDefault="00000000">
      <w:pPr>
        <w:pStyle w:val="SourceCode"/>
      </w:pPr>
      <w:r>
        <w:t>00697 |     """</w:t>
      </w:r>
      <w:r>
        <w:t>输入张量格式：</w:t>
      </w:r>
      <w:r>
        <w:t>T x C x Z x H x W</w:t>
      </w:r>
      <w:r>
        <w:t>。</w:t>
      </w:r>
      <w:r>
        <w:t>"""</w:t>
      </w:r>
    </w:p>
    <w:p w14:paraId="58D4B196" w14:textId="77777777" w:rsidR="000A70BA" w:rsidRDefault="00000000">
      <w:pPr>
        <w:pStyle w:val="SourceCode"/>
      </w:pPr>
      <w:r>
        <w:t xml:space="preserve">00698 | </w:t>
      </w:r>
    </w:p>
    <w:p w14:paraId="72AD9E08" w14:textId="77777777" w:rsidR="000A70BA" w:rsidRDefault="00000000">
      <w:pPr>
        <w:pStyle w:val="SourceCode"/>
      </w:pPr>
      <w:r>
        <w:t>00699 |     def __init__(self, data: np.ndarray, target_indices: List[int],</w:t>
      </w:r>
    </w:p>
    <w:p w14:paraId="0994913F" w14:textId="77777777" w:rsidR="000A70BA" w:rsidRDefault="00000000">
      <w:pPr>
        <w:pStyle w:val="SourceCode"/>
      </w:pPr>
      <w:r>
        <w:t>00700 |                  input_steps: int, output_steps: int, stride: int = 1,</w:t>
      </w:r>
    </w:p>
    <w:p w14:paraId="2394C693" w14:textId="77777777" w:rsidR="000A70BA" w:rsidRDefault="00000000">
      <w:pPr>
        <w:pStyle w:val="SourceCode"/>
      </w:pPr>
      <w:r>
        <w:t>00701 |                  mask: Optional[np.ndarray] = None):</w:t>
      </w:r>
    </w:p>
    <w:p w14:paraId="1D92C115" w14:textId="77777777" w:rsidR="000A70BA" w:rsidRDefault="00000000">
      <w:pPr>
        <w:pStyle w:val="SourceCode"/>
      </w:pPr>
      <w:r>
        <w:t>00702 |         if torch is None:</w:t>
      </w:r>
    </w:p>
    <w:p w14:paraId="220607A4" w14:textId="77777777" w:rsidR="000A70BA" w:rsidRDefault="00000000">
      <w:pPr>
        <w:pStyle w:val="SourceCode"/>
      </w:pPr>
      <w:r>
        <w:t>00703 |             raise RuntimeError("</w:t>
      </w:r>
      <w:r>
        <w:t>需要安装</w:t>
      </w:r>
      <w:r>
        <w:t xml:space="preserve"> PyTorch </w:t>
      </w:r>
      <w:r>
        <w:t>才能创建训练数据集。</w:t>
      </w:r>
      <w:r>
        <w:t>")</w:t>
      </w:r>
    </w:p>
    <w:p w14:paraId="5C5FDD37" w14:textId="77777777" w:rsidR="000A70BA" w:rsidRDefault="00000000">
      <w:pPr>
        <w:pStyle w:val="SourceCode"/>
      </w:pPr>
      <w:r>
        <w:t>00704 |         self.data = data.astype(np.float32)</w:t>
      </w:r>
    </w:p>
    <w:p w14:paraId="64B6817C" w14:textId="77777777" w:rsidR="000A70BA" w:rsidRDefault="00000000">
      <w:pPr>
        <w:pStyle w:val="SourceCode"/>
      </w:pPr>
      <w:r>
        <w:t>00705 |         self.target_indices = target_indices</w:t>
      </w:r>
    </w:p>
    <w:p w14:paraId="48927193" w14:textId="77777777" w:rsidR="000A70BA" w:rsidRDefault="00000000">
      <w:pPr>
        <w:pStyle w:val="SourceCode"/>
      </w:pPr>
      <w:r>
        <w:t>00706 |         self.input_steps = input_steps</w:t>
      </w:r>
    </w:p>
    <w:p w14:paraId="351BF416" w14:textId="77777777" w:rsidR="000A70BA" w:rsidRDefault="00000000">
      <w:pPr>
        <w:pStyle w:val="SourceCode"/>
      </w:pPr>
      <w:r>
        <w:t>00707 |         self.output_steps = output_steps</w:t>
      </w:r>
    </w:p>
    <w:p w14:paraId="0C6FC81D" w14:textId="77777777" w:rsidR="000A70BA" w:rsidRDefault="00000000">
      <w:pPr>
        <w:pStyle w:val="SourceCode"/>
      </w:pPr>
      <w:r>
        <w:t>00708 |         self.mask = mask</w:t>
      </w:r>
    </w:p>
    <w:p w14:paraId="375CA507" w14:textId="77777777" w:rsidR="000A70BA" w:rsidRDefault="00000000">
      <w:pPr>
        <w:pStyle w:val="SourceCode"/>
      </w:pPr>
      <w:r>
        <w:t>00709 |         self.indices = WindowIndexBuilder(input_steps, output_steps, stride).build(data.shape[0])</w:t>
      </w:r>
    </w:p>
    <w:p w14:paraId="7833C2A0" w14:textId="77777777" w:rsidR="000A70BA" w:rsidRDefault="00000000">
      <w:pPr>
        <w:pStyle w:val="SourceCode"/>
      </w:pPr>
      <w:r>
        <w:t xml:space="preserve">00710 | </w:t>
      </w:r>
    </w:p>
    <w:p w14:paraId="74BE6018" w14:textId="77777777" w:rsidR="000A70BA" w:rsidRDefault="00000000">
      <w:pPr>
        <w:pStyle w:val="SourceCode"/>
      </w:pPr>
      <w:r>
        <w:t>00711 |     def __len__(self) -&gt; int:</w:t>
      </w:r>
    </w:p>
    <w:p w14:paraId="46796F2E" w14:textId="77777777" w:rsidR="000A70BA" w:rsidRDefault="00000000">
      <w:pPr>
        <w:pStyle w:val="SourceCode"/>
      </w:pPr>
      <w:r>
        <w:t>00712 |         return len(self.indices)</w:t>
      </w:r>
    </w:p>
    <w:p w14:paraId="3BAB184B" w14:textId="77777777" w:rsidR="000A70BA" w:rsidRDefault="00000000">
      <w:pPr>
        <w:pStyle w:val="SourceCode"/>
      </w:pPr>
      <w:r>
        <w:t xml:space="preserve">00713 | </w:t>
      </w:r>
    </w:p>
    <w:p w14:paraId="2DCFD442" w14:textId="77777777" w:rsidR="000A70BA" w:rsidRDefault="00000000">
      <w:pPr>
        <w:pStyle w:val="SourceCode"/>
      </w:pPr>
      <w:r>
        <w:t>00714 |     def __getitem__(self, idx: int):</w:t>
      </w:r>
    </w:p>
    <w:p w14:paraId="190EA7BE" w14:textId="77777777" w:rsidR="000A70BA" w:rsidRDefault="00000000">
      <w:pPr>
        <w:pStyle w:val="SourceCode"/>
      </w:pPr>
      <w:r>
        <w:t>00715 |         x0, x1, y0, y1 = self.indices[idx]</w:t>
      </w:r>
    </w:p>
    <w:p w14:paraId="6245ED9A" w14:textId="77777777" w:rsidR="000A70BA" w:rsidRDefault="00000000">
      <w:pPr>
        <w:pStyle w:val="SourceCode"/>
      </w:pPr>
      <w:r>
        <w:t>00716 |         x = self.data[x0:x1]</w:t>
      </w:r>
    </w:p>
    <w:p w14:paraId="2FB91506" w14:textId="77777777" w:rsidR="000A70BA" w:rsidRDefault="00000000">
      <w:pPr>
        <w:pStyle w:val="SourceCode"/>
      </w:pPr>
      <w:r>
        <w:t>00717 |         y = self.data[y0:y1, self.target_indices]</w:t>
      </w:r>
    </w:p>
    <w:p w14:paraId="6A68461E" w14:textId="77777777" w:rsidR="000A70BA" w:rsidRDefault="00000000">
      <w:pPr>
        <w:pStyle w:val="SourceCode"/>
      </w:pPr>
      <w:r>
        <w:t>00718 |         x = torch.from_numpy(x)</w:t>
      </w:r>
    </w:p>
    <w:p w14:paraId="3D56DCEB" w14:textId="77777777" w:rsidR="000A70BA" w:rsidRDefault="00000000">
      <w:pPr>
        <w:pStyle w:val="SourceCode"/>
      </w:pPr>
      <w:r>
        <w:t>00719 |         y = torch.from_numpy(y)</w:t>
      </w:r>
    </w:p>
    <w:p w14:paraId="4865EC0D" w14:textId="77777777" w:rsidR="000A70BA" w:rsidRDefault="00000000">
      <w:pPr>
        <w:pStyle w:val="SourceCode"/>
      </w:pPr>
      <w:r>
        <w:t>00720 |         if self.mask is None:</w:t>
      </w:r>
    </w:p>
    <w:p w14:paraId="091D8FE9" w14:textId="77777777" w:rsidR="000A70BA" w:rsidRDefault="00000000">
      <w:pPr>
        <w:pStyle w:val="SourceCode"/>
      </w:pPr>
      <w:r>
        <w:t>00721 |             return x, y</w:t>
      </w:r>
    </w:p>
    <w:p w14:paraId="4E26814F" w14:textId="77777777" w:rsidR="000A70BA" w:rsidRDefault="00000000">
      <w:pPr>
        <w:pStyle w:val="SourceCode"/>
      </w:pPr>
      <w:r>
        <w:t>00722 |         return x, y, torch.from_numpy(self.mask.astype(np.float32))</w:t>
      </w:r>
    </w:p>
    <w:p w14:paraId="363B9F39" w14:textId="77777777" w:rsidR="000A70BA" w:rsidRDefault="00000000">
      <w:pPr>
        <w:pStyle w:val="SourceCode"/>
      </w:pPr>
      <w:r>
        <w:t xml:space="preserve">00723 | </w:t>
      </w:r>
    </w:p>
    <w:p w14:paraId="28581A49" w14:textId="77777777" w:rsidR="000A70BA" w:rsidRDefault="00000000">
      <w:pPr>
        <w:pStyle w:val="SourceCode"/>
      </w:pPr>
      <w:r>
        <w:t xml:space="preserve">00724 | </w:t>
      </w:r>
    </w:p>
    <w:p w14:paraId="56F52E6C" w14:textId="77777777" w:rsidR="000A70BA" w:rsidRDefault="00000000">
      <w:pPr>
        <w:pStyle w:val="SourceCode"/>
      </w:pPr>
      <w:r>
        <w:t>00725 | def split_indices(n: int, valid_ratio: float, test_ratio: float) -&gt; Tuple[List[int], List[int], List[int]]:</w:t>
      </w:r>
    </w:p>
    <w:p w14:paraId="1702BF27" w14:textId="77777777" w:rsidR="000A70BA" w:rsidRDefault="00000000">
      <w:pPr>
        <w:pStyle w:val="SourceCode"/>
      </w:pPr>
      <w:r>
        <w:t>00726 |     test_n = int(n * test_ratio)</w:t>
      </w:r>
    </w:p>
    <w:p w14:paraId="5F6BED71" w14:textId="77777777" w:rsidR="000A70BA" w:rsidRDefault="00000000">
      <w:pPr>
        <w:pStyle w:val="SourceCode"/>
      </w:pPr>
      <w:r>
        <w:t>00727 |     valid_n = int(n * valid_ratio)</w:t>
      </w:r>
    </w:p>
    <w:p w14:paraId="4A8103AF" w14:textId="77777777" w:rsidR="000A70BA" w:rsidRDefault="00000000">
      <w:pPr>
        <w:pStyle w:val="SourceCode"/>
      </w:pPr>
      <w:r>
        <w:t>00728 |     train_n = max(0, n - valid_n - test_n)</w:t>
      </w:r>
    </w:p>
    <w:p w14:paraId="52771F2C" w14:textId="77777777" w:rsidR="000A70BA" w:rsidRDefault="00000000">
      <w:pPr>
        <w:pStyle w:val="SourceCode"/>
      </w:pPr>
      <w:r>
        <w:t>00729 |     train_idx = list(range(0, train_n))</w:t>
      </w:r>
    </w:p>
    <w:p w14:paraId="3EF3C994" w14:textId="77777777" w:rsidR="000A70BA" w:rsidRDefault="00000000">
      <w:pPr>
        <w:pStyle w:val="SourceCode"/>
      </w:pPr>
      <w:r>
        <w:t>00730 |     valid_idx = list(range(train_n, train_n + valid_n))</w:t>
      </w:r>
    </w:p>
    <w:p w14:paraId="29891081" w14:textId="77777777" w:rsidR="000A70BA" w:rsidRDefault="00000000">
      <w:pPr>
        <w:pStyle w:val="SourceCode"/>
      </w:pPr>
      <w:r>
        <w:t>00731 |     test_idx = list(range(train_n + valid_n, n))</w:t>
      </w:r>
    </w:p>
    <w:p w14:paraId="0A4AE142" w14:textId="77777777" w:rsidR="000A70BA" w:rsidRDefault="00000000">
      <w:pPr>
        <w:pStyle w:val="SourceCode"/>
      </w:pPr>
      <w:r>
        <w:t>00732 |     return train_idx, valid_idx, test_idx</w:t>
      </w:r>
    </w:p>
    <w:p w14:paraId="75B063E2" w14:textId="77777777" w:rsidR="000A70BA" w:rsidRDefault="00000000">
      <w:pPr>
        <w:pStyle w:val="SourceCode"/>
      </w:pPr>
      <w:r>
        <w:t xml:space="preserve">00733 | </w:t>
      </w:r>
    </w:p>
    <w:p w14:paraId="0AF4DD2D" w14:textId="77777777" w:rsidR="000A70BA" w:rsidRDefault="00000000">
      <w:pPr>
        <w:pStyle w:val="SourceCode"/>
      </w:pPr>
      <w:r>
        <w:t xml:space="preserve">00734 | # ===== </w:t>
      </w:r>
      <w:r>
        <w:t>文件：</w:t>
      </w:r>
      <w:r>
        <w:t>hydromet3d/model/layers.py =====</w:t>
      </w:r>
    </w:p>
    <w:p w14:paraId="6ED5B56D" w14:textId="77777777" w:rsidR="000A70BA" w:rsidRDefault="00000000">
      <w:pPr>
        <w:pStyle w:val="SourceCode"/>
      </w:pPr>
      <w:r>
        <w:t>00735 | # -*- coding: utf-8 -*-</w:t>
      </w:r>
    </w:p>
    <w:p w14:paraId="179E0BA3" w14:textId="77777777" w:rsidR="000A70BA" w:rsidRDefault="00000000">
      <w:pPr>
        <w:pStyle w:val="SourceCode"/>
      </w:pPr>
      <w:r>
        <w:t>00736 | """</w:t>
      </w:r>
      <w:r>
        <w:t>三维卷积、时空注意力、</w:t>
      </w:r>
      <w:r>
        <w:t xml:space="preserve">ConvLSTM </w:t>
      </w:r>
      <w:r>
        <w:t>与物理约束层。</w:t>
      </w:r>
      <w:r>
        <w:t>"""</w:t>
      </w:r>
    </w:p>
    <w:p w14:paraId="25313B91" w14:textId="77777777" w:rsidR="000A70BA" w:rsidRDefault="00000000">
      <w:pPr>
        <w:pStyle w:val="SourceCode"/>
      </w:pPr>
      <w:r>
        <w:t>00737 | from __future__ import annotations</w:t>
      </w:r>
    </w:p>
    <w:p w14:paraId="6CC6EADC" w14:textId="77777777" w:rsidR="000A70BA" w:rsidRDefault="00000000">
      <w:pPr>
        <w:pStyle w:val="SourceCode"/>
      </w:pPr>
      <w:r>
        <w:t xml:space="preserve">00738 | </w:t>
      </w:r>
    </w:p>
    <w:p w14:paraId="262CFB2D" w14:textId="77777777" w:rsidR="000A70BA" w:rsidRDefault="00000000">
      <w:pPr>
        <w:pStyle w:val="SourceCode"/>
      </w:pPr>
      <w:r>
        <w:t>00739 | from typing import Optional, Tuple</w:t>
      </w:r>
    </w:p>
    <w:p w14:paraId="26ACAD90" w14:textId="77777777" w:rsidR="000A70BA" w:rsidRDefault="00000000">
      <w:pPr>
        <w:pStyle w:val="SourceCode"/>
      </w:pPr>
      <w:r>
        <w:t xml:space="preserve">00740 | </w:t>
      </w:r>
    </w:p>
    <w:p w14:paraId="498B3A57" w14:textId="77777777" w:rsidR="000A70BA" w:rsidRDefault="00000000">
      <w:pPr>
        <w:pStyle w:val="SourceCode"/>
      </w:pPr>
      <w:r>
        <w:t>00741 | try:</w:t>
      </w:r>
    </w:p>
    <w:p w14:paraId="7D49EAF3" w14:textId="77777777" w:rsidR="000A70BA" w:rsidRDefault="00000000">
      <w:pPr>
        <w:pStyle w:val="SourceCode"/>
      </w:pPr>
      <w:r>
        <w:t>00742 |     import torch</w:t>
      </w:r>
    </w:p>
    <w:p w14:paraId="17C77A32" w14:textId="77777777" w:rsidR="000A70BA" w:rsidRDefault="00000000">
      <w:pPr>
        <w:pStyle w:val="SourceCode"/>
      </w:pPr>
      <w:r>
        <w:t>00743 |     import torch.nn as nn</w:t>
      </w:r>
    </w:p>
    <w:p w14:paraId="5AA784D6" w14:textId="77777777" w:rsidR="000A70BA" w:rsidRDefault="00000000">
      <w:pPr>
        <w:pStyle w:val="SourceCode"/>
      </w:pPr>
      <w:r>
        <w:t>00744 |     import torch.nn.functional as F</w:t>
      </w:r>
    </w:p>
    <w:p w14:paraId="679FFA2E" w14:textId="77777777" w:rsidR="000A70BA" w:rsidRDefault="00000000">
      <w:pPr>
        <w:pStyle w:val="SourceCode"/>
      </w:pPr>
      <w:r>
        <w:t>00745 | except Exception:</w:t>
      </w:r>
    </w:p>
    <w:p w14:paraId="7F4D9AE3" w14:textId="77777777" w:rsidR="000A70BA" w:rsidRDefault="00000000">
      <w:pPr>
        <w:pStyle w:val="SourceCode"/>
      </w:pPr>
      <w:r>
        <w:t>00746 |     torch = None</w:t>
      </w:r>
    </w:p>
    <w:p w14:paraId="5F3BF10C" w14:textId="77777777" w:rsidR="000A70BA" w:rsidRDefault="00000000">
      <w:pPr>
        <w:pStyle w:val="SourceCode"/>
      </w:pPr>
      <w:r>
        <w:t>00747 |     nn = object</w:t>
      </w:r>
    </w:p>
    <w:p w14:paraId="199B397F" w14:textId="77777777" w:rsidR="000A70BA" w:rsidRDefault="00000000">
      <w:pPr>
        <w:pStyle w:val="SourceCode"/>
      </w:pPr>
      <w:r>
        <w:t>00748 |     F = None</w:t>
      </w:r>
    </w:p>
    <w:p w14:paraId="72F97255" w14:textId="77777777" w:rsidR="000A70BA" w:rsidRDefault="00000000">
      <w:pPr>
        <w:pStyle w:val="SourceCode"/>
      </w:pPr>
      <w:r>
        <w:t xml:space="preserve">00749 | </w:t>
      </w:r>
    </w:p>
    <w:p w14:paraId="66A425BB" w14:textId="77777777" w:rsidR="000A70BA" w:rsidRDefault="00000000">
      <w:pPr>
        <w:pStyle w:val="SourceCode"/>
      </w:pPr>
      <w:r>
        <w:t xml:space="preserve">00750 | </w:t>
      </w:r>
    </w:p>
    <w:p w14:paraId="424864B4" w14:textId="77777777" w:rsidR="000A70BA" w:rsidRDefault="00000000">
      <w:pPr>
        <w:pStyle w:val="SourceCode"/>
      </w:pPr>
      <w:r>
        <w:t>00751 | class ConvBlock3D(nn.Module):</w:t>
      </w:r>
    </w:p>
    <w:p w14:paraId="6E4C2B33" w14:textId="77777777" w:rsidR="000A70BA" w:rsidRDefault="00000000">
      <w:pPr>
        <w:pStyle w:val="SourceCode"/>
      </w:pPr>
      <w:r>
        <w:t>00752 |     """</w:t>
      </w:r>
      <w:r>
        <w:t>三维卷积基础模块。</w:t>
      </w:r>
      <w:r>
        <w:t>"""</w:t>
      </w:r>
    </w:p>
    <w:p w14:paraId="7B222D3F" w14:textId="77777777" w:rsidR="000A70BA" w:rsidRDefault="00000000">
      <w:pPr>
        <w:pStyle w:val="SourceCode"/>
      </w:pPr>
      <w:r>
        <w:lastRenderedPageBreak/>
        <w:t xml:space="preserve">00753 | </w:t>
      </w:r>
    </w:p>
    <w:p w14:paraId="692ED57A" w14:textId="77777777" w:rsidR="000A70BA" w:rsidRDefault="00000000">
      <w:pPr>
        <w:pStyle w:val="SourceCode"/>
      </w:pPr>
      <w:r>
        <w:t>00754 |     def __init__(self, in_ch: int, out_ch: int, kernel_size: int = 3, dropout: float = 0.0):</w:t>
      </w:r>
    </w:p>
    <w:p w14:paraId="44C09272" w14:textId="77777777" w:rsidR="000A70BA" w:rsidRDefault="00000000">
      <w:pPr>
        <w:pStyle w:val="SourceCode"/>
      </w:pPr>
      <w:r>
        <w:t>00755 |         super().__init__()</w:t>
      </w:r>
    </w:p>
    <w:p w14:paraId="2ABEF32F" w14:textId="77777777" w:rsidR="000A70BA" w:rsidRDefault="00000000">
      <w:pPr>
        <w:pStyle w:val="SourceCode"/>
      </w:pPr>
      <w:r>
        <w:t>00756 |         padding = kernel_size // 2</w:t>
      </w:r>
    </w:p>
    <w:p w14:paraId="7A842EC2" w14:textId="77777777" w:rsidR="000A70BA" w:rsidRDefault="00000000">
      <w:pPr>
        <w:pStyle w:val="SourceCode"/>
      </w:pPr>
      <w:r>
        <w:t>00757 |         self.net = nn.Sequential(</w:t>
      </w:r>
    </w:p>
    <w:p w14:paraId="3C02BCC4" w14:textId="77777777" w:rsidR="000A70BA" w:rsidRDefault="00000000">
      <w:pPr>
        <w:pStyle w:val="SourceCode"/>
      </w:pPr>
      <w:r>
        <w:t>00758 |             nn.Conv3d(in_ch, out_ch, kernel_size=kernel_size, padding=padding),</w:t>
      </w:r>
    </w:p>
    <w:p w14:paraId="50108172" w14:textId="77777777" w:rsidR="000A70BA" w:rsidRDefault="00000000">
      <w:pPr>
        <w:pStyle w:val="SourceCode"/>
      </w:pPr>
      <w:r>
        <w:t>00759 |             nn.BatchNorm3d(out_ch),</w:t>
      </w:r>
    </w:p>
    <w:p w14:paraId="2442CEE1" w14:textId="77777777" w:rsidR="000A70BA" w:rsidRDefault="00000000">
      <w:pPr>
        <w:pStyle w:val="SourceCode"/>
      </w:pPr>
      <w:r>
        <w:t>00760 |             nn.GELU(),</w:t>
      </w:r>
    </w:p>
    <w:p w14:paraId="320746C3" w14:textId="77777777" w:rsidR="000A70BA" w:rsidRDefault="00000000">
      <w:pPr>
        <w:pStyle w:val="SourceCode"/>
      </w:pPr>
      <w:r>
        <w:t>00761 |             nn.Dropout3d(dropout),</w:t>
      </w:r>
    </w:p>
    <w:p w14:paraId="5C326315" w14:textId="77777777" w:rsidR="000A70BA" w:rsidRDefault="00000000">
      <w:pPr>
        <w:pStyle w:val="SourceCode"/>
      </w:pPr>
      <w:r>
        <w:t>00762 |             nn.Conv3d(out_ch, out_ch, kernel_size=kernel_size, padding=padding),</w:t>
      </w:r>
    </w:p>
    <w:p w14:paraId="140FF7F8" w14:textId="77777777" w:rsidR="000A70BA" w:rsidRDefault="00000000">
      <w:pPr>
        <w:pStyle w:val="SourceCode"/>
      </w:pPr>
      <w:r>
        <w:t>00763 |             nn.BatchNorm3d(out_ch),</w:t>
      </w:r>
    </w:p>
    <w:p w14:paraId="43A8A8AE" w14:textId="77777777" w:rsidR="000A70BA" w:rsidRDefault="00000000">
      <w:pPr>
        <w:pStyle w:val="SourceCode"/>
      </w:pPr>
      <w:r>
        <w:t>00764 |             nn.GELU(),</w:t>
      </w:r>
    </w:p>
    <w:p w14:paraId="385BEEE8" w14:textId="77777777" w:rsidR="000A70BA" w:rsidRDefault="00000000">
      <w:pPr>
        <w:pStyle w:val="SourceCode"/>
      </w:pPr>
      <w:r>
        <w:t>00765 |         )</w:t>
      </w:r>
    </w:p>
    <w:p w14:paraId="39E91000" w14:textId="77777777" w:rsidR="000A70BA" w:rsidRDefault="00000000">
      <w:pPr>
        <w:pStyle w:val="SourceCode"/>
      </w:pPr>
      <w:r>
        <w:t xml:space="preserve">00766 | </w:t>
      </w:r>
    </w:p>
    <w:p w14:paraId="3D17A20C" w14:textId="77777777" w:rsidR="000A70BA" w:rsidRDefault="00000000">
      <w:pPr>
        <w:pStyle w:val="SourceCode"/>
      </w:pPr>
      <w:r>
        <w:t>00767 |     def forward(self, x):</w:t>
      </w:r>
    </w:p>
    <w:p w14:paraId="4EB07C3A" w14:textId="77777777" w:rsidR="000A70BA" w:rsidRDefault="00000000">
      <w:pPr>
        <w:pStyle w:val="SourceCode"/>
      </w:pPr>
      <w:r>
        <w:t>00768 |         return self.net(x)</w:t>
      </w:r>
    </w:p>
    <w:p w14:paraId="639A9D0D" w14:textId="77777777" w:rsidR="000A70BA" w:rsidRDefault="00000000">
      <w:pPr>
        <w:pStyle w:val="SourceCode"/>
      </w:pPr>
      <w:r>
        <w:t xml:space="preserve">00769 | </w:t>
      </w:r>
    </w:p>
    <w:p w14:paraId="3D87EFB6" w14:textId="77777777" w:rsidR="000A70BA" w:rsidRDefault="00000000">
      <w:pPr>
        <w:pStyle w:val="SourceCode"/>
      </w:pPr>
      <w:r>
        <w:t xml:space="preserve">00770 | </w:t>
      </w:r>
    </w:p>
    <w:p w14:paraId="2303F9DA" w14:textId="77777777" w:rsidR="000A70BA" w:rsidRDefault="00000000">
      <w:pPr>
        <w:pStyle w:val="SourceCode"/>
      </w:pPr>
      <w:r>
        <w:t>00771 | class ResidualConvBlock3D(nn.Module):</w:t>
      </w:r>
    </w:p>
    <w:p w14:paraId="6A94E6C7" w14:textId="77777777" w:rsidR="000A70BA" w:rsidRDefault="00000000">
      <w:pPr>
        <w:pStyle w:val="SourceCode"/>
      </w:pPr>
      <w:r>
        <w:t>00772 |     """</w:t>
      </w:r>
      <w:r>
        <w:t>残差三维卷积模块，缓解深层网络梯度衰减。</w:t>
      </w:r>
      <w:r>
        <w:t>"""</w:t>
      </w:r>
    </w:p>
    <w:p w14:paraId="6D663E2D" w14:textId="77777777" w:rsidR="000A70BA" w:rsidRDefault="00000000">
      <w:pPr>
        <w:pStyle w:val="SourceCode"/>
      </w:pPr>
      <w:r>
        <w:t xml:space="preserve">00773 | </w:t>
      </w:r>
    </w:p>
    <w:p w14:paraId="066C350B" w14:textId="77777777" w:rsidR="000A70BA" w:rsidRDefault="00000000">
      <w:pPr>
        <w:pStyle w:val="SourceCode"/>
      </w:pPr>
      <w:r>
        <w:t>00774 |     def __init__(self, channels: int, dropout: float = 0.0):</w:t>
      </w:r>
    </w:p>
    <w:p w14:paraId="003BA1AB" w14:textId="77777777" w:rsidR="000A70BA" w:rsidRDefault="00000000">
      <w:pPr>
        <w:pStyle w:val="SourceCode"/>
      </w:pPr>
      <w:r>
        <w:t>00775 |         super().__init__()</w:t>
      </w:r>
    </w:p>
    <w:p w14:paraId="0AB5D938" w14:textId="77777777" w:rsidR="000A70BA" w:rsidRDefault="00000000">
      <w:pPr>
        <w:pStyle w:val="SourceCode"/>
      </w:pPr>
      <w:r>
        <w:t>00776 |         self.conv1 = nn.Conv3d(channels, channels, kernel_size=3, padding=1)</w:t>
      </w:r>
    </w:p>
    <w:p w14:paraId="7D5AE061" w14:textId="77777777" w:rsidR="000A70BA" w:rsidRDefault="00000000">
      <w:pPr>
        <w:pStyle w:val="SourceCode"/>
      </w:pPr>
      <w:r>
        <w:t>00777 |         self.bn1 = nn.BatchNorm3d(channels)</w:t>
      </w:r>
    </w:p>
    <w:p w14:paraId="225EE9CF" w14:textId="77777777" w:rsidR="000A70BA" w:rsidRDefault="00000000">
      <w:pPr>
        <w:pStyle w:val="SourceCode"/>
      </w:pPr>
      <w:r>
        <w:t>00778 |         self.conv2 = nn.Conv3d(channels, channels, kernel_size=3, padding=1)</w:t>
      </w:r>
    </w:p>
    <w:p w14:paraId="2E3C6937" w14:textId="77777777" w:rsidR="000A70BA" w:rsidRDefault="00000000">
      <w:pPr>
        <w:pStyle w:val="SourceCode"/>
      </w:pPr>
      <w:r>
        <w:t>00779 |         self.bn2 = nn.BatchNorm3d(channels)</w:t>
      </w:r>
    </w:p>
    <w:p w14:paraId="5E9D339A" w14:textId="77777777" w:rsidR="000A70BA" w:rsidRDefault="00000000">
      <w:pPr>
        <w:pStyle w:val="SourceCode"/>
      </w:pPr>
      <w:r>
        <w:t>00780 |         self.dropout = nn.Dropout3d(dropout)</w:t>
      </w:r>
    </w:p>
    <w:p w14:paraId="4FD185DE" w14:textId="77777777" w:rsidR="000A70BA" w:rsidRDefault="00000000">
      <w:pPr>
        <w:pStyle w:val="SourceCode"/>
      </w:pPr>
      <w:r>
        <w:t xml:space="preserve">00781 | </w:t>
      </w:r>
    </w:p>
    <w:p w14:paraId="34097735" w14:textId="77777777" w:rsidR="000A70BA" w:rsidRDefault="00000000">
      <w:pPr>
        <w:pStyle w:val="SourceCode"/>
      </w:pPr>
      <w:r>
        <w:t>00782 |     def forward(self, x):</w:t>
      </w:r>
    </w:p>
    <w:p w14:paraId="6A2EF2C2" w14:textId="77777777" w:rsidR="000A70BA" w:rsidRDefault="00000000">
      <w:pPr>
        <w:pStyle w:val="SourceCode"/>
      </w:pPr>
      <w:r>
        <w:t>00783 |         residual = x</w:t>
      </w:r>
    </w:p>
    <w:p w14:paraId="2623F9C2" w14:textId="77777777" w:rsidR="000A70BA" w:rsidRDefault="00000000">
      <w:pPr>
        <w:pStyle w:val="SourceCode"/>
      </w:pPr>
      <w:r>
        <w:t>00784 |         x = F.gelu(self.bn1(self.conv1(x)))</w:t>
      </w:r>
    </w:p>
    <w:p w14:paraId="4D3155ED" w14:textId="77777777" w:rsidR="000A70BA" w:rsidRDefault="00000000">
      <w:pPr>
        <w:pStyle w:val="SourceCode"/>
      </w:pPr>
      <w:r>
        <w:t>00785 |         x = self.dropout(x)</w:t>
      </w:r>
    </w:p>
    <w:p w14:paraId="78BA45C1" w14:textId="77777777" w:rsidR="000A70BA" w:rsidRDefault="00000000">
      <w:pPr>
        <w:pStyle w:val="SourceCode"/>
      </w:pPr>
      <w:r>
        <w:t>00786 |         x = self.bn2(self.conv2(x))</w:t>
      </w:r>
    </w:p>
    <w:p w14:paraId="1D12E318" w14:textId="77777777" w:rsidR="000A70BA" w:rsidRDefault="00000000">
      <w:pPr>
        <w:pStyle w:val="SourceCode"/>
      </w:pPr>
      <w:r>
        <w:t>00787 |         return F.gelu(x + residual)</w:t>
      </w:r>
    </w:p>
    <w:p w14:paraId="789ECB6F" w14:textId="77777777" w:rsidR="000A70BA" w:rsidRDefault="00000000">
      <w:pPr>
        <w:pStyle w:val="SourceCode"/>
      </w:pPr>
      <w:r>
        <w:t xml:space="preserve">00788 | </w:t>
      </w:r>
    </w:p>
    <w:p w14:paraId="7EEF589B" w14:textId="77777777" w:rsidR="000A70BA" w:rsidRDefault="00000000">
      <w:pPr>
        <w:pStyle w:val="SourceCode"/>
      </w:pPr>
      <w:r>
        <w:t xml:space="preserve">00789 | </w:t>
      </w:r>
    </w:p>
    <w:p w14:paraId="3F27391B" w14:textId="77777777" w:rsidR="000A70BA" w:rsidRDefault="00000000">
      <w:pPr>
        <w:pStyle w:val="SourceCode"/>
      </w:pPr>
      <w:r>
        <w:t>00790 | class ConvLSTMCell3D(nn.Module):</w:t>
      </w:r>
    </w:p>
    <w:p w14:paraId="5EC691F4" w14:textId="77777777" w:rsidR="000A70BA" w:rsidRDefault="00000000">
      <w:pPr>
        <w:pStyle w:val="SourceCode"/>
      </w:pPr>
      <w:r>
        <w:t>00791 |     """</w:t>
      </w:r>
      <w:r>
        <w:t>三维</w:t>
      </w:r>
      <w:r>
        <w:t xml:space="preserve"> ConvLSTM </w:t>
      </w:r>
      <w:r>
        <w:t>单元，用于捕获连续时段的非线性演变。</w:t>
      </w:r>
      <w:r>
        <w:t>"""</w:t>
      </w:r>
    </w:p>
    <w:p w14:paraId="02DA32FB" w14:textId="77777777" w:rsidR="000A70BA" w:rsidRDefault="00000000">
      <w:pPr>
        <w:pStyle w:val="SourceCode"/>
      </w:pPr>
      <w:r>
        <w:t xml:space="preserve">00792 | </w:t>
      </w:r>
    </w:p>
    <w:p w14:paraId="07E28BE6" w14:textId="77777777" w:rsidR="000A70BA" w:rsidRDefault="00000000">
      <w:pPr>
        <w:pStyle w:val="SourceCode"/>
      </w:pPr>
      <w:r>
        <w:t>00793 |     def __init__(self, input_dim: int, hidden_dim: int, kernel_size: int = 3):</w:t>
      </w:r>
    </w:p>
    <w:p w14:paraId="191D9954" w14:textId="77777777" w:rsidR="000A70BA" w:rsidRDefault="00000000">
      <w:pPr>
        <w:pStyle w:val="SourceCode"/>
      </w:pPr>
      <w:r>
        <w:t>00794 |         super().__init__()</w:t>
      </w:r>
    </w:p>
    <w:p w14:paraId="1F8FDA6A" w14:textId="77777777" w:rsidR="000A70BA" w:rsidRDefault="00000000">
      <w:pPr>
        <w:pStyle w:val="SourceCode"/>
      </w:pPr>
      <w:r>
        <w:t>00795 |         padding = kernel_size // 2</w:t>
      </w:r>
    </w:p>
    <w:p w14:paraId="6CBAD3DB" w14:textId="77777777" w:rsidR="000A70BA" w:rsidRDefault="00000000">
      <w:pPr>
        <w:pStyle w:val="SourceCode"/>
      </w:pPr>
      <w:r>
        <w:t>00796 |         self.input_dim = input_dim</w:t>
      </w:r>
    </w:p>
    <w:p w14:paraId="565E7BB8" w14:textId="77777777" w:rsidR="000A70BA" w:rsidRDefault="00000000">
      <w:pPr>
        <w:pStyle w:val="SourceCode"/>
      </w:pPr>
      <w:r>
        <w:t>00797 |         self.hidden_dim = hidden_dim</w:t>
      </w:r>
    </w:p>
    <w:p w14:paraId="01BD2D85" w14:textId="77777777" w:rsidR="000A70BA" w:rsidRDefault="00000000">
      <w:pPr>
        <w:pStyle w:val="SourceCode"/>
      </w:pPr>
      <w:r>
        <w:t>00798 |         self.conv = nn.Conv3d(</w:t>
      </w:r>
    </w:p>
    <w:p w14:paraId="5187FB77" w14:textId="77777777" w:rsidR="000A70BA" w:rsidRDefault="00000000">
      <w:pPr>
        <w:pStyle w:val="SourceCode"/>
      </w:pPr>
      <w:r>
        <w:t>00799 |             input_dim + hidden_dim,</w:t>
      </w:r>
    </w:p>
    <w:p w14:paraId="68C6EE41" w14:textId="77777777" w:rsidR="000A70BA" w:rsidRDefault="00000000">
      <w:pPr>
        <w:pStyle w:val="SourceCode"/>
      </w:pPr>
      <w:r>
        <w:t>00800 |             4 * hidden_dim,</w:t>
      </w:r>
    </w:p>
    <w:p w14:paraId="32AF2548" w14:textId="77777777" w:rsidR="000A70BA" w:rsidRDefault="00000000">
      <w:pPr>
        <w:pStyle w:val="SourceCode"/>
      </w:pPr>
      <w:r>
        <w:t>00801 |             kernel_size=kernel_size,</w:t>
      </w:r>
    </w:p>
    <w:p w14:paraId="043603B1" w14:textId="77777777" w:rsidR="000A70BA" w:rsidRDefault="00000000">
      <w:pPr>
        <w:pStyle w:val="SourceCode"/>
      </w:pPr>
      <w:r>
        <w:t>00802 |             padding=padding</w:t>
      </w:r>
    </w:p>
    <w:p w14:paraId="27384A2F" w14:textId="77777777" w:rsidR="000A70BA" w:rsidRDefault="00000000">
      <w:pPr>
        <w:pStyle w:val="SourceCode"/>
      </w:pPr>
      <w:r>
        <w:t>00803 |         )</w:t>
      </w:r>
    </w:p>
    <w:p w14:paraId="3582BF59" w14:textId="77777777" w:rsidR="000A70BA" w:rsidRDefault="00000000">
      <w:pPr>
        <w:pStyle w:val="SourceCode"/>
      </w:pPr>
      <w:r>
        <w:t xml:space="preserve">00804 | </w:t>
      </w:r>
    </w:p>
    <w:p w14:paraId="73F37DBD" w14:textId="77777777" w:rsidR="000A70BA" w:rsidRDefault="00000000">
      <w:pPr>
        <w:pStyle w:val="SourceCode"/>
      </w:pPr>
      <w:r>
        <w:t>00805 |     def forward(self, x, state):</w:t>
      </w:r>
    </w:p>
    <w:p w14:paraId="5F2BB5A4" w14:textId="77777777" w:rsidR="000A70BA" w:rsidRDefault="00000000">
      <w:pPr>
        <w:pStyle w:val="SourceCode"/>
      </w:pPr>
      <w:r>
        <w:t>00806 |         h, c = state</w:t>
      </w:r>
    </w:p>
    <w:p w14:paraId="2AE449B1" w14:textId="77777777" w:rsidR="000A70BA" w:rsidRDefault="00000000">
      <w:pPr>
        <w:pStyle w:val="SourceCode"/>
      </w:pPr>
      <w:r>
        <w:t>00807 |         combined = torch.cat([x, h], dim=1)</w:t>
      </w:r>
    </w:p>
    <w:p w14:paraId="12EBE179" w14:textId="77777777" w:rsidR="000A70BA" w:rsidRDefault="00000000">
      <w:pPr>
        <w:pStyle w:val="SourceCode"/>
      </w:pPr>
      <w:r>
        <w:t>00808 |         gates = self.conv(combined)</w:t>
      </w:r>
    </w:p>
    <w:p w14:paraId="7E358E15" w14:textId="77777777" w:rsidR="000A70BA" w:rsidRDefault="00000000">
      <w:pPr>
        <w:pStyle w:val="SourceCode"/>
      </w:pPr>
      <w:r>
        <w:t>00809 |         i, f, o, g = torch.chunk(gates, 4, dim=1)</w:t>
      </w:r>
    </w:p>
    <w:p w14:paraId="6798C57F" w14:textId="77777777" w:rsidR="000A70BA" w:rsidRDefault="00000000">
      <w:pPr>
        <w:pStyle w:val="SourceCode"/>
      </w:pPr>
      <w:r>
        <w:t>00810 |         i = torch.sigmoid(i)</w:t>
      </w:r>
    </w:p>
    <w:p w14:paraId="6ADD7B5E" w14:textId="77777777" w:rsidR="000A70BA" w:rsidRDefault="00000000">
      <w:pPr>
        <w:pStyle w:val="SourceCode"/>
      </w:pPr>
      <w:r>
        <w:t>00811 |         f = torch.sigmoid(f)</w:t>
      </w:r>
    </w:p>
    <w:p w14:paraId="4DD2A402" w14:textId="77777777" w:rsidR="000A70BA" w:rsidRDefault="00000000">
      <w:pPr>
        <w:pStyle w:val="SourceCode"/>
      </w:pPr>
      <w:r>
        <w:t>00812 |         o = torch.sigmoid(o)</w:t>
      </w:r>
    </w:p>
    <w:p w14:paraId="24EAB912" w14:textId="77777777" w:rsidR="000A70BA" w:rsidRDefault="00000000">
      <w:pPr>
        <w:pStyle w:val="SourceCode"/>
      </w:pPr>
      <w:r>
        <w:t>00813 |         g = torch.tanh(g)</w:t>
      </w:r>
    </w:p>
    <w:p w14:paraId="5BCAA0EF" w14:textId="77777777" w:rsidR="000A70BA" w:rsidRDefault="00000000">
      <w:pPr>
        <w:pStyle w:val="SourceCode"/>
      </w:pPr>
      <w:r>
        <w:t>00814 |         c_next = f * c + i * g</w:t>
      </w:r>
    </w:p>
    <w:p w14:paraId="078CCFE9" w14:textId="77777777" w:rsidR="000A70BA" w:rsidRDefault="00000000">
      <w:pPr>
        <w:pStyle w:val="SourceCode"/>
      </w:pPr>
      <w:r>
        <w:t>00815 |         h_next = o * torch.tanh(c_next)</w:t>
      </w:r>
    </w:p>
    <w:p w14:paraId="4010E461" w14:textId="77777777" w:rsidR="000A70BA" w:rsidRDefault="00000000">
      <w:pPr>
        <w:pStyle w:val="SourceCode"/>
      </w:pPr>
      <w:r>
        <w:t>00816 |         return h_next, c_next</w:t>
      </w:r>
    </w:p>
    <w:p w14:paraId="631622B2" w14:textId="77777777" w:rsidR="000A70BA" w:rsidRDefault="00000000">
      <w:pPr>
        <w:pStyle w:val="SourceCode"/>
      </w:pPr>
      <w:r>
        <w:t xml:space="preserve">00817 | </w:t>
      </w:r>
    </w:p>
    <w:p w14:paraId="633DEF1D" w14:textId="77777777" w:rsidR="000A70BA" w:rsidRDefault="00000000">
      <w:pPr>
        <w:pStyle w:val="SourceCode"/>
      </w:pPr>
      <w:r>
        <w:t>00818 |     def init_state(self, batch: int, spatial_shape: Tuple[int, int, int], device):</w:t>
      </w:r>
    </w:p>
    <w:p w14:paraId="5A0B0D51" w14:textId="77777777" w:rsidR="000A70BA" w:rsidRDefault="00000000">
      <w:pPr>
        <w:pStyle w:val="SourceCode"/>
      </w:pPr>
      <w:r>
        <w:t>00819 |         z, h, w = spatial_shape</w:t>
      </w:r>
    </w:p>
    <w:p w14:paraId="750AB7D6" w14:textId="77777777" w:rsidR="000A70BA" w:rsidRDefault="00000000">
      <w:pPr>
        <w:pStyle w:val="SourceCode"/>
      </w:pPr>
      <w:r>
        <w:t>00820 |         h0 = torch.zeros(batch, self.hidden_dim, z, h, w, device=device)</w:t>
      </w:r>
    </w:p>
    <w:p w14:paraId="373B7DA9" w14:textId="77777777" w:rsidR="000A70BA" w:rsidRDefault="00000000">
      <w:pPr>
        <w:pStyle w:val="SourceCode"/>
      </w:pPr>
      <w:r>
        <w:t>00821 |         c0 = torch.zeros(batch, self.hidden_dim, z, h, w, device=device)</w:t>
      </w:r>
    </w:p>
    <w:p w14:paraId="00508C0C" w14:textId="77777777" w:rsidR="000A70BA" w:rsidRDefault="00000000">
      <w:pPr>
        <w:pStyle w:val="SourceCode"/>
      </w:pPr>
      <w:r>
        <w:t>00822 |         return h0, c0</w:t>
      </w:r>
    </w:p>
    <w:p w14:paraId="2D195F0F" w14:textId="77777777" w:rsidR="000A70BA" w:rsidRDefault="00000000">
      <w:pPr>
        <w:pStyle w:val="SourceCode"/>
      </w:pPr>
      <w:r>
        <w:t xml:space="preserve">00823 | </w:t>
      </w:r>
    </w:p>
    <w:p w14:paraId="41608CDB" w14:textId="77777777" w:rsidR="000A70BA" w:rsidRDefault="00000000">
      <w:pPr>
        <w:pStyle w:val="SourceCode"/>
      </w:pPr>
      <w:r>
        <w:t xml:space="preserve">00824 | </w:t>
      </w:r>
    </w:p>
    <w:p w14:paraId="30087D95" w14:textId="77777777" w:rsidR="000A70BA" w:rsidRDefault="00000000">
      <w:pPr>
        <w:pStyle w:val="SourceCode"/>
      </w:pPr>
      <w:r>
        <w:t>00825 | class TemporalAttention(nn.Module):</w:t>
      </w:r>
    </w:p>
    <w:p w14:paraId="50C696AB" w14:textId="77777777" w:rsidR="000A70BA" w:rsidRDefault="00000000">
      <w:pPr>
        <w:pStyle w:val="SourceCode"/>
      </w:pPr>
      <w:r>
        <w:t>00826 |     """</w:t>
      </w:r>
      <w:r>
        <w:t>时间注意力层，对历史输入时段自适应加权。</w:t>
      </w:r>
      <w:r>
        <w:t>"""</w:t>
      </w:r>
    </w:p>
    <w:p w14:paraId="6D8EFA48" w14:textId="77777777" w:rsidR="000A70BA" w:rsidRDefault="00000000">
      <w:pPr>
        <w:pStyle w:val="SourceCode"/>
      </w:pPr>
      <w:r>
        <w:t xml:space="preserve">00827 | </w:t>
      </w:r>
    </w:p>
    <w:p w14:paraId="21248608" w14:textId="77777777" w:rsidR="000A70BA" w:rsidRDefault="00000000">
      <w:pPr>
        <w:pStyle w:val="SourceCode"/>
      </w:pPr>
      <w:r>
        <w:t>00828 |     def __init__(self, channels: int, hidden: int = 64):</w:t>
      </w:r>
    </w:p>
    <w:p w14:paraId="1136ADB6" w14:textId="77777777" w:rsidR="000A70BA" w:rsidRDefault="00000000">
      <w:pPr>
        <w:pStyle w:val="SourceCode"/>
      </w:pPr>
      <w:r>
        <w:t>00829 |         super().__init__()</w:t>
      </w:r>
    </w:p>
    <w:p w14:paraId="79B2D98F" w14:textId="77777777" w:rsidR="000A70BA" w:rsidRDefault="00000000">
      <w:pPr>
        <w:pStyle w:val="SourceCode"/>
      </w:pPr>
      <w:r>
        <w:t>00830 |         self.score = nn.Sequential(</w:t>
      </w:r>
    </w:p>
    <w:p w14:paraId="5D5136DD" w14:textId="77777777" w:rsidR="000A70BA" w:rsidRDefault="00000000">
      <w:pPr>
        <w:pStyle w:val="SourceCode"/>
      </w:pPr>
      <w:r>
        <w:t>00831 |             nn.Linear(channels, hidden),</w:t>
      </w:r>
    </w:p>
    <w:p w14:paraId="0FB29621" w14:textId="77777777" w:rsidR="000A70BA" w:rsidRDefault="00000000">
      <w:pPr>
        <w:pStyle w:val="SourceCode"/>
      </w:pPr>
      <w:r>
        <w:t>00832 |             nn.Tanh(),</w:t>
      </w:r>
    </w:p>
    <w:p w14:paraId="51361B4C" w14:textId="77777777" w:rsidR="000A70BA" w:rsidRDefault="00000000">
      <w:pPr>
        <w:pStyle w:val="SourceCode"/>
      </w:pPr>
      <w:r>
        <w:t>00833 |             nn.Linear(hidden, 1)</w:t>
      </w:r>
    </w:p>
    <w:p w14:paraId="23C20C00" w14:textId="77777777" w:rsidR="000A70BA" w:rsidRDefault="00000000">
      <w:pPr>
        <w:pStyle w:val="SourceCode"/>
      </w:pPr>
      <w:r>
        <w:t>00834 |         )</w:t>
      </w:r>
    </w:p>
    <w:p w14:paraId="66532A39" w14:textId="77777777" w:rsidR="000A70BA" w:rsidRDefault="00000000">
      <w:pPr>
        <w:pStyle w:val="SourceCode"/>
      </w:pPr>
      <w:r>
        <w:t xml:space="preserve">00835 | </w:t>
      </w:r>
    </w:p>
    <w:p w14:paraId="1F87BED3" w14:textId="77777777" w:rsidR="000A70BA" w:rsidRDefault="00000000">
      <w:pPr>
        <w:pStyle w:val="SourceCode"/>
      </w:pPr>
      <w:r>
        <w:t>00836 |     def forward(self, x):</w:t>
      </w:r>
    </w:p>
    <w:p w14:paraId="35B070A1" w14:textId="77777777" w:rsidR="000A70BA" w:rsidRDefault="00000000">
      <w:pPr>
        <w:pStyle w:val="SourceCode"/>
      </w:pPr>
      <w:r>
        <w:t>00837 |         # x: B, T, C, Z, H, W</w:t>
      </w:r>
    </w:p>
    <w:p w14:paraId="4CDDB15F" w14:textId="77777777" w:rsidR="000A70BA" w:rsidRDefault="00000000">
      <w:pPr>
        <w:pStyle w:val="SourceCode"/>
      </w:pPr>
      <w:r>
        <w:lastRenderedPageBreak/>
        <w:t>00838 |         pooled = x.mean(dim=[3, 4, 5])</w:t>
      </w:r>
    </w:p>
    <w:p w14:paraId="6FEA5E07" w14:textId="77777777" w:rsidR="000A70BA" w:rsidRDefault="00000000">
      <w:pPr>
        <w:pStyle w:val="SourceCode"/>
      </w:pPr>
      <w:r>
        <w:t>00839 |         score = self.score(pooled).squeeze(-1)</w:t>
      </w:r>
    </w:p>
    <w:p w14:paraId="0D262E8D" w14:textId="77777777" w:rsidR="000A70BA" w:rsidRDefault="00000000">
      <w:pPr>
        <w:pStyle w:val="SourceCode"/>
      </w:pPr>
      <w:r>
        <w:t>00840 |         weight = torch.softmax(score, dim=1)</w:t>
      </w:r>
    </w:p>
    <w:p w14:paraId="0CD4A261" w14:textId="77777777" w:rsidR="000A70BA" w:rsidRDefault="00000000">
      <w:pPr>
        <w:pStyle w:val="SourceCode"/>
      </w:pPr>
      <w:r>
        <w:t>00841 |         weighted = (x * weight[:, :, None, None, None, None]).sum(dim=1)</w:t>
      </w:r>
    </w:p>
    <w:p w14:paraId="54661DD5" w14:textId="77777777" w:rsidR="000A70BA" w:rsidRDefault="00000000">
      <w:pPr>
        <w:pStyle w:val="SourceCode"/>
      </w:pPr>
      <w:r>
        <w:t>00842 |         return weighted, weight</w:t>
      </w:r>
    </w:p>
    <w:p w14:paraId="6C934FDD" w14:textId="77777777" w:rsidR="000A70BA" w:rsidRDefault="00000000">
      <w:pPr>
        <w:pStyle w:val="SourceCode"/>
      </w:pPr>
      <w:r>
        <w:t xml:space="preserve">00843 | </w:t>
      </w:r>
    </w:p>
    <w:p w14:paraId="6A6BC92B" w14:textId="77777777" w:rsidR="000A70BA" w:rsidRDefault="00000000">
      <w:pPr>
        <w:pStyle w:val="SourceCode"/>
      </w:pPr>
      <w:r>
        <w:t xml:space="preserve">00844 | </w:t>
      </w:r>
    </w:p>
    <w:p w14:paraId="44116870" w14:textId="77777777" w:rsidR="000A70BA" w:rsidRDefault="00000000">
      <w:pPr>
        <w:pStyle w:val="SourceCode"/>
      </w:pPr>
      <w:r>
        <w:t>00845 | class SpatialAttention3D(nn.Module):</w:t>
      </w:r>
    </w:p>
    <w:p w14:paraId="6AE06727" w14:textId="77777777" w:rsidR="000A70BA" w:rsidRDefault="00000000">
      <w:pPr>
        <w:pStyle w:val="SourceCode"/>
      </w:pPr>
      <w:r>
        <w:t>00846 |     """</w:t>
      </w:r>
      <w:r>
        <w:t>三维空间注意力层，突出重点区域和重点高度层。</w:t>
      </w:r>
      <w:r>
        <w:t>"""</w:t>
      </w:r>
    </w:p>
    <w:p w14:paraId="3DE23489" w14:textId="77777777" w:rsidR="000A70BA" w:rsidRDefault="00000000">
      <w:pPr>
        <w:pStyle w:val="SourceCode"/>
      </w:pPr>
      <w:r>
        <w:t xml:space="preserve">00847 | </w:t>
      </w:r>
    </w:p>
    <w:p w14:paraId="2A063EDE" w14:textId="77777777" w:rsidR="000A70BA" w:rsidRDefault="00000000">
      <w:pPr>
        <w:pStyle w:val="SourceCode"/>
      </w:pPr>
      <w:r>
        <w:t>00848 |     def __init__(self, channels: int):</w:t>
      </w:r>
    </w:p>
    <w:p w14:paraId="4CA68EFC" w14:textId="77777777" w:rsidR="000A70BA" w:rsidRDefault="00000000">
      <w:pPr>
        <w:pStyle w:val="SourceCode"/>
      </w:pPr>
      <w:r>
        <w:t>00849 |         super().__init__()</w:t>
      </w:r>
    </w:p>
    <w:p w14:paraId="2CC82633" w14:textId="77777777" w:rsidR="000A70BA" w:rsidRDefault="00000000">
      <w:pPr>
        <w:pStyle w:val="SourceCode"/>
      </w:pPr>
      <w:r>
        <w:t>00850 |         self.conv = nn.Sequential(</w:t>
      </w:r>
    </w:p>
    <w:p w14:paraId="156E4567" w14:textId="77777777" w:rsidR="000A70BA" w:rsidRDefault="00000000">
      <w:pPr>
        <w:pStyle w:val="SourceCode"/>
      </w:pPr>
      <w:r>
        <w:t>00851 |             nn.Conv3d(channels, channels // 2 if channels &gt; 1 else 1, kernel_size=1),</w:t>
      </w:r>
    </w:p>
    <w:p w14:paraId="42692FD9" w14:textId="77777777" w:rsidR="000A70BA" w:rsidRDefault="00000000">
      <w:pPr>
        <w:pStyle w:val="SourceCode"/>
      </w:pPr>
      <w:r>
        <w:t>00852 |             nn.GELU(),</w:t>
      </w:r>
    </w:p>
    <w:p w14:paraId="585D70D8" w14:textId="77777777" w:rsidR="000A70BA" w:rsidRDefault="00000000">
      <w:pPr>
        <w:pStyle w:val="SourceCode"/>
      </w:pPr>
      <w:r>
        <w:t>00853 |             nn.Conv3d(channels // 2 if channels &gt; 1 else 1, 1, kernel_size=1),</w:t>
      </w:r>
    </w:p>
    <w:p w14:paraId="13BF0695" w14:textId="77777777" w:rsidR="000A70BA" w:rsidRDefault="00000000">
      <w:pPr>
        <w:pStyle w:val="SourceCode"/>
      </w:pPr>
      <w:r>
        <w:t>00854 |             nn.Sigmoid()</w:t>
      </w:r>
    </w:p>
    <w:p w14:paraId="226C3C20" w14:textId="77777777" w:rsidR="000A70BA" w:rsidRDefault="00000000">
      <w:pPr>
        <w:pStyle w:val="SourceCode"/>
      </w:pPr>
      <w:r>
        <w:t>00855 |         )</w:t>
      </w:r>
    </w:p>
    <w:p w14:paraId="2D4B61BB" w14:textId="77777777" w:rsidR="000A70BA" w:rsidRDefault="00000000">
      <w:pPr>
        <w:pStyle w:val="SourceCode"/>
      </w:pPr>
      <w:r>
        <w:t xml:space="preserve">00856 | </w:t>
      </w:r>
    </w:p>
    <w:p w14:paraId="3FF10F10" w14:textId="77777777" w:rsidR="000A70BA" w:rsidRDefault="00000000">
      <w:pPr>
        <w:pStyle w:val="SourceCode"/>
      </w:pPr>
      <w:r>
        <w:t>00857 |     def forward(self, x):</w:t>
      </w:r>
    </w:p>
    <w:p w14:paraId="1DDBA145" w14:textId="77777777" w:rsidR="000A70BA" w:rsidRDefault="00000000">
      <w:pPr>
        <w:pStyle w:val="SourceCode"/>
      </w:pPr>
      <w:r>
        <w:t>00858 |         weight = self.conv(x)</w:t>
      </w:r>
    </w:p>
    <w:p w14:paraId="0DC6A059" w14:textId="77777777" w:rsidR="000A70BA" w:rsidRDefault="00000000">
      <w:pPr>
        <w:pStyle w:val="SourceCode"/>
      </w:pPr>
      <w:r>
        <w:t>00859 |         return x * weight, weight</w:t>
      </w:r>
    </w:p>
    <w:p w14:paraId="1802265D" w14:textId="77777777" w:rsidR="000A70BA" w:rsidRDefault="00000000">
      <w:pPr>
        <w:pStyle w:val="SourceCode"/>
      </w:pPr>
      <w:r>
        <w:t xml:space="preserve">00860 | </w:t>
      </w:r>
    </w:p>
    <w:p w14:paraId="258681D2" w14:textId="77777777" w:rsidR="000A70BA" w:rsidRDefault="00000000">
      <w:pPr>
        <w:pStyle w:val="SourceCode"/>
      </w:pPr>
      <w:r>
        <w:t xml:space="preserve">00861 | </w:t>
      </w:r>
    </w:p>
    <w:p w14:paraId="342F2C6F" w14:textId="77777777" w:rsidR="000A70BA" w:rsidRDefault="00000000">
      <w:pPr>
        <w:pStyle w:val="SourceCode"/>
      </w:pPr>
      <w:r>
        <w:t>00862 | class PhysicalConstraintLayer(nn.Module):</w:t>
      </w:r>
    </w:p>
    <w:p w14:paraId="10C85B52" w14:textId="77777777" w:rsidR="000A70BA" w:rsidRDefault="00000000">
      <w:pPr>
        <w:pStyle w:val="SourceCode"/>
      </w:pPr>
      <w:r>
        <w:t>00863 |     """</w:t>
      </w:r>
      <w:r>
        <w:t>物理约束层：非负降水</w:t>
      </w:r>
      <w:r>
        <w:t>/</w:t>
      </w:r>
      <w:r>
        <w:t>径流、湿度范围约束、平滑正则辅助。</w:t>
      </w:r>
      <w:r>
        <w:t>"""</w:t>
      </w:r>
    </w:p>
    <w:p w14:paraId="716406B8" w14:textId="77777777" w:rsidR="000A70BA" w:rsidRDefault="00000000">
      <w:pPr>
        <w:pStyle w:val="SourceCode"/>
      </w:pPr>
      <w:r>
        <w:t xml:space="preserve">00864 | </w:t>
      </w:r>
    </w:p>
    <w:p w14:paraId="2562A7F2" w14:textId="77777777" w:rsidR="000A70BA" w:rsidRDefault="00000000">
      <w:pPr>
        <w:pStyle w:val="SourceCode"/>
      </w:pPr>
      <w:r>
        <w:t>00865 |     def __init__(self, variable_names):</w:t>
      </w:r>
    </w:p>
    <w:p w14:paraId="54D1C65B" w14:textId="77777777" w:rsidR="000A70BA" w:rsidRDefault="00000000">
      <w:pPr>
        <w:pStyle w:val="SourceCode"/>
      </w:pPr>
      <w:r>
        <w:t>00866 |         super().__init__()</w:t>
      </w:r>
    </w:p>
    <w:p w14:paraId="0EB369ED" w14:textId="77777777" w:rsidR="000A70BA" w:rsidRDefault="00000000">
      <w:pPr>
        <w:pStyle w:val="SourceCode"/>
      </w:pPr>
      <w:r>
        <w:t>00867 |         self.variable_names = list(variable_names)</w:t>
      </w:r>
    </w:p>
    <w:p w14:paraId="13F36CE9" w14:textId="77777777" w:rsidR="000A70BA" w:rsidRDefault="00000000">
      <w:pPr>
        <w:pStyle w:val="SourceCode"/>
      </w:pPr>
      <w:r>
        <w:t xml:space="preserve">00868 | </w:t>
      </w:r>
    </w:p>
    <w:p w14:paraId="7CA5E8E1" w14:textId="77777777" w:rsidR="000A70BA" w:rsidRDefault="00000000">
      <w:pPr>
        <w:pStyle w:val="SourceCode"/>
      </w:pPr>
      <w:r>
        <w:t>00869 |     def forward(self, y):</w:t>
      </w:r>
    </w:p>
    <w:p w14:paraId="03E3EF76" w14:textId="77777777" w:rsidR="000A70BA" w:rsidRDefault="00000000">
      <w:pPr>
        <w:pStyle w:val="SourceCode"/>
      </w:pPr>
      <w:r>
        <w:t>00870 |         out = y.clone()</w:t>
      </w:r>
    </w:p>
    <w:p w14:paraId="5A662EBF" w14:textId="77777777" w:rsidR="000A70BA" w:rsidRDefault="00000000">
      <w:pPr>
        <w:pStyle w:val="SourceCode"/>
      </w:pPr>
      <w:r>
        <w:t>00871 |         for i, name in enumerate(self.variable_names):</w:t>
      </w:r>
    </w:p>
    <w:p w14:paraId="1D1C4E06" w14:textId="77777777" w:rsidR="000A70BA" w:rsidRDefault="00000000">
      <w:pPr>
        <w:pStyle w:val="SourceCode"/>
      </w:pPr>
      <w:r>
        <w:t>00872 |             if name in ["precip", "runoff", "discharge", "evapotranspiration"]:</w:t>
      </w:r>
    </w:p>
    <w:p w14:paraId="61EA0096" w14:textId="77777777" w:rsidR="000A70BA" w:rsidRDefault="00000000">
      <w:pPr>
        <w:pStyle w:val="SourceCode"/>
      </w:pPr>
      <w:r>
        <w:t>00873 |                 out[:, :, i] = F.softplus(out[:, :, i])</w:t>
      </w:r>
    </w:p>
    <w:p w14:paraId="69257479" w14:textId="77777777" w:rsidR="000A70BA" w:rsidRDefault="00000000">
      <w:pPr>
        <w:pStyle w:val="SourceCode"/>
      </w:pPr>
      <w:r>
        <w:t>00874 |             if name == "humidity":</w:t>
      </w:r>
    </w:p>
    <w:p w14:paraId="5CF23B12" w14:textId="77777777" w:rsidR="000A70BA" w:rsidRDefault="00000000">
      <w:pPr>
        <w:pStyle w:val="SourceCode"/>
      </w:pPr>
      <w:r>
        <w:t>00875 |                 out[:, :, i] = torch.clamp(out[:, :, i], 0.0, 100.0)</w:t>
      </w:r>
    </w:p>
    <w:p w14:paraId="53D0F7B5" w14:textId="77777777" w:rsidR="000A70BA" w:rsidRDefault="00000000">
      <w:pPr>
        <w:pStyle w:val="SourceCode"/>
      </w:pPr>
      <w:r>
        <w:t>00876 |         return out</w:t>
      </w:r>
    </w:p>
    <w:p w14:paraId="12BBB040" w14:textId="77777777" w:rsidR="000A70BA" w:rsidRDefault="00000000">
      <w:pPr>
        <w:pStyle w:val="SourceCode"/>
      </w:pPr>
      <w:r>
        <w:t xml:space="preserve">00877 | </w:t>
      </w:r>
    </w:p>
    <w:p w14:paraId="45654464" w14:textId="77777777" w:rsidR="000A70BA" w:rsidRDefault="00000000">
      <w:pPr>
        <w:pStyle w:val="SourceCode"/>
      </w:pPr>
      <w:r>
        <w:t xml:space="preserve">00878 | # ===== </w:t>
      </w:r>
      <w:r>
        <w:t>文件：</w:t>
      </w:r>
      <w:r>
        <w:t>hydromet3d/model/hydromet3dnet.py =====</w:t>
      </w:r>
    </w:p>
    <w:p w14:paraId="58FD928F" w14:textId="77777777" w:rsidR="000A70BA" w:rsidRDefault="00000000">
      <w:pPr>
        <w:pStyle w:val="SourceCode"/>
      </w:pPr>
      <w:r>
        <w:t>00879 | # -*- coding: utf-8 -*-</w:t>
      </w:r>
    </w:p>
    <w:p w14:paraId="12EC56D0" w14:textId="77777777" w:rsidR="000A70BA" w:rsidRDefault="00000000">
      <w:pPr>
        <w:pStyle w:val="SourceCode"/>
      </w:pPr>
      <w:r>
        <w:t>00880 | """</w:t>
      </w:r>
      <w:r>
        <w:t>核心模型：</w:t>
      </w:r>
      <w:r>
        <w:t xml:space="preserve">HydroMet3DNet </w:t>
      </w:r>
      <w:r>
        <w:t>三维时空模拟预报网络。</w:t>
      </w:r>
      <w:r>
        <w:t>"""</w:t>
      </w:r>
    </w:p>
    <w:p w14:paraId="0FCB1B65" w14:textId="77777777" w:rsidR="000A70BA" w:rsidRDefault="00000000">
      <w:pPr>
        <w:pStyle w:val="SourceCode"/>
      </w:pPr>
      <w:r>
        <w:t>00881 | from __future__ import annotations</w:t>
      </w:r>
    </w:p>
    <w:p w14:paraId="7DE69D25" w14:textId="77777777" w:rsidR="000A70BA" w:rsidRDefault="00000000">
      <w:pPr>
        <w:pStyle w:val="SourceCode"/>
      </w:pPr>
      <w:r>
        <w:t xml:space="preserve">00882 | </w:t>
      </w:r>
    </w:p>
    <w:p w14:paraId="1327A222" w14:textId="77777777" w:rsidR="000A70BA" w:rsidRDefault="00000000">
      <w:pPr>
        <w:pStyle w:val="SourceCode"/>
      </w:pPr>
      <w:r>
        <w:t>00883 | from typing import List, Tuple</w:t>
      </w:r>
    </w:p>
    <w:p w14:paraId="7283B868" w14:textId="77777777" w:rsidR="000A70BA" w:rsidRDefault="00000000">
      <w:pPr>
        <w:pStyle w:val="SourceCode"/>
      </w:pPr>
      <w:r>
        <w:t xml:space="preserve">00884 | </w:t>
      </w:r>
    </w:p>
    <w:p w14:paraId="4246679D" w14:textId="77777777" w:rsidR="000A70BA" w:rsidRDefault="00000000">
      <w:pPr>
        <w:pStyle w:val="SourceCode"/>
      </w:pPr>
      <w:r>
        <w:t>00885 | try:</w:t>
      </w:r>
    </w:p>
    <w:p w14:paraId="2201D95D" w14:textId="77777777" w:rsidR="000A70BA" w:rsidRDefault="00000000">
      <w:pPr>
        <w:pStyle w:val="SourceCode"/>
      </w:pPr>
      <w:r>
        <w:t>00886 |     import torch</w:t>
      </w:r>
    </w:p>
    <w:p w14:paraId="3BFC8AC5" w14:textId="77777777" w:rsidR="000A70BA" w:rsidRDefault="00000000">
      <w:pPr>
        <w:pStyle w:val="SourceCode"/>
      </w:pPr>
      <w:r>
        <w:t>00887 |     import torch.nn as nn</w:t>
      </w:r>
    </w:p>
    <w:p w14:paraId="62647411" w14:textId="77777777" w:rsidR="000A70BA" w:rsidRDefault="00000000">
      <w:pPr>
        <w:pStyle w:val="SourceCode"/>
      </w:pPr>
      <w:r>
        <w:t>00888 |     import torch.nn.functional as F</w:t>
      </w:r>
    </w:p>
    <w:p w14:paraId="42C59B79" w14:textId="77777777" w:rsidR="000A70BA" w:rsidRDefault="00000000">
      <w:pPr>
        <w:pStyle w:val="SourceCode"/>
      </w:pPr>
      <w:r>
        <w:t>00889 | except Exception:</w:t>
      </w:r>
    </w:p>
    <w:p w14:paraId="31EA4EFE" w14:textId="77777777" w:rsidR="000A70BA" w:rsidRDefault="00000000">
      <w:pPr>
        <w:pStyle w:val="SourceCode"/>
      </w:pPr>
      <w:r>
        <w:t>00890 |     torch = None</w:t>
      </w:r>
    </w:p>
    <w:p w14:paraId="04E53E8B" w14:textId="77777777" w:rsidR="000A70BA" w:rsidRDefault="00000000">
      <w:pPr>
        <w:pStyle w:val="SourceCode"/>
      </w:pPr>
      <w:r>
        <w:t>00891 |     nn = object</w:t>
      </w:r>
    </w:p>
    <w:p w14:paraId="699D0CEC" w14:textId="77777777" w:rsidR="000A70BA" w:rsidRDefault="00000000">
      <w:pPr>
        <w:pStyle w:val="SourceCode"/>
      </w:pPr>
      <w:r>
        <w:t>00892 |     F = None</w:t>
      </w:r>
    </w:p>
    <w:p w14:paraId="49059CF0" w14:textId="77777777" w:rsidR="000A70BA" w:rsidRDefault="00000000">
      <w:pPr>
        <w:pStyle w:val="SourceCode"/>
      </w:pPr>
      <w:r>
        <w:t xml:space="preserve">00893 | </w:t>
      </w:r>
    </w:p>
    <w:p w14:paraId="77628FE8" w14:textId="77777777" w:rsidR="000A70BA" w:rsidRDefault="00000000">
      <w:pPr>
        <w:pStyle w:val="SourceCode"/>
      </w:pPr>
      <w:r>
        <w:t>00894 | from hydromet3d.model.layers import (</w:t>
      </w:r>
    </w:p>
    <w:p w14:paraId="1B37A6A1" w14:textId="77777777" w:rsidR="000A70BA" w:rsidRDefault="00000000">
      <w:pPr>
        <w:pStyle w:val="SourceCode"/>
      </w:pPr>
      <w:r>
        <w:t>00895 |     ConvBlock3D,</w:t>
      </w:r>
    </w:p>
    <w:p w14:paraId="41001EF8" w14:textId="77777777" w:rsidR="000A70BA" w:rsidRDefault="00000000">
      <w:pPr>
        <w:pStyle w:val="SourceCode"/>
      </w:pPr>
      <w:r>
        <w:t>00896 |     ResidualConvBlock3D,</w:t>
      </w:r>
    </w:p>
    <w:p w14:paraId="3CB0D793" w14:textId="77777777" w:rsidR="000A70BA" w:rsidRDefault="00000000">
      <w:pPr>
        <w:pStyle w:val="SourceCode"/>
      </w:pPr>
      <w:r>
        <w:t>00897 |     ConvLSTMCell3D,</w:t>
      </w:r>
    </w:p>
    <w:p w14:paraId="674B072E" w14:textId="77777777" w:rsidR="000A70BA" w:rsidRDefault="00000000">
      <w:pPr>
        <w:pStyle w:val="SourceCode"/>
      </w:pPr>
      <w:r>
        <w:t>00898 |     TemporalAttention,</w:t>
      </w:r>
    </w:p>
    <w:p w14:paraId="445F5550" w14:textId="77777777" w:rsidR="000A70BA" w:rsidRDefault="00000000">
      <w:pPr>
        <w:pStyle w:val="SourceCode"/>
      </w:pPr>
      <w:r>
        <w:t>00899 |     SpatialAttention3D,</w:t>
      </w:r>
    </w:p>
    <w:p w14:paraId="1858C398" w14:textId="77777777" w:rsidR="000A70BA" w:rsidRDefault="00000000">
      <w:pPr>
        <w:pStyle w:val="SourceCode"/>
      </w:pPr>
      <w:r>
        <w:t>00900 |     PhysicalConstraintLayer,</w:t>
      </w:r>
    </w:p>
    <w:p w14:paraId="2054566B" w14:textId="77777777" w:rsidR="000A70BA" w:rsidRDefault="00000000">
      <w:pPr>
        <w:pStyle w:val="SourceCode"/>
      </w:pPr>
      <w:r>
        <w:t>00901 | )</w:t>
      </w:r>
    </w:p>
    <w:p w14:paraId="5E840330" w14:textId="77777777" w:rsidR="000A70BA" w:rsidRDefault="00000000">
      <w:pPr>
        <w:pStyle w:val="SourceCode"/>
      </w:pPr>
      <w:r>
        <w:t xml:space="preserve">00902 | </w:t>
      </w:r>
    </w:p>
    <w:p w14:paraId="097B2ABF" w14:textId="77777777" w:rsidR="000A70BA" w:rsidRDefault="00000000">
      <w:pPr>
        <w:pStyle w:val="SourceCode"/>
      </w:pPr>
      <w:r>
        <w:t xml:space="preserve">00903 | </w:t>
      </w:r>
    </w:p>
    <w:p w14:paraId="5523A0DA" w14:textId="77777777" w:rsidR="000A70BA" w:rsidRDefault="00000000">
      <w:pPr>
        <w:pStyle w:val="SourceCode"/>
      </w:pPr>
      <w:r>
        <w:t>00904 | class HydroMet3DNet(nn.Module):</w:t>
      </w:r>
    </w:p>
    <w:p w14:paraId="52DE9F44" w14:textId="77777777" w:rsidR="000A70BA" w:rsidRDefault="00000000">
      <w:pPr>
        <w:pStyle w:val="SourceCode"/>
      </w:pPr>
      <w:r>
        <w:t>00905 |     """</w:t>
      </w:r>
      <w:r>
        <w:t>用于气象水文要素三维时空分布模拟与多步预报的网络。</w:t>
      </w:r>
      <w:r>
        <w:t>"""</w:t>
      </w:r>
    </w:p>
    <w:p w14:paraId="4190C5E6" w14:textId="77777777" w:rsidR="000A70BA" w:rsidRDefault="00000000">
      <w:pPr>
        <w:pStyle w:val="SourceCode"/>
      </w:pPr>
      <w:r>
        <w:t xml:space="preserve">00906 | </w:t>
      </w:r>
    </w:p>
    <w:p w14:paraId="6A04EC5B" w14:textId="77777777" w:rsidR="000A70BA" w:rsidRDefault="00000000">
      <w:pPr>
        <w:pStyle w:val="SourceCode"/>
      </w:pPr>
      <w:r>
        <w:t>00907 |     def __init__(self, input_channels: int, target_channels: int,</w:t>
      </w:r>
    </w:p>
    <w:p w14:paraId="59EC5D29" w14:textId="77777777" w:rsidR="000A70BA" w:rsidRDefault="00000000">
      <w:pPr>
        <w:pStyle w:val="SourceCode"/>
      </w:pPr>
      <w:r>
        <w:t>00908 |                  hidden_channels: int = 64, output_steps: int = 6,</w:t>
      </w:r>
    </w:p>
    <w:p w14:paraId="5BBEE2A2" w14:textId="77777777" w:rsidR="000A70BA" w:rsidRDefault="00000000">
      <w:pPr>
        <w:pStyle w:val="SourceCode"/>
      </w:pPr>
      <w:r>
        <w:t>00909 |                  variable_names: List[str] = None,</w:t>
      </w:r>
    </w:p>
    <w:p w14:paraId="45093A8A" w14:textId="77777777" w:rsidR="000A70BA" w:rsidRDefault="00000000">
      <w:pPr>
        <w:pStyle w:val="SourceCode"/>
      </w:pPr>
      <w:r>
        <w:t>00910 |                  dropout: float = 0.15,</w:t>
      </w:r>
    </w:p>
    <w:p w14:paraId="0E17AA3C" w14:textId="77777777" w:rsidR="000A70BA" w:rsidRDefault="00000000">
      <w:pPr>
        <w:pStyle w:val="SourceCode"/>
      </w:pPr>
      <w:r>
        <w:t>00911 |                  use_physical_constraint: bool = True):</w:t>
      </w:r>
    </w:p>
    <w:p w14:paraId="3CEA7B11" w14:textId="77777777" w:rsidR="000A70BA" w:rsidRDefault="00000000">
      <w:pPr>
        <w:pStyle w:val="SourceCode"/>
      </w:pPr>
      <w:r>
        <w:t>00912 |         super().__init__()</w:t>
      </w:r>
    </w:p>
    <w:p w14:paraId="0A8008A8" w14:textId="77777777" w:rsidR="000A70BA" w:rsidRDefault="00000000">
      <w:pPr>
        <w:pStyle w:val="SourceCode"/>
      </w:pPr>
      <w:r>
        <w:t>00913 |         self.input_channels = input_channels</w:t>
      </w:r>
    </w:p>
    <w:p w14:paraId="6CD8C176" w14:textId="77777777" w:rsidR="000A70BA" w:rsidRDefault="00000000">
      <w:pPr>
        <w:pStyle w:val="SourceCode"/>
      </w:pPr>
      <w:r>
        <w:t>00914 |         self.target_channels = target_channels</w:t>
      </w:r>
    </w:p>
    <w:p w14:paraId="5282C10E" w14:textId="77777777" w:rsidR="000A70BA" w:rsidRDefault="00000000">
      <w:pPr>
        <w:pStyle w:val="SourceCode"/>
      </w:pPr>
      <w:r>
        <w:t>00915 |         self.hidden_channels = hidden_channels</w:t>
      </w:r>
    </w:p>
    <w:p w14:paraId="7D351338" w14:textId="77777777" w:rsidR="000A70BA" w:rsidRDefault="00000000">
      <w:pPr>
        <w:pStyle w:val="SourceCode"/>
      </w:pPr>
      <w:r>
        <w:t>00916 |         self.output_steps = output_steps</w:t>
      </w:r>
    </w:p>
    <w:p w14:paraId="782F4313" w14:textId="77777777" w:rsidR="000A70BA" w:rsidRDefault="00000000">
      <w:pPr>
        <w:pStyle w:val="SourceCode"/>
      </w:pPr>
      <w:r>
        <w:t>00917 |         self.variable_names = variable_names or [f"var{i}" for i in range(target_channels)]</w:t>
      </w:r>
    </w:p>
    <w:p w14:paraId="482D3A4B" w14:textId="77777777" w:rsidR="000A70BA" w:rsidRDefault="00000000">
      <w:pPr>
        <w:pStyle w:val="SourceCode"/>
      </w:pPr>
      <w:r>
        <w:t>00918 |         self.encoder = ConvBlock3D(input_channels, hidden_channels, dropout=dropout)</w:t>
      </w:r>
    </w:p>
    <w:p w14:paraId="0A223BF8" w14:textId="77777777" w:rsidR="000A70BA" w:rsidRDefault="00000000">
      <w:pPr>
        <w:pStyle w:val="SourceCode"/>
      </w:pPr>
      <w:r>
        <w:t>00919 |         self.res1 = ResidualConvBlock3D(hidden_channels, dropout=dropout)</w:t>
      </w:r>
    </w:p>
    <w:p w14:paraId="5E636213" w14:textId="77777777" w:rsidR="000A70BA" w:rsidRDefault="00000000">
      <w:pPr>
        <w:pStyle w:val="SourceCode"/>
      </w:pPr>
      <w:r>
        <w:t>00920 |         self.res2 = ResidualConvBlock3D(hidden_channels, dropout=dropout)</w:t>
      </w:r>
    </w:p>
    <w:p w14:paraId="25B64999" w14:textId="77777777" w:rsidR="000A70BA" w:rsidRDefault="00000000">
      <w:pPr>
        <w:pStyle w:val="SourceCode"/>
      </w:pPr>
      <w:r>
        <w:t>00921 |         self.temporal_attn = TemporalAttention(hidden_channels)</w:t>
      </w:r>
    </w:p>
    <w:p w14:paraId="5D322C20" w14:textId="77777777" w:rsidR="000A70BA" w:rsidRDefault="00000000">
      <w:pPr>
        <w:pStyle w:val="SourceCode"/>
      </w:pPr>
      <w:r>
        <w:t>00922 |         self.spatial_attn = SpatialAttention3D(hidden_channels)</w:t>
      </w:r>
    </w:p>
    <w:p w14:paraId="68D3B4A5" w14:textId="77777777" w:rsidR="000A70BA" w:rsidRDefault="00000000">
      <w:pPr>
        <w:pStyle w:val="SourceCode"/>
      </w:pPr>
      <w:r>
        <w:lastRenderedPageBreak/>
        <w:t>00923 |         self.rnn = ConvLSTMCell3D(hidden_channels, hidden_channels)</w:t>
      </w:r>
    </w:p>
    <w:p w14:paraId="1CC602CC" w14:textId="77777777" w:rsidR="000A70BA" w:rsidRDefault="00000000">
      <w:pPr>
        <w:pStyle w:val="SourceCode"/>
      </w:pPr>
      <w:r>
        <w:t>00924 |         self.decoder = nn.Sequential(</w:t>
      </w:r>
    </w:p>
    <w:p w14:paraId="73661250" w14:textId="77777777" w:rsidR="000A70BA" w:rsidRDefault="00000000">
      <w:pPr>
        <w:pStyle w:val="SourceCode"/>
      </w:pPr>
      <w:r>
        <w:t>00925 |             ConvBlock3D(hidden_channels, hidden_channels, dropout=dropout),</w:t>
      </w:r>
    </w:p>
    <w:p w14:paraId="2DD98ED6" w14:textId="77777777" w:rsidR="000A70BA" w:rsidRDefault="00000000">
      <w:pPr>
        <w:pStyle w:val="SourceCode"/>
      </w:pPr>
      <w:r>
        <w:t>00926 |             nn.Conv3d(hidden_channels, target_channels, kernel_size=1)</w:t>
      </w:r>
    </w:p>
    <w:p w14:paraId="0E496051" w14:textId="77777777" w:rsidR="000A70BA" w:rsidRDefault="00000000">
      <w:pPr>
        <w:pStyle w:val="SourceCode"/>
      </w:pPr>
      <w:r>
        <w:t>00927 |         )</w:t>
      </w:r>
    </w:p>
    <w:p w14:paraId="3000BC39" w14:textId="77777777" w:rsidR="000A70BA" w:rsidRDefault="00000000">
      <w:pPr>
        <w:pStyle w:val="SourceCode"/>
      </w:pPr>
      <w:r>
        <w:t>00928 |         self.constraint = PhysicalConstraintLayer(self.variable_names) if use_physical_constraint else None</w:t>
      </w:r>
    </w:p>
    <w:p w14:paraId="2741A469" w14:textId="77777777" w:rsidR="000A70BA" w:rsidRDefault="00000000">
      <w:pPr>
        <w:pStyle w:val="SourceCode"/>
      </w:pPr>
      <w:r>
        <w:t xml:space="preserve">00929 | </w:t>
      </w:r>
    </w:p>
    <w:p w14:paraId="1C4D117C" w14:textId="77777777" w:rsidR="000A70BA" w:rsidRDefault="00000000">
      <w:pPr>
        <w:pStyle w:val="SourceCode"/>
      </w:pPr>
      <w:r>
        <w:t>00930 |     def encode_step(self, x_t):</w:t>
      </w:r>
    </w:p>
    <w:p w14:paraId="53A48482" w14:textId="77777777" w:rsidR="000A70BA" w:rsidRDefault="00000000">
      <w:pPr>
        <w:pStyle w:val="SourceCode"/>
      </w:pPr>
      <w:r>
        <w:t>00931 |         h = self.encoder(x_t)</w:t>
      </w:r>
    </w:p>
    <w:p w14:paraId="697C4D7C" w14:textId="77777777" w:rsidR="000A70BA" w:rsidRDefault="00000000">
      <w:pPr>
        <w:pStyle w:val="SourceCode"/>
      </w:pPr>
      <w:r>
        <w:t>00932 |         h = self.res1(h)</w:t>
      </w:r>
    </w:p>
    <w:p w14:paraId="60B57B37" w14:textId="77777777" w:rsidR="000A70BA" w:rsidRDefault="00000000">
      <w:pPr>
        <w:pStyle w:val="SourceCode"/>
      </w:pPr>
      <w:r>
        <w:t>00933 |         h = self.res2(h)</w:t>
      </w:r>
    </w:p>
    <w:p w14:paraId="2D44DFC6" w14:textId="77777777" w:rsidR="000A70BA" w:rsidRDefault="00000000">
      <w:pPr>
        <w:pStyle w:val="SourceCode"/>
      </w:pPr>
      <w:r>
        <w:t>00934 |         return h</w:t>
      </w:r>
    </w:p>
    <w:p w14:paraId="46496CE5" w14:textId="77777777" w:rsidR="000A70BA" w:rsidRDefault="00000000">
      <w:pPr>
        <w:pStyle w:val="SourceCode"/>
      </w:pPr>
      <w:r>
        <w:t xml:space="preserve">00935 | </w:t>
      </w:r>
    </w:p>
    <w:p w14:paraId="09E36F5A" w14:textId="77777777" w:rsidR="000A70BA" w:rsidRDefault="00000000">
      <w:pPr>
        <w:pStyle w:val="SourceCode"/>
      </w:pPr>
      <w:r>
        <w:t>00936 |     def forward(self, x):</w:t>
      </w:r>
    </w:p>
    <w:p w14:paraId="75338138" w14:textId="77777777" w:rsidR="000A70BA" w:rsidRDefault="00000000">
      <w:pPr>
        <w:pStyle w:val="SourceCode"/>
      </w:pPr>
      <w:r>
        <w:t>00937 |         # x: B, T, C, Z, H, W</w:t>
      </w:r>
    </w:p>
    <w:p w14:paraId="53F14405" w14:textId="77777777" w:rsidR="000A70BA" w:rsidRDefault="00000000">
      <w:pPr>
        <w:pStyle w:val="SourceCode"/>
      </w:pPr>
      <w:r>
        <w:t>00938 |         batch, steps, channels, z, h, w = x.shape</w:t>
      </w:r>
    </w:p>
    <w:p w14:paraId="69CB4543" w14:textId="77777777" w:rsidR="000A70BA" w:rsidRDefault="00000000">
      <w:pPr>
        <w:pStyle w:val="SourceCode"/>
      </w:pPr>
      <w:r>
        <w:t>00939 |         encoded = []</w:t>
      </w:r>
    </w:p>
    <w:p w14:paraId="362D0630" w14:textId="77777777" w:rsidR="000A70BA" w:rsidRDefault="00000000">
      <w:pPr>
        <w:pStyle w:val="SourceCode"/>
      </w:pPr>
      <w:r>
        <w:t>00940 |         for t in range(steps):</w:t>
      </w:r>
    </w:p>
    <w:p w14:paraId="78533A06" w14:textId="77777777" w:rsidR="000A70BA" w:rsidRDefault="00000000">
      <w:pPr>
        <w:pStyle w:val="SourceCode"/>
      </w:pPr>
      <w:r>
        <w:t>00941 |             encoded.append(self.encode_step(x[:, t]))</w:t>
      </w:r>
    </w:p>
    <w:p w14:paraId="2BE5E92C" w14:textId="77777777" w:rsidR="000A70BA" w:rsidRDefault="00000000">
      <w:pPr>
        <w:pStyle w:val="SourceCode"/>
      </w:pPr>
      <w:r>
        <w:t>00942 |         enc = torch.stack(encoded, dim=1)</w:t>
      </w:r>
    </w:p>
    <w:p w14:paraId="2E2F1387" w14:textId="77777777" w:rsidR="000A70BA" w:rsidRDefault="00000000">
      <w:pPr>
        <w:pStyle w:val="SourceCode"/>
      </w:pPr>
      <w:r>
        <w:t>00943 |         context, time_weight = self.temporal_attn(enc)</w:t>
      </w:r>
    </w:p>
    <w:p w14:paraId="5F0CF403" w14:textId="77777777" w:rsidR="000A70BA" w:rsidRDefault="00000000">
      <w:pPr>
        <w:pStyle w:val="SourceCode"/>
      </w:pPr>
      <w:r>
        <w:t>00944 |         context, spatial_weight = self.spatial_attn(context)</w:t>
      </w:r>
    </w:p>
    <w:p w14:paraId="0EFA0C5B" w14:textId="77777777" w:rsidR="000A70BA" w:rsidRDefault="00000000">
      <w:pPr>
        <w:pStyle w:val="SourceCode"/>
      </w:pPr>
      <w:r>
        <w:t>00945 |         state = self.rnn.init_state(batch, (z, h, w), x.device)</w:t>
      </w:r>
    </w:p>
    <w:p w14:paraId="29B8BCCD" w14:textId="77777777" w:rsidR="000A70BA" w:rsidRDefault="00000000">
      <w:pPr>
        <w:pStyle w:val="SourceCode"/>
      </w:pPr>
      <w:r>
        <w:t>00946 |         h_state, c_state = state</w:t>
      </w:r>
    </w:p>
    <w:p w14:paraId="2F2FD1BA" w14:textId="77777777" w:rsidR="000A70BA" w:rsidRDefault="00000000">
      <w:pPr>
        <w:pStyle w:val="SourceCode"/>
      </w:pPr>
      <w:r>
        <w:t>00947 |         outputs = []</w:t>
      </w:r>
    </w:p>
    <w:p w14:paraId="588D8A76" w14:textId="77777777" w:rsidR="000A70BA" w:rsidRDefault="00000000">
      <w:pPr>
        <w:pStyle w:val="SourceCode"/>
      </w:pPr>
      <w:r>
        <w:t>00948 |         current = context</w:t>
      </w:r>
    </w:p>
    <w:p w14:paraId="4905AC0E" w14:textId="77777777" w:rsidR="000A70BA" w:rsidRDefault="00000000">
      <w:pPr>
        <w:pStyle w:val="SourceCode"/>
      </w:pPr>
      <w:r>
        <w:t>00949 |         for lead in range(self.output_steps):</w:t>
      </w:r>
    </w:p>
    <w:p w14:paraId="79A67118" w14:textId="77777777" w:rsidR="000A70BA" w:rsidRDefault="00000000">
      <w:pPr>
        <w:pStyle w:val="SourceCode"/>
      </w:pPr>
      <w:r>
        <w:t>00950 |             h_state, c_state = self.rnn(current, (h_state, c_state))</w:t>
      </w:r>
    </w:p>
    <w:p w14:paraId="014DA806" w14:textId="77777777" w:rsidR="000A70BA" w:rsidRDefault="00000000">
      <w:pPr>
        <w:pStyle w:val="SourceCode"/>
      </w:pPr>
      <w:r>
        <w:t>00951 |             y = self.decoder(h_state)</w:t>
      </w:r>
    </w:p>
    <w:p w14:paraId="1B339CDD" w14:textId="77777777" w:rsidR="000A70BA" w:rsidRDefault="00000000">
      <w:pPr>
        <w:pStyle w:val="SourceCode"/>
      </w:pPr>
      <w:r>
        <w:t>00952 |             outputs.append(y)</w:t>
      </w:r>
    </w:p>
    <w:p w14:paraId="261583FC" w14:textId="77777777" w:rsidR="000A70BA" w:rsidRDefault="00000000">
      <w:pPr>
        <w:pStyle w:val="SourceCode"/>
      </w:pPr>
      <w:r>
        <w:t>00953 |             current = h_state</w:t>
      </w:r>
    </w:p>
    <w:p w14:paraId="22751448" w14:textId="77777777" w:rsidR="000A70BA" w:rsidRDefault="00000000">
      <w:pPr>
        <w:pStyle w:val="SourceCode"/>
      </w:pPr>
      <w:r>
        <w:t>00954 |         y_hat = torch.stack(outputs, dim=1)</w:t>
      </w:r>
    </w:p>
    <w:p w14:paraId="0097D30F" w14:textId="77777777" w:rsidR="000A70BA" w:rsidRDefault="00000000">
      <w:pPr>
        <w:pStyle w:val="SourceCode"/>
      </w:pPr>
      <w:r>
        <w:t>00955 |         if self.constraint is not None:</w:t>
      </w:r>
    </w:p>
    <w:p w14:paraId="5B888774" w14:textId="77777777" w:rsidR="000A70BA" w:rsidRDefault="00000000">
      <w:pPr>
        <w:pStyle w:val="SourceCode"/>
      </w:pPr>
      <w:r>
        <w:t>00956 |             y_hat = self.constraint(y_hat)</w:t>
      </w:r>
    </w:p>
    <w:p w14:paraId="1FC15AA7" w14:textId="77777777" w:rsidR="000A70BA" w:rsidRDefault="00000000">
      <w:pPr>
        <w:pStyle w:val="SourceCode"/>
      </w:pPr>
      <w:r>
        <w:t>00957 |         aux = {"time_weight": time_weight, "spatial_weight": spatial_weight}</w:t>
      </w:r>
    </w:p>
    <w:p w14:paraId="57BF7668" w14:textId="77777777" w:rsidR="000A70BA" w:rsidRDefault="00000000">
      <w:pPr>
        <w:pStyle w:val="SourceCode"/>
      </w:pPr>
      <w:r>
        <w:t>00958 |         return y_hat, aux</w:t>
      </w:r>
    </w:p>
    <w:p w14:paraId="672E6765" w14:textId="77777777" w:rsidR="000A70BA" w:rsidRDefault="00000000">
      <w:pPr>
        <w:pStyle w:val="SourceCode"/>
      </w:pPr>
      <w:r>
        <w:t xml:space="preserve">00959 | </w:t>
      </w:r>
    </w:p>
    <w:p w14:paraId="7A4171F1" w14:textId="77777777" w:rsidR="000A70BA" w:rsidRDefault="00000000">
      <w:pPr>
        <w:pStyle w:val="SourceCode"/>
      </w:pPr>
      <w:r>
        <w:t xml:space="preserve">00960 | </w:t>
      </w:r>
    </w:p>
    <w:p w14:paraId="3BBD2C1A" w14:textId="77777777" w:rsidR="000A70BA" w:rsidRDefault="00000000">
      <w:pPr>
        <w:pStyle w:val="SourceCode"/>
      </w:pPr>
      <w:r>
        <w:t>00961 | class HydroMetEnsemble:</w:t>
      </w:r>
    </w:p>
    <w:p w14:paraId="6351BD88" w14:textId="77777777" w:rsidR="000A70BA" w:rsidRDefault="00000000">
      <w:pPr>
        <w:pStyle w:val="SourceCode"/>
      </w:pPr>
      <w:r>
        <w:t>00962 |     """</w:t>
      </w:r>
      <w:r>
        <w:t>多模型集成预报器，用于提升预报稳定性。</w:t>
      </w:r>
      <w:r>
        <w:t>"""</w:t>
      </w:r>
    </w:p>
    <w:p w14:paraId="51E0ED50" w14:textId="77777777" w:rsidR="000A70BA" w:rsidRDefault="00000000">
      <w:pPr>
        <w:pStyle w:val="SourceCode"/>
      </w:pPr>
      <w:r>
        <w:t xml:space="preserve">00963 | </w:t>
      </w:r>
    </w:p>
    <w:p w14:paraId="3CFCE6E9" w14:textId="77777777" w:rsidR="000A70BA" w:rsidRDefault="00000000">
      <w:pPr>
        <w:pStyle w:val="SourceCode"/>
      </w:pPr>
      <w:r>
        <w:t>00964 |     def __init__(self, models: List[nn.Module], weights: List[float] = None):</w:t>
      </w:r>
    </w:p>
    <w:p w14:paraId="4D33521C" w14:textId="77777777" w:rsidR="000A70BA" w:rsidRDefault="00000000">
      <w:pPr>
        <w:pStyle w:val="SourceCode"/>
      </w:pPr>
      <w:r>
        <w:t>00965 |         self.models = models</w:t>
      </w:r>
    </w:p>
    <w:p w14:paraId="44E1D15E" w14:textId="77777777" w:rsidR="000A70BA" w:rsidRDefault="00000000">
      <w:pPr>
        <w:pStyle w:val="SourceCode"/>
      </w:pPr>
      <w:r>
        <w:t>00966 |         if weights is None:</w:t>
      </w:r>
    </w:p>
    <w:p w14:paraId="2629CAC8" w14:textId="77777777" w:rsidR="000A70BA" w:rsidRDefault="00000000">
      <w:pPr>
        <w:pStyle w:val="SourceCode"/>
      </w:pPr>
      <w:r>
        <w:t>00967 |             weights = [1.0 / max(1, len(models))] * len(models)</w:t>
      </w:r>
    </w:p>
    <w:p w14:paraId="2C552702" w14:textId="77777777" w:rsidR="000A70BA" w:rsidRDefault="00000000">
      <w:pPr>
        <w:pStyle w:val="SourceCode"/>
      </w:pPr>
      <w:r>
        <w:t>00968 |         self.weights = weights</w:t>
      </w:r>
    </w:p>
    <w:p w14:paraId="59C65516" w14:textId="77777777" w:rsidR="000A70BA" w:rsidRDefault="00000000">
      <w:pPr>
        <w:pStyle w:val="SourceCode"/>
      </w:pPr>
      <w:r>
        <w:t xml:space="preserve">00969 | </w:t>
      </w:r>
    </w:p>
    <w:p w14:paraId="28BB1345" w14:textId="77777777" w:rsidR="000A70BA" w:rsidRDefault="00000000">
      <w:pPr>
        <w:pStyle w:val="SourceCode"/>
      </w:pPr>
      <w:r>
        <w:t>00970 |     def predict(self, x):</w:t>
      </w:r>
    </w:p>
    <w:p w14:paraId="2BDF1596" w14:textId="77777777" w:rsidR="000A70BA" w:rsidRDefault="00000000">
      <w:pPr>
        <w:pStyle w:val="SourceCode"/>
      </w:pPr>
      <w:r>
        <w:t>00971 |         preds = []</w:t>
      </w:r>
    </w:p>
    <w:p w14:paraId="284BD4F7" w14:textId="77777777" w:rsidR="000A70BA" w:rsidRDefault="00000000">
      <w:pPr>
        <w:pStyle w:val="SourceCode"/>
      </w:pPr>
      <w:r>
        <w:t>00972 |         aux_list = []</w:t>
      </w:r>
    </w:p>
    <w:p w14:paraId="0035C76C" w14:textId="77777777" w:rsidR="000A70BA" w:rsidRDefault="00000000">
      <w:pPr>
        <w:pStyle w:val="SourceCode"/>
      </w:pPr>
      <w:r>
        <w:t>00973 |         for model, weight in zip(self.models, self.weights):</w:t>
      </w:r>
    </w:p>
    <w:p w14:paraId="2A303CD9" w14:textId="77777777" w:rsidR="000A70BA" w:rsidRDefault="00000000">
      <w:pPr>
        <w:pStyle w:val="SourceCode"/>
      </w:pPr>
      <w:r>
        <w:t>00974 |             model.eval()</w:t>
      </w:r>
    </w:p>
    <w:p w14:paraId="179B16AB" w14:textId="77777777" w:rsidR="000A70BA" w:rsidRDefault="00000000">
      <w:pPr>
        <w:pStyle w:val="SourceCode"/>
      </w:pPr>
      <w:r>
        <w:t>00975 |             with torch.no_grad():</w:t>
      </w:r>
    </w:p>
    <w:p w14:paraId="33C16B13" w14:textId="77777777" w:rsidR="000A70BA" w:rsidRDefault="00000000">
      <w:pPr>
        <w:pStyle w:val="SourceCode"/>
      </w:pPr>
      <w:r>
        <w:t>00976 |                 y, aux = model(x)</w:t>
      </w:r>
    </w:p>
    <w:p w14:paraId="1E358049" w14:textId="77777777" w:rsidR="000A70BA" w:rsidRDefault="00000000">
      <w:pPr>
        <w:pStyle w:val="SourceCode"/>
      </w:pPr>
      <w:r>
        <w:t>00977 |             preds.append(y * weight)</w:t>
      </w:r>
    </w:p>
    <w:p w14:paraId="058735D5" w14:textId="77777777" w:rsidR="000A70BA" w:rsidRDefault="00000000">
      <w:pPr>
        <w:pStyle w:val="SourceCode"/>
      </w:pPr>
      <w:r>
        <w:t>00978 |             aux_list.append(aux)</w:t>
      </w:r>
    </w:p>
    <w:p w14:paraId="2F28E088" w14:textId="77777777" w:rsidR="000A70BA" w:rsidRDefault="00000000">
      <w:pPr>
        <w:pStyle w:val="SourceCode"/>
      </w:pPr>
      <w:r>
        <w:t>00979 |         return torch.stack(preds, dim=0).sum(dim=0), aux_list</w:t>
      </w:r>
    </w:p>
    <w:p w14:paraId="4E3A8511" w14:textId="77777777" w:rsidR="000A70BA" w:rsidRDefault="00000000">
      <w:pPr>
        <w:pStyle w:val="SourceCode"/>
      </w:pPr>
      <w:r>
        <w:t xml:space="preserve">00980 | </w:t>
      </w:r>
    </w:p>
    <w:p w14:paraId="360FB7D7" w14:textId="77777777" w:rsidR="000A70BA" w:rsidRDefault="00000000">
      <w:pPr>
        <w:pStyle w:val="SourceCode"/>
      </w:pPr>
      <w:r>
        <w:t xml:space="preserve">00981 | # ===== </w:t>
      </w:r>
      <w:r>
        <w:t>文件：</w:t>
      </w:r>
      <w:r>
        <w:t>hydromet3d/train/losses.py =====</w:t>
      </w:r>
    </w:p>
    <w:p w14:paraId="140C84B5" w14:textId="77777777" w:rsidR="000A70BA" w:rsidRDefault="00000000">
      <w:pPr>
        <w:pStyle w:val="SourceCode"/>
      </w:pPr>
      <w:r>
        <w:t>00982 | # -*- coding: utf-8 -*-</w:t>
      </w:r>
    </w:p>
    <w:p w14:paraId="3F4BBFD0" w14:textId="77777777" w:rsidR="000A70BA" w:rsidRDefault="00000000">
      <w:pPr>
        <w:pStyle w:val="SourceCode"/>
      </w:pPr>
      <w:r>
        <w:t>00983 | """</w:t>
      </w:r>
      <w:r>
        <w:t>损失函数和评价指标。</w:t>
      </w:r>
      <w:r>
        <w:t>"""</w:t>
      </w:r>
    </w:p>
    <w:p w14:paraId="580A60E8" w14:textId="77777777" w:rsidR="000A70BA" w:rsidRDefault="00000000">
      <w:pPr>
        <w:pStyle w:val="SourceCode"/>
      </w:pPr>
      <w:r>
        <w:t>00984 | from __future__ import annotations</w:t>
      </w:r>
    </w:p>
    <w:p w14:paraId="21349606" w14:textId="77777777" w:rsidR="000A70BA" w:rsidRDefault="00000000">
      <w:pPr>
        <w:pStyle w:val="SourceCode"/>
      </w:pPr>
      <w:r>
        <w:t xml:space="preserve">00985 | </w:t>
      </w:r>
    </w:p>
    <w:p w14:paraId="796C33AD" w14:textId="77777777" w:rsidR="000A70BA" w:rsidRDefault="00000000">
      <w:pPr>
        <w:pStyle w:val="SourceCode"/>
      </w:pPr>
      <w:r>
        <w:t>00986 | from typing import Dict</w:t>
      </w:r>
    </w:p>
    <w:p w14:paraId="47076956" w14:textId="77777777" w:rsidR="000A70BA" w:rsidRDefault="00000000">
      <w:pPr>
        <w:pStyle w:val="SourceCode"/>
      </w:pPr>
      <w:r>
        <w:t xml:space="preserve">00987 | </w:t>
      </w:r>
    </w:p>
    <w:p w14:paraId="0260DAE4" w14:textId="77777777" w:rsidR="000A70BA" w:rsidRDefault="00000000">
      <w:pPr>
        <w:pStyle w:val="SourceCode"/>
      </w:pPr>
      <w:r>
        <w:t>00988 | try:</w:t>
      </w:r>
    </w:p>
    <w:p w14:paraId="58BA1DB7" w14:textId="77777777" w:rsidR="000A70BA" w:rsidRDefault="00000000">
      <w:pPr>
        <w:pStyle w:val="SourceCode"/>
      </w:pPr>
      <w:r>
        <w:t>00989 |     import torch</w:t>
      </w:r>
    </w:p>
    <w:p w14:paraId="7712DADC" w14:textId="77777777" w:rsidR="000A70BA" w:rsidRDefault="00000000">
      <w:pPr>
        <w:pStyle w:val="SourceCode"/>
      </w:pPr>
      <w:r>
        <w:t>00990 |     import torch.nn as nn</w:t>
      </w:r>
    </w:p>
    <w:p w14:paraId="2963118D" w14:textId="77777777" w:rsidR="000A70BA" w:rsidRDefault="00000000">
      <w:pPr>
        <w:pStyle w:val="SourceCode"/>
      </w:pPr>
      <w:r>
        <w:t>00991 |     import torch.nn.functional as F</w:t>
      </w:r>
    </w:p>
    <w:p w14:paraId="58A509CA" w14:textId="77777777" w:rsidR="000A70BA" w:rsidRDefault="00000000">
      <w:pPr>
        <w:pStyle w:val="SourceCode"/>
      </w:pPr>
      <w:r>
        <w:t>00992 | except Exception:</w:t>
      </w:r>
    </w:p>
    <w:p w14:paraId="4E7573BB" w14:textId="77777777" w:rsidR="000A70BA" w:rsidRDefault="00000000">
      <w:pPr>
        <w:pStyle w:val="SourceCode"/>
      </w:pPr>
      <w:r>
        <w:t>00993 |     torch = None</w:t>
      </w:r>
    </w:p>
    <w:p w14:paraId="0AE5B59D" w14:textId="77777777" w:rsidR="000A70BA" w:rsidRDefault="00000000">
      <w:pPr>
        <w:pStyle w:val="SourceCode"/>
      </w:pPr>
      <w:r>
        <w:t>00994 |     nn = object</w:t>
      </w:r>
    </w:p>
    <w:p w14:paraId="2974F1FF" w14:textId="77777777" w:rsidR="000A70BA" w:rsidRDefault="00000000">
      <w:pPr>
        <w:pStyle w:val="SourceCode"/>
      </w:pPr>
      <w:r>
        <w:t>00995 |     F = None</w:t>
      </w:r>
    </w:p>
    <w:p w14:paraId="067492B1" w14:textId="77777777" w:rsidR="000A70BA" w:rsidRDefault="00000000">
      <w:pPr>
        <w:pStyle w:val="SourceCode"/>
      </w:pPr>
      <w:r>
        <w:t xml:space="preserve">00996 | </w:t>
      </w:r>
    </w:p>
    <w:p w14:paraId="412C359E" w14:textId="77777777" w:rsidR="000A70BA" w:rsidRDefault="00000000">
      <w:pPr>
        <w:pStyle w:val="SourceCode"/>
      </w:pPr>
      <w:r>
        <w:t xml:space="preserve">00997 | </w:t>
      </w:r>
    </w:p>
    <w:p w14:paraId="5811B368" w14:textId="77777777" w:rsidR="000A70BA" w:rsidRDefault="00000000">
      <w:pPr>
        <w:pStyle w:val="SourceCode"/>
      </w:pPr>
      <w:r>
        <w:t>00998 | class HydroMetLoss(nn.Module):</w:t>
      </w:r>
    </w:p>
    <w:p w14:paraId="3A1C81C9" w14:textId="77777777" w:rsidR="000A70BA" w:rsidRDefault="00000000">
      <w:pPr>
        <w:pStyle w:val="SourceCode"/>
      </w:pPr>
      <w:r>
        <w:t>00999 |     """</w:t>
      </w:r>
      <w:r>
        <w:t>综合损失：误差项</w:t>
      </w:r>
      <w:r>
        <w:t xml:space="preserve"> + </w:t>
      </w:r>
      <w:r>
        <w:t>时空平滑项</w:t>
      </w:r>
      <w:r>
        <w:t xml:space="preserve"> + </w:t>
      </w:r>
      <w:r>
        <w:t>水量平衡弱约束。</w:t>
      </w:r>
      <w:r>
        <w:t>"""</w:t>
      </w:r>
    </w:p>
    <w:p w14:paraId="72ABD029" w14:textId="77777777" w:rsidR="000A70BA" w:rsidRDefault="00000000">
      <w:pPr>
        <w:pStyle w:val="SourceCode"/>
      </w:pPr>
      <w:r>
        <w:t xml:space="preserve">01000 | </w:t>
      </w:r>
    </w:p>
    <w:p w14:paraId="445DB46C" w14:textId="77777777" w:rsidR="000A70BA" w:rsidRDefault="00000000">
      <w:pPr>
        <w:pStyle w:val="SourceCode"/>
      </w:pPr>
      <w:r>
        <w:t>01001 |     def __init__(self, mse_weight: float = 1.0, mae_weight: float = 0.2,</w:t>
      </w:r>
    </w:p>
    <w:p w14:paraId="59DF7311" w14:textId="77777777" w:rsidR="000A70BA" w:rsidRDefault="00000000">
      <w:pPr>
        <w:pStyle w:val="SourceCode"/>
      </w:pPr>
      <w:r>
        <w:t>01002 |                  smooth_weight: float = 0.02, balance_weight: float = 0.01):</w:t>
      </w:r>
    </w:p>
    <w:p w14:paraId="6C4E393A" w14:textId="77777777" w:rsidR="000A70BA" w:rsidRDefault="00000000">
      <w:pPr>
        <w:pStyle w:val="SourceCode"/>
      </w:pPr>
      <w:r>
        <w:t>01003 |         super().__init__()</w:t>
      </w:r>
    </w:p>
    <w:p w14:paraId="0FF64F0C" w14:textId="77777777" w:rsidR="000A70BA" w:rsidRDefault="00000000">
      <w:pPr>
        <w:pStyle w:val="SourceCode"/>
      </w:pPr>
      <w:r>
        <w:t>01004 |         self.mse_weight = mse_weight</w:t>
      </w:r>
    </w:p>
    <w:p w14:paraId="77434544" w14:textId="77777777" w:rsidR="000A70BA" w:rsidRDefault="00000000">
      <w:pPr>
        <w:pStyle w:val="SourceCode"/>
      </w:pPr>
      <w:r>
        <w:t>01005 |         self.mae_weight = mae_weight</w:t>
      </w:r>
    </w:p>
    <w:p w14:paraId="6AC52D99" w14:textId="77777777" w:rsidR="000A70BA" w:rsidRDefault="00000000">
      <w:pPr>
        <w:pStyle w:val="SourceCode"/>
      </w:pPr>
      <w:r>
        <w:t>01006 |         self.smooth_weight = smooth_weight</w:t>
      </w:r>
    </w:p>
    <w:p w14:paraId="29733601" w14:textId="77777777" w:rsidR="000A70BA" w:rsidRDefault="00000000">
      <w:pPr>
        <w:pStyle w:val="SourceCode"/>
      </w:pPr>
      <w:r>
        <w:t>01007 |         self.balance_weight = balance_weight</w:t>
      </w:r>
    </w:p>
    <w:p w14:paraId="43EB7BBC" w14:textId="77777777" w:rsidR="000A70BA" w:rsidRDefault="00000000">
      <w:pPr>
        <w:pStyle w:val="SourceCode"/>
      </w:pPr>
      <w:r>
        <w:lastRenderedPageBreak/>
        <w:t xml:space="preserve">01008 | </w:t>
      </w:r>
    </w:p>
    <w:p w14:paraId="3BF6BE0E" w14:textId="77777777" w:rsidR="000A70BA" w:rsidRDefault="00000000">
      <w:pPr>
        <w:pStyle w:val="SourceCode"/>
      </w:pPr>
      <w:r>
        <w:t>01009 |     def forward(self, pred, target, mask=None):</w:t>
      </w:r>
    </w:p>
    <w:p w14:paraId="03E5E200" w14:textId="77777777" w:rsidR="000A70BA" w:rsidRDefault="00000000">
      <w:pPr>
        <w:pStyle w:val="SourceCode"/>
      </w:pPr>
      <w:r>
        <w:t>01010 |         if mask is not None:</w:t>
      </w:r>
    </w:p>
    <w:p w14:paraId="251BD558" w14:textId="77777777" w:rsidR="000A70BA" w:rsidRDefault="00000000">
      <w:pPr>
        <w:pStyle w:val="SourceCode"/>
      </w:pPr>
      <w:r>
        <w:t>01011 |             pred = pred * mask</w:t>
      </w:r>
    </w:p>
    <w:p w14:paraId="37D4656A" w14:textId="77777777" w:rsidR="000A70BA" w:rsidRDefault="00000000">
      <w:pPr>
        <w:pStyle w:val="SourceCode"/>
      </w:pPr>
      <w:r>
        <w:t>01012 |             target = target * mask</w:t>
      </w:r>
    </w:p>
    <w:p w14:paraId="6A43622E" w14:textId="77777777" w:rsidR="000A70BA" w:rsidRDefault="00000000">
      <w:pPr>
        <w:pStyle w:val="SourceCode"/>
      </w:pPr>
      <w:r>
        <w:t>01013 |         mse = F.mse_loss(pred, target)</w:t>
      </w:r>
    </w:p>
    <w:p w14:paraId="361A7446" w14:textId="77777777" w:rsidR="000A70BA" w:rsidRDefault="00000000">
      <w:pPr>
        <w:pStyle w:val="SourceCode"/>
      </w:pPr>
      <w:r>
        <w:t>01014 |         mae = F.l1_loss(pred, target)</w:t>
      </w:r>
    </w:p>
    <w:p w14:paraId="2FEB7B0C" w14:textId="77777777" w:rsidR="000A70BA" w:rsidRDefault="00000000">
      <w:pPr>
        <w:pStyle w:val="SourceCode"/>
      </w:pPr>
      <w:r>
        <w:t>01015 |         smooth = self.spatial_smoothness(pred)</w:t>
      </w:r>
    </w:p>
    <w:p w14:paraId="77DC3820" w14:textId="77777777" w:rsidR="000A70BA" w:rsidRDefault="00000000">
      <w:pPr>
        <w:pStyle w:val="SourceCode"/>
      </w:pPr>
      <w:r>
        <w:t>01016 |         balance = self.temporal_balance(pred)</w:t>
      </w:r>
    </w:p>
    <w:p w14:paraId="56620960" w14:textId="77777777" w:rsidR="000A70BA" w:rsidRDefault="00000000">
      <w:pPr>
        <w:pStyle w:val="SourceCode"/>
      </w:pPr>
      <w:r>
        <w:t>01017 |         loss = self.mse_weight * mse + self.mae_weight * mae</w:t>
      </w:r>
    </w:p>
    <w:p w14:paraId="0A0E9B7E" w14:textId="77777777" w:rsidR="000A70BA" w:rsidRDefault="00000000">
      <w:pPr>
        <w:pStyle w:val="SourceCode"/>
      </w:pPr>
      <w:r>
        <w:t>01018 |         loss = loss + self.smooth_weight * smooth + self.balance_weight * balance</w:t>
      </w:r>
    </w:p>
    <w:p w14:paraId="6D6FEEA9" w14:textId="77777777" w:rsidR="000A70BA" w:rsidRDefault="00000000">
      <w:pPr>
        <w:pStyle w:val="SourceCode"/>
      </w:pPr>
      <w:r>
        <w:t>01019 |         return loss, {</w:t>
      </w:r>
    </w:p>
    <w:p w14:paraId="7A23CAF1" w14:textId="77777777" w:rsidR="000A70BA" w:rsidRDefault="00000000">
      <w:pPr>
        <w:pStyle w:val="SourceCode"/>
      </w:pPr>
      <w:r>
        <w:t>01020 |             "mse": float(mse.detach().cpu()),</w:t>
      </w:r>
    </w:p>
    <w:p w14:paraId="4A2D8200" w14:textId="77777777" w:rsidR="000A70BA" w:rsidRDefault="00000000">
      <w:pPr>
        <w:pStyle w:val="SourceCode"/>
      </w:pPr>
      <w:r>
        <w:t>01021 |             "mae": float(mae.detach().cpu()),</w:t>
      </w:r>
    </w:p>
    <w:p w14:paraId="4EE11CFB" w14:textId="77777777" w:rsidR="000A70BA" w:rsidRDefault="00000000">
      <w:pPr>
        <w:pStyle w:val="SourceCode"/>
      </w:pPr>
      <w:r>
        <w:t>01022 |             "smooth": float(smooth.detach().cpu()),</w:t>
      </w:r>
    </w:p>
    <w:p w14:paraId="2D21A100" w14:textId="77777777" w:rsidR="000A70BA" w:rsidRDefault="00000000">
      <w:pPr>
        <w:pStyle w:val="SourceCode"/>
      </w:pPr>
      <w:r>
        <w:t>01023 |             "balance": float(balance.detach().cpu()),</w:t>
      </w:r>
    </w:p>
    <w:p w14:paraId="7E2A5257" w14:textId="77777777" w:rsidR="000A70BA" w:rsidRDefault="00000000">
      <w:pPr>
        <w:pStyle w:val="SourceCode"/>
      </w:pPr>
      <w:r>
        <w:t>01024 |         }</w:t>
      </w:r>
    </w:p>
    <w:p w14:paraId="38A5CF8A" w14:textId="77777777" w:rsidR="000A70BA" w:rsidRDefault="00000000">
      <w:pPr>
        <w:pStyle w:val="SourceCode"/>
      </w:pPr>
      <w:r>
        <w:t xml:space="preserve">01025 | </w:t>
      </w:r>
    </w:p>
    <w:p w14:paraId="4C17A564" w14:textId="77777777" w:rsidR="000A70BA" w:rsidRDefault="00000000">
      <w:pPr>
        <w:pStyle w:val="SourceCode"/>
      </w:pPr>
      <w:r>
        <w:t>01026 |     def spatial_smoothness(self, y):</w:t>
      </w:r>
    </w:p>
    <w:p w14:paraId="4230D960" w14:textId="77777777" w:rsidR="000A70BA" w:rsidRDefault="00000000">
      <w:pPr>
        <w:pStyle w:val="SourceCode"/>
      </w:pPr>
      <w:r>
        <w:t>01027 |         dz = torch.mean(torch.abs(y[:, :, :, 1:] - y[:, :, :, :-1])) if y.shape[3] &gt; 1 else 0.0</w:t>
      </w:r>
    </w:p>
    <w:p w14:paraId="67100EDD" w14:textId="77777777" w:rsidR="000A70BA" w:rsidRDefault="00000000">
      <w:pPr>
        <w:pStyle w:val="SourceCode"/>
      </w:pPr>
      <w:r>
        <w:t>01028 |         dy = torch.mean(torch.abs(y[:, :, :, :, 1:] - y[:, :, :, :, :-1])) if y.shape[4] &gt; 1 else 0.0</w:t>
      </w:r>
    </w:p>
    <w:p w14:paraId="6E173010" w14:textId="77777777" w:rsidR="000A70BA" w:rsidRDefault="00000000">
      <w:pPr>
        <w:pStyle w:val="SourceCode"/>
      </w:pPr>
      <w:r>
        <w:t>01029 |         dx = torch.mean(torch.abs(y[:, :, :, :, :, 1:] - y[:, :, :, :, :, :-1])) if y.shape[5] &gt; 1 else 0.0</w:t>
      </w:r>
    </w:p>
    <w:p w14:paraId="0A9BD8B7" w14:textId="77777777" w:rsidR="000A70BA" w:rsidRDefault="00000000">
      <w:pPr>
        <w:pStyle w:val="SourceCode"/>
      </w:pPr>
      <w:r>
        <w:t>01030 |         return dz + dy + dx</w:t>
      </w:r>
    </w:p>
    <w:p w14:paraId="17D5A48C" w14:textId="77777777" w:rsidR="000A70BA" w:rsidRDefault="00000000">
      <w:pPr>
        <w:pStyle w:val="SourceCode"/>
      </w:pPr>
      <w:r>
        <w:t xml:space="preserve">01031 | </w:t>
      </w:r>
    </w:p>
    <w:p w14:paraId="7A164DF2" w14:textId="77777777" w:rsidR="000A70BA" w:rsidRDefault="00000000">
      <w:pPr>
        <w:pStyle w:val="SourceCode"/>
      </w:pPr>
      <w:r>
        <w:t>01032 |     def temporal_balance(self, y):</w:t>
      </w:r>
    </w:p>
    <w:p w14:paraId="44B93ADE" w14:textId="77777777" w:rsidR="000A70BA" w:rsidRDefault="00000000">
      <w:pPr>
        <w:pStyle w:val="SourceCode"/>
      </w:pPr>
      <w:r>
        <w:t>01033 |         if y.shape[1] &lt;= 1:</w:t>
      </w:r>
    </w:p>
    <w:p w14:paraId="11143D87" w14:textId="77777777" w:rsidR="000A70BA" w:rsidRDefault="00000000">
      <w:pPr>
        <w:pStyle w:val="SourceCode"/>
      </w:pPr>
      <w:r>
        <w:t>01034 |             return torch.tensor(0.0, device=y.device)</w:t>
      </w:r>
    </w:p>
    <w:p w14:paraId="50892694" w14:textId="77777777" w:rsidR="000A70BA" w:rsidRDefault="00000000">
      <w:pPr>
        <w:pStyle w:val="SourceCode"/>
      </w:pPr>
      <w:r>
        <w:t>01035 |         diff = y[:, 1:] - y[:, :-1]</w:t>
      </w:r>
    </w:p>
    <w:p w14:paraId="3899E0FF" w14:textId="77777777" w:rsidR="000A70BA" w:rsidRDefault="00000000">
      <w:pPr>
        <w:pStyle w:val="SourceCode"/>
      </w:pPr>
      <w:r>
        <w:t>01036 |         return torch.mean(torch.abs(diff))</w:t>
      </w:r>
    </w:p>
    <w:p w14:paraId="02595954" w14:textId="77777777" w:rsidR="000A70BA" w:rsidRDefault="00000000">
      <w:pPr>
        <w:pStyle w:val="SourceCode"/>
      </w:pPr>
      <w:r>
        <w:t xml:space="preserve">01037 | </w:t>
      </w:r>
    </w:p>
    <w:p w14:paraId="38C491F4" w14:textId="77777777" w:rsidR="000A70BA" w:rsidRDefault="00000000">
      <w:pPr>
        <w:pStyle w:val="SourceCode"/>
      </w:pPr>
      <w:r>
        <w:t xml:space="preserve">01038 | </w:t>
      </w:r>
    </w:p>
    <w:p w14:paraId="68201E73" w14:textId="77777777" w:rsidR="000A70BA" w:rsidRDefault="00000000">
      <w:pPr>
        <w:pStyle w:val="SourceCode"/>
      </w:pPr>
      <w:r>
        <w:t>01039 | def metric_rmse(pred, obs) -&gt; float:</w:t>
      </w:r>
    </w:p>
    <w:p w14:paraId="333D0655" w14:textId="77777777" w:rsidR="000A70BA" w:rsidRDefault="00000000">
      <w:pPr>
        <w:pStyle w:val="SourceCode"/>
      </w:pPr>
      <w:r>
        <w:t>01040 |     return float(torch.sqrt(torch.mean((pred - obs) ** 2)).detach().cpu())</w:t>
      </w:r>
    </w:p>
    <w:p w14:paraId="4728BB94" w14:textId="77777777" w:rsidR="000A70BA" w:rsidRDefault="00000000">
      <w:pPr>
        <w:pStyle w:val="SourceCode"/>
      </w:pPr>
      <w:r>
        <w:t xml:space="preserve">01041 | </w:t>
      </w:r>
    </w:p>
    <w:p w14:paraId="00B0E84C" w14:textId="77777777" w:rsidR="000A70BA" w:rsidRDefault="00000000">
      <w:pPr>
        <w:pStyle w:val="SourceCode"/>
      </w:pPr>
      <w:r>
        <w:t xml:space="preserve">01042 | </w:t>
      </w:r>
    </w:p>
    <w:p w14:paraId="1DCC62AF" w14:textId="77777777" w:rsidR="000A70BA" w:rsidRDefault="00000000">
      <w:pPr>
        <w:pStyle w:val="SourceCode"/>
      </w:pPr>
      <w:r>
        <w:t>01043 | def metric_mae(pred, obs) -&gt; float:</w:t>
      </w:r>
    </w:p>
    <w:p w14:paraId="44F29A75" w14:textId="77777777" w:rsidR="000A70BA" w:rsidRDefault="00000000">
      <w:pPr>
        <w:pStyle w:val="SourceCode"/>
      </w:pPr>
      <w:r>
        <w:t>01044 |     return float(torch.mean(torch.abs(pred - obs)).detach().cpu())</w:t>
      </w:r>
    </w:p>
    <w:p w14:paraId="2A1C5967" w14:textId="77777777" w:rsidR="000A70BA" w:rsidRDefault="00000000">
      <w:pPr>
        <w:pStyle w:val="SourceCode"/>
      </w:pPr>
      <w:r>
        <w:t xml:space="preserve">01045 | </w:t>
      </w:r>
    </w:p>
    <w:p w14:paraId="1C9E8CF3" w14:textId="77777777" w:rsidR="000A70BA" w:rsidRDefault="00000000">
      <w:pPr>
        <w:pStyle w:val="SourceCode"/>
      </w:pPr>
      <w:r>
        <w:t xml:space="preserve">01046 | </w:t>
      </w:r>
    </w:p>
    <w:p w14:paraId="09921987" w14:textId="77777777" w:rsidR="000A70BA" w:rsidRDefault="00000000">
      <w:pPr>
        <w:pStyle w:val="SourceCode"/>
      </w:pPr>
      <w:r>
        <w:t>01047 | def metric_nse(pred, obs) -&gt; float:</w:t>
      </w:r>
    </w:p>
    <w:p w14:paraId="44E9FBF3" w14:textId="77777777" w:rsidR="000A70BA" w:rsidRDefault="00000000">
      <w:pPr>
        <w:pStyle w:val="SourceCode"/>
      </w:pPr>
      <w:r>
        <w:t>01048 |     numerator = torch.sum((obs - pred) ** 2)</w:t>
      </w:r>
    </w:p>
    <w:p w14:paraId="5F73840C" w14:textId="77777777" w:rsidR="000A70BA" w:rsidRDefault="00000000">
      <w:pPr>
        <w:pStyle w:val="SourceCode"/>
      </w:pPr>
      <w:r>
        <w:t>01049 |     denominator = torch.sum((obs - torch.mean(obs)) ** 2) + 1e-8</w:t>
      </w:r>
    </w:p>
    <w:p w14:paraId="6D9DBA57" w14:textId="77777777" w:rsidR="000A70BA" w:rsidRDefault="00000000">
      <w:pPr>
        <w:pStyle w:val="SourceCode"/>
      </w:pPr>
      <w:r>
        <w:t>01050 |     return float((1.0 - numerator / denominator).detach().cpu())</w:t>
      </w:r>
    </w:p>
    <w:p w14:paraId="570290B8" w14:textId="77777777" w:rsidR="000A70BA" w:rsidRDefault="00000000">
      <w:pPr>
        <w:pStyle w:val="SourceCode"/>
      </w:pPr>
      <w:r>
        <w:t xml:space="preserve">01051 | </w:t>
      </w:r>
    </w:p>
    <w:p w14:paraId="1876B917" w14:textId="77777777" w:rsidR="000A70BA" w:rsidRDefault="00000000">
      <w:pPr>
        <w:pStyle w:val="SourceCode"/>
      </w:pPr>
      <w:r>
        <w:t xml:space="preserve">01052 | </w:t>
      </w:r>
    </w:p>
    <w:p w14:paraId="1DA75D75" w14:textId="77777777" w:rsidR="000A70BA" w:rsidRDefault="00000000">
      <w:pPr>
        <w:pStyle w:val="SourceCode"/>
      </w:pPr>
      <w:r>
        <w:t>01053 | def metric_bias(pred, obs) -&gt; float:</w:t>
      </w:r>
    </w:p>
    <w:p w14:paraId="38B90A86" w14:textId="77777777" w:rsidR="000A70BA" w:rsidRDefault="00000000">
      <w:pPr>
        <w:pStyle w:val="SourceCode"/>
      </w:pPr>
      <w:r>
        <w:t>01054 |     return float((torch.mean(pred - obs)).detach().cpu())</w:t>
      </w:r>
    </w:p>
    <w:p w14:paraId="2DD59949" w14:textId="77777777" w:rsidR="000A70BA" w:rsidRDefault="00000000">
      <w:pPr>
        <w:pStyle w:val="SourceCode"/>
      </w:pPr>
      <w:r>
        <w:t xml:space="preserve">01055 | </w:t>
      </w:r>
    </w:p>
    <w:p w14:paraId="766660DB" w14:textId="77777777" w:rsidR="000A70BA" w:rsidRDefault="00000000">
      <w:pPr>
        <w:pStyle w:val="SourceCode"/>
      </w:pPr>
      <w:r>
        <w:t xml:space="preserve">01056 | </w:t>
      </w:r>
    </w:p>
    <w:p w14:paraId="509E9B82" w14:textId="77777777" w:rsidR="000A70BA" w:rsidRDefault="00000000">
      <w:pPr>
        <w:pStyle w:val="SourceCode"/>
      </w:pPr>
      <w:r>
        <w:t>01057 | def compute_metrics(pred, obs) -&gt; Dict[str, float]:</w:t>
      </w:r>
    </w:p>
    <w:p w14:paraId="6FC09E12" w14:textId="77777777" w:rsidR="000A70BA" w:rsidRDefault="00000000">
      <w:pPr>
        <w:pStyle w:val="SourceCode"/>
      </w:pPr>
      <w:r>
        <w:t>01058 |     return {</w:t>
      </w:r>
    </w:p>
    <w:p w14:paraId="4B7CFC31" w14:textId="77777777" w:rsidR="000A70BA" w:rsidRDefault="00000000">
      <w:pPr>
        <w:pStyle w:val="SourceCode"/>
      </w:pPr>
      <w:r>
        <w:t>01059 |         "RMSE": metric_rmse(pred, obs),</w:t>
      </w:r>
    </w:p>
    <w:p w14:paraId="14E3D41F" w14:textId="77777777" w:rsidR="000A70BA" w:rsidRDefault="00000000">
      <w:pPr>
        <w:pStyle w:val="SourceCode"/>
      </w:pPr>
      <w:r>
        <w:t>01060 |         "MAE": metric_mae(pred, obs),</w:t>
      </w:r>
    </w:p>
    <w:p w14:paraId="034D6775" w14:textId="77777777" w:rsidR="000A70BA" w:rsidRDefault="00000000">
      <w:pPr>
        <w:pStyle w:val="SourceCode"/>
      </w:pPr>
      <w:r>
        <w:t>01061 |         "NSE": metric_nse(pred, obs),</w:t>
      </w:r>
    </w:p>
    <w:p w14:paraId="4B869DD7" w14:textId="77777777" w:rsidR="000A70BA" w:rsidRDefault="00000000">
      <w:pPr>
        <w:pStyle w:val="SourceCode"/>
      </w:pPr>
      <w:r>
        <w:t>01062 |         "BIAS": metric_bias(pred, obs),</w:t>
      </w:r>
    </w:p>
    <w:p w14:paraId="06620CA4" w14:textId="77777777" w:rsidR="000A70BA" w:rsidRDefault="00000000">
      <w:pPr>
        <w:pStyle w:val="SourceCode"/>
      </w:pPr>
      <w:r>
        <w:t>01063 |     }</w:t>
      </w:r>
    </w:p>
    <w:p w14:paraId="7A8B9749" w14:textId="77777777" w:rsidR="000A70BA" w:rsidRDefault="00000000">
      <w:pPr>
        <w:pStyle w:val="SourceCode"/>
      </w:pPr>
      <w:r>
        <w:t xml:space="preserve">01064 | </w:t>
      </w:r>
    </w:p>
    <w:p w14:paraId="5837D610" w14:textId="77777777" w:rsidR="000A70BA" w:rsidRDefault="00000000">
      <w:pPr>
        <w:pStyle w:val="SourceCode"/>
      </w:pPr>
      <w:r>
        <w:t xml:space="preserve">01065 | # ===== </w:t>
      </w:r>
      <w:r>
        <w:t>文件：</w:t>
      </w:r>
      <w:r>
        <w:t>hydromet3d/train/trainer.py =====</w:t>
      </w:r>
    </w:p>
    <w:p w14:paraId="711BF81B" w14:textId="77777777" w:rsidR="000A70BA" w:rsidRDefault="00000000">
      <w:pPr>
        <w:pStyle w:val="SourceCode"/>
      </w:pPr>
      <w:r>
        <w:t>01066 | # -*- coding: utf-8 -*-</w:t>
      </w:r>
    </w:p>
    <w:p w14:paraId="590A0AE9" w14:textId="77777777" w:rsidR="000A70BA" w:rsidRDefault="00000000">
      <w:pPr>
        <w:pStyle w:val="SourceCode"/>
      </w:pPr>
      <w:r>
        <w:t>01067 | """</w:t>
      </w:r>
      <w:r>
        <w:t>模型训练、验证、早停和权重保存。</w:t>
      </w:r>
      <w:r>
        <w:t>"""</w:t>
      </w:r>
    </w:p>
    <w:p w14:paraId="71516415" w14:textId="77777777" w:rsidR="000A70BA" w:rsidRDefault="00000000">
      <w:pPr>
        <w:pStyle w:val="SourceCode"/>
      </w:pPr>
      <w:r>
        <w:t>01068 | from __future__ import annotations</w:t>
      </w:r>
    </w:p>
    <w:p w14:paraId="5A7978DB" w14:textId="77777777" w:rsidR="000A70BA" w:rsidRDefault="00000000">
      <w:pPr>
        <w:pStyle w:val="SourceCode"/>
      </w:pPr>
      <w:r>
        <w:t xml:space="preserve">01069 | </w:t>
      </w:r>
    </w:p>
    <w:p w14:paraId="011E53E3" w14:textId="77777777" w:rsidR="000A70BA" w:rsidRDefault="00000000">
      <w:pPr>
        <w:pStyle w:val="SourceCode"/>
      </w:pPr>
      <w:r>
        <w:t>01070 | from pathlib import Path</w:t>
      </w:r>
    </w:p>
    <w:p w14:paraId="0384D547" w14:textId="77777777" w:rsidR="000A70BA" w:rsidRDefault="00000000">
      <w:pPr>
        <w:pStyle w:val="SourceCode"/>
      </w:pPr>
      <w:r>
        <w:t>01071 | from typing import Dict, Optional, List</w:t>
      </w:r>
    </w:p>
    <w:p w14:paraId="19F6C5E9" w14:textId="77777777" w:rsidR="000A70BA" w:rsidRDefault="00000000">
      <w:pPr>
        <w:pStyle w:val="SourceCode"/>
      </w:pPr>
      <w:r>
        <w:t xml:space="preserve">01072 | </w:t>
      </w:r>
    </w:p>
    <w:p w14:paraId="2B1334B3" w14:textId="77777777" w:rsidR="000A70BA" w:rsidRDefault="00000000">
      <w:pPr>
        <w:pStyle w:val="SourceCode"/>
      </w:pPr>
      <w:r>
        <w:t>01073 | try:</w:t>
      </w:r>
    </w:p>
    <w:p w14:paraId="1AD98250" w14:textId="77777777" w:rsidR="000A70BA" w:rsidRDefault="00000000">
      <w:pPr>
        <w:pStyle w:val="SourceCode"/>
      </w:pPr>
      <w:r>
        <w:t>01074 |     import torch</w:t>
      </w:r>
    </w:p>
    <w:p w14:paraId="25690776" w14:textId="77777777" w:rsidR="000A70BA" w:rsidRDefault="00000000">
      <w:pPr>
        <w:pStyle w:val="SourceCode"/>
      </w:pPr>
      <w:r>
        <w:t>01075 |     from torch.utils.data import DataLoader</w:t>
      </w:r>
    </w:p>
    <w:p w14:paraId="49500FE2" w14:textId="77777777" w:rsidR="000A70BA" w:rsidRDefault="00000000">
      <w:pPr>
        <w:pStyle w:val="SourceCode"/>
      </w:pPr>
      <w:r>
        <w:t>01076 | except Exception:</w:t>
      </w:r>
    </w:p>
    <w:p w14:paraId="1F7E3F06" w14:textId="77777777" w:rsidR="000A70BA" w:rsidRDefault="00000000">
      <w:pPr>
        <w:pStyle w:val="SourceCode"/>
      </w:pPr>
      <w:r>
        <w:t>01077 |     torch = None</w:t>
      </w:r>
    </w:p>
    <w:p w14:paraId="49448E90" w14:textId="77777777" w:rsidR="000A70BA" w:rsidRDefault="00000000">
      <w:pPr>
        <w:pStyle w:val="SourceCode"/>
      </w:pPr>
      <w:r>
        <w:t>01078 |     DataLoader = object</w:t>
      </w:r>
    </w:p>
    <w:p w14:paraId="661E0BCB" w14:textId="77777777" w:rsidR="000A70BA" w:rsidRDefault="00000000">
      <w:pPr>
        <w:pStyle w:val="SourceCode"/>
      </w:pPr>
      <w:r>
        <w:t xml:space="preserve">01079 | </w:t>
      </w:r>
    </w:p>
    <w:p w14:paraId="29B750A6" w14:textId="77777777" w:rsidR="000A70BA" w:rsidRDefault="00000000">
      <w:pPr>
        <w:pStyle w:val="SourceCode"/>
      </w:pPr>
      <w:r>
        <w:t>01080 | from hydromet3d.train.losses import HydroMetLoss, compute_metrics</w:t>
      </w:r>
    </w:p>
    <w:p w14:paraId="789DCB57" w14:textId="77777777" w:rsidR="000A70BA" w:rsidRDefault="00000000">
      <w:pPr>
        <w:pStyle w:val="SourceCode"/>
      </w:pPr>
      <w:r>
        <w:t>01081 | from hydromet3d.utils.logger import make_logger</w:t>
      </w:r>
    </w:p>
    <w:p w14:paraId="588EBD0B" w14:textId="77777777" w:rsidR="000A70BA" w:rsidRDefault="00000000">
      <w:pPr>
        <w:pStyle w:val="SourceCode"/>
      </w:pPr>
      <w:r>
        <w:t xml:space="preserve">01082 | </w:t>
      </w:r>
    </w:p>
    <w:p w14:paraId="76F73352" w14:textId="77777777" w:rsidR="000A70BA" w:rsidRDefault="00000000">
      <w:pPr>
        <w:pStyle w:val="SourceCode"/>
      </w:pPr>
      <w:r>
        <w:t xml:space="preserve">01083 | </w:t>
      </w:r>
    </w:p>
    <w:p w14:paraId="0478D950" w14:textId="77777777" w:rsidR="000A70BA" w:rsidRDefault="00000000">
      <w:pPr>
        <w:pStyle w:val="SourceCode"/>
      </w:pPr>
      <w:r>
        <w:t>01084 | class EarlyStopping:</w:t>
      </w:r>
    </w:p>
    <w:p w14:paraId="2B3583BE" w14:textId="77777777" w:rsidR="000A70BA" w:rsidRDefault="00000000">
      <w:pPr>
        <w:pStyle w:val="SourceCode"/>
      </w:pPr>
      <w:r>
        <w:t>01085 |     def __init__(self, patience: int = 10, mode: str = "min"):</w:t>
      </w:r>
    </w:p>
    <w:p w14:paraId="3F0BD3E9" w14:textId="77777777" w:rsidR="000A70BA" w:rsidRDefault="00000000">
      <w:pPr>
        <w:pStyle w:val="SourceCode"/>
      </w:pPr>
      <w:r>
        <w:t>01086 |         self.patience = patience</w:t>
      </w:r>
    </w:p>
    <w:p w14:paraId="43CD5AD9" w14:textId="77777777" w:rsidR="000A70BA" w:rsidRDefault="00000000">
      <w:pPr>
        <w:pStyle w:val="SourceCode"/>
      </w:pPr>
      <w:r>
        <w:t>01087 |         self.mode = mode</w:t>
      </w:r>
    </w:p>
    <w:p w14:paraId="3823226E" w14:textId="77777777" w:rsidR="000A70BA" w:rsidRDefault="00000000">
      <w:pPr>
        <w:pStyle w:val="SourceCode"/>
      </w:pPr>
      <w:r>
        <w:t>01088 |         self.best = None</w:t>
      </w:r>
    </w:p>
    <w:p w14:paraId="36ECA982" w14:textId="77777777" w:rsidR="000A70BA" w:rsidRDefault="00000000">
      <w:pPr>
        <w:pStyle w:val="SourceCode"/>
      </w:pPr>
      <w:r>
        <w:t>01089 |         self.counter = 0</w:t>
      </w:r>
    </w:p>
    <w:p w14:paraId="302FA802" w14:textId="77777777" w:rsidR="000A70BA" w:rsidRDefault="00000000">
      <w:pPr>
        <w:pStyle w:val="SourceCode"/>
      </w:pPr>
      <w:r>
        <w:t>01090 |         self.should_stop = False</w:t>
      </w:r>
    </w:p>
    <w:p w14:paraId="2F4D2F04" w14:textId="77777777" w:rsidR="000A70BA" w:rsidRDefault="00000000">
      <w:pPr>
        <w:pStyle w:val="SourceCode"/>
      </w:pPr>
      <w:r>
        <w:t xml:space="preserve">01091 | </w:t>
      </w:r>
    </w:p>
    <w:p w14:paraId="3F118192" w14:textId="77777777" w:rsidR="000A70BA" w:rsidRDefault="00000000">
      <w:pPr>
        <w:pStyle w:val="SourceCode"/>
      </w:pPr>
      <w:r>
        <w:t>01092 |     def step(self, value: float) -&gt; bool:</w:t>
      </w:r>
    </w:p>
    <w:p w14:paraId="1DA4A511" w14:textId="77777777" w:rsidR="000A70BA" w:rsidRDefault="00000000">
      <w:pPr>
        <w:pStyle w:val="SourceCode"/>
      </w:pPr>
      <w:r>
        <w:t>01093 |         if self.best is None:</w:t>
      </w:r>
    </w:p>
    <w:p w14:paraId="505D4DA6" w14:textId="77777777" w:rsidR="000A70BA" w:rsidRDefault="00000000">
      <w:pPr>
        <w:pStyle w:val="SourceCode"/>
      </w:pPr>
      <w:r>
        <w:lastRenderedPageBreak/>
        <w:t>01094 |             self.best = value</w:t>
      </w:r>
    </w:p>
    <w:p w14:paraId="2678B64B" w14:textId="77777777" w:rsidR="000A70BA" w:rsidRDefault="00000000">
      <w:pPr>
        <w:pStyle w:val="SourceCode"/>
      </w:pPr>
      <w:r>
        <w:t>01095 |             return True</w:t>
      </w:r>
    </w:p>
    <w:p w14:paraId="7FF61EAE" w14:textId="77777777" w:rsidR="000A70BA" w:rsidRDefault="00000000">
      <w:pPr>
        <w:pStyle w:val="SourceCode"/>
      </w:pPr>
      <w:r>
        <w:t>01096 |         improved = value &lt; self.best if self.mode == "min" else value &gt; self.best</w:t>
      </w:r>
    </w:p>
    <w:p w14:paraId="2003E556" w14:textId="77777777" w:rsidR="000A70BA" w:rsidRDefault="00000000">
      <w:pPr>
        <w:pStyle w:val="SourceCode"/>
      </w:pPr>
      <w:r>
        <w:t>01097 |         if improved:</w:t>
      </w:r>
    </w:p>
    <w:p w14:paraId="5081CBEA" w14:textId="77777777" w:rsidR="000A70BA" w:rsidRDefault="00000000">
      <w:pPr>
        <w:pStyle w:val="SourceCode"/>
      </w:pPr>
      <w:r>
        <w:t>01098 |             self.best = value</w:t>
      </w:r>
    </w:p>
    <w:p w14:paraId="1E78A847" w14:textId="77777777" w:rsidR="000A70BA" w:rsidRDefault="00000000">
      <w:pPr>
        <w:pStyle w:val="SourceCode"/>
      </w:pPr>
      <w:r>
        <w:t>01099 |             self.counter = 0</w:t>
      </w:r>
    </w:p>
    <w:p w14:paraId="15DC5E39" w14:textId="77777777" w:rsidR="000A70BA" w:rsidRDefault="00000000">
      <w:pPr>
        <w:pStyle w:val="SourceCode"/>
      </w:pPr>
      <w:r>
        <w:t>01100 |             return True</w:t>
      </w:r>
    </w:p>
    <w:p w14:paraId="42176D8D" w14:textId="77777777" w:rsidR="000A70BA" w:rsidRDefault="00000000">
      <w:pPr>
        <w:pStyle w:val="SourceCode"/>
      </w:pPr>
      <w:r>
        <w:t>01101 |         self.counter += 1</w:t>
      </w:r>
    </w:p>
    <w:p w14:paraId="17D28095" w14:textId="77777777" w:rsidR="000A70BA" w:rsidRDefault="00000000">
      <w:pPr>
        <w:pStyle w:val="SourceCode"/>
      </w:pPr>
      <w:r>
        <w:t>01102 |         self.should_stop = self.counter &gt;= self.patience</w:t>
      </w:r>
    </w:p>
    <w:p w14:paraId="019B9D1D" w14:textId="77777777" w:rsidR="000A70BA" w:rsidRDefault="00000000">
      <w:pPr>
        <w:pStyle w:val="SourceCode"/>
      </w:pPr>
      <w:r>
        <w:t>01103 |         return False</w:t>
      </w:r>
    </w:p>
    <w:p w14:paraId="49E711DD" w14:textId="77777777" w:rsidR="000A70BA" w:rsidRDefault="00000000">
      <w:pPr>
        <w:pStyle w:val="SourceCode"/>
      </w:pPr>
      <w:r>
        <w:t xml:space="preserve">01104 | </w:t>
      </w:r>
    </w:p>
    <w:p w14:paraId="40A52B32" w14:textId="77777777" w:rsidR="000A70BA" w:rsidRDefault="00000000">
      <w:pPr>
        <w:pStyle w:val="SourceCode"/>
      </w:pPr>
      <w:r>
        <w:t xml:space="preserve">01105 | </w:t>
      </w:r>
    </w:p>
    <w:p w14:paraId="1B76EF4A" w14:textId="77777777" w:rsidR="000A70BA" w:rsidRDefault="00000000">
      <w:pPr>
        <w:pStyle w:val="SourceCode"/>
      </w:pPr>
      <w:r>
        <w:t>01106 | class ModelTrainer:</w:t>
      </w:r>
    </w:p>
    <w:p w14:paraId="3CC6A05B" w14:textId="77777777" w:rsidR="000A70BA" w:rsidRDefault="00000000">
      <w:pPr>
        <w:pStyle w:val="SourceCode"/>
      </w:pPr>
      <w:r>
        <w:t>01107 |     """</w:t>
      </w:r>
      <w:r>
        <w:t>训练主控类。</w:t>
      </w:r>
      <w:r>
        <w:t>"""</w:t>
      </w:r>
    </w:p>
    <w:p w14:paraId="2B029EEC" w14:textId="77777777" w:rsidR="000A70BA" w:rsidRDefault="00000000">
      <w:pPr>
        <w:pStyle w:val="SourceCode"/>
      </w:pPr>
      <w:r>
        <w:t xml:space="preserve">01108 | </w:t>
      </w:r>
    </w:p>
    <w:p w14:paraId="1E9791BD" w14:textId="77777777" w:rsidR="000A70BA" w:rsidRDefault="00000000">
      <w:pPr>
        <w:pStyle w:val="SourceCode"/>
      </w:pPr>
      <w:r>
        <w:t>01109 |     def __init__(self, model, optimizer, device: str, out_dir: str,</w:t>
      </w:r>
    </w:p>
    <w:p w14:paraId="37BEB682" w14:textId="77777777" w:rsidR="000A70BA" w:rsidRDefault="00000000">
      <w:pPr>
        <w:pStyle w:val="SourceCode"/>
      </w:pPr>
      <w:r>
        <w:t>01110 |                  criterion: Optional[HydroMetLoss] = None):</w:t>
      </w:r>
    </w:p>
    <w:p w14:paraId="2A6C7192" w14:textId="77777777" w:rsidR="000A70BA" w:rsidRDefault="00000000">
      <w:pPr>
        <w:pStyle w:val="SourceCode"/>
      </w:pPr>
      <w:r>
        <w:t>01111 |         self.model = model</w:t>
      </w:r>
    </w:p>
    <w:p w14:paraId="1D4DA770" w14:textId="77777777" w:rsidR="000A70BA" w:rsidRDefault="00000000">
      <w:pPr>
        <w:pStyle w:val="SourceCode"/>
      </w:pPr>
      <w:r>
        <w:t>01112 |         self.optimizer = optimizer</w:t>
      </w:r>
    </w:p>
    <w:p w14:paraId="471D2C68" w14:textId="77777777" w:rsidR="000A70BA" w:rsidRDefault="00000000">
      <w:pPr>
        <w:pStyle w:val="SourceCode"/>
      </w:pPr>
      <w:r>
        <w:t>01113 |         self.device = device</w:t>
      </w:r>
    </w:p>
    <w:p w14:paraId="453D7EE0" w14:textId="77777777" w:rsidR="000A70BA" w:rsidRDefault="00000000">
      <w:pPr>
        <w:pStyle w:val="SourceCode"/>
      </w:pPr>
      <w:r>
        <w:t>01114 |         self.out_dir = Path(out_dir)</w:t>
      </w:r>
    </w:p>
    <w:p w14:paraId="63394332" w14:textId="77777777" w:rsidR="000A70BA" w:rsidRDefault="00000000">
      <w:pPr>
        <w:pStyle w:val="SourceCode"/>
      </w:pPr>
      <w:r>
        <w:t>01115 |         self.out_dir.mkdir(parents=True, exist_ok=True)</w:t>
      </w:r>
    </w:p>
    <w:p w14:paraId="26D3BD9E" w14:textId="77777777" w:rsidR="000A70BA" w:rsidRDefault="00000000">
      <w:pPr>
        <w:pStyle w:val="SourceCode"/>
      </w:pPr>
      <w:r>
        <w:t>01116 |         self.criterion = criterion or HydroMetLoss()</w:t>
      </w:r>
    </w:p>
    <w:p w14:paraId="241E11D2" w14:textId="77777777" w:rsidR="000A70BA" w:rsidRDefault="00000000">
      <w:pPr>
        <w:pStyle w:val="SourceCode"/>
      </w:pPr>
      <w:r>
        <w:t>01117 |         self.logger = make_logger("HydroMet3D.Trainer", str(self.out_dir / "train.log"))</w:t>
      </w:r>
    </w:p>
    <w:p w14:paraId="309E5A57" w14:textId="77777777" w:rsidR="000A70BA" w:rsidRDefault="00000000">
      <w:pPr>
        <w:pStyle w:val="SourceCode"/>
      </w:pPr>
      <w:r>
        <w:t>01118 |         self.history: List[Dict[str, float]] = []</w:t>
      </w:r>
    </w:p>
    <w:p w14:paraId="45FC8629" w14:textId="77777777" w:rsidR="000A70BA" w:rsidRDefault="00000000">
      <w:pPr>
        <w:pStyle w:val="SourceCode"/>
      </w:pPr>
      <w:r>
        <w:t xml:space="preserve">01119 | </w:t>
      </w:r>
    </w:p>
    <w:p w14:paraId="03B3A279" w14:textId="77777777" w:rsidR="000A70BA" w:rsidRDefault="00000000">
      <w:pPr>
        <w:pStyle w:val="SourceCode"/>
      </w:pPr>
      <w:r>
        <w:t>01120 |     def train_epoch(self, loader) -&gt; Dict[str, float]:</w:t>
      </w:r>
    </w:p>
    <w:p w14:paraId="1D6CABB0" w14:textId="77777777" w:rsidR="000A70BA" w:rsidRDefault="00000000">
      <w:pPr>
        <w:pStyle w:val="SourceCode"/>
      </w:pPr>
      <w:r>
        <w:t>01121 |         self.model.train()</w:t>
      </w:r>
    </w:p>
    <w:p w14:paraId="6D034D76" w14:textId="77777777" w:rsidR="000A70BA" w:rsidRDefault="00000000">
      <w:pPr>
        <w:pStyle w:val="SourceCode"/>
      </w:pPr>
      <w:r>
        <w:t>01122 |         total_loss = 0.0</w:t>
      </w:r>
    </w:p>
    <w:p w14:paraId="32BF8F7F" w14:textId="77777777" w:rsidR="000A70BA" w:rsidRDefault="00000000">
      <w:pPr>
        <w:pStyle w:val="SourceCode"/>
      </w:pPr>
      <w:r>
        <w:t>01123 |         count = 0</w:t>
      </w:r>
    </w:p>
    <w:p w14:paraId="79F0B6B4" w14:textId="77777777" w:rsidR="000A70BA" w:rsidRDefault="00000000">
      <w:pPr>
        <w:pStyle w:val="SourceCode"/>
      </w:pPr>
      <w:r>
        <w:t>01124 |         for batch in loader:</w:t>
      </w:r>
    </w:p>
    <w:p w14:paraId="229E00BE" w14:textId="77777777" w:rsidR="000A70BA" w:rsidRDefault="00000000">
      <w:pPr>
        <w:pStyle w:val="SourceCode"/>
      </w:pPr>
      <w:r>
        <w:t>01125 |             if len(batch) == 3:</w:t>
      </w:r>
    </w:p>
    <w:p w14:paraId="228F3B7D" w14:textId="77777777" w:rsidR="000A70BA" w:rsidRDefault="00000000">
      <w:pPr>
        <w:pStyle w:val="SourceCode"/>
      </w:pPr>
      <w:r>
        <w:t>01126 |                 x, y, mask = batch</w:t>
      </w:r>
    </w:p>
    <w:p w14:paraId="6BE9E24E" w14:textId="77777777" w:rsidR="000A70BA" w:rsidRDefault="00000000">
      <w:pPr>
        <w:pStyle w:val="SourceCode"/>
      </w:pPr>
      <w:r>
        <w:t>01127 |                 mask = mask.to(self.device)</w:t>
      </w:r>
    </w:p>
    <w:p w14:paraId="069BB783" w14:textId="77777777" w:rsidR="000A70BA" w:rsidRDefault="00000000">
      <w:pPr>
        <w:pStyle w:val="SourceCode"/>
      </w:pPr>
      <w:r>
        <w:t>01128 |             else:</w:t>
      </w:r>
    </w:p>
    <w:p w14:paraId="1EDBC2BB" w14:textId="77777777" w:rsidR="000A70BA" w:rsidRDefault="00000000">
      <w:pPr>
        <w:pStyle w:val="SourceCode"/>
      </w:pPr>
      <w:r>
        <w:t>01129 |                 x, y = batch</w:t>
      </w:r>
    </w:p>
    <w:p w14:paraId="6FCA44DD" w14:textId="77777777" w:rsidR="000A70BA" w:rsidRDefault="00000000">
      <w:pPr>
        <w:pStyle w:val="SourceCode"/>
      </w:pPr>
      <w:r>
        <w:t>01130 |                 mask = None</w:t>
      </w:r>
    </w:p>
    <w:p w14:paraId="3DC0D6AF" w14:textId="77777777" w:rsidR="000A70BA" w:rsidRDefault="00000000">
      <w:pPr>
        <w:pStyle w:val="SourceCode"/>
      </w:pPr>
      <w:r>
        <w:t>01131 |             x = x.to(self.device)</w:t>
      </w:r>
    </w:p>
    <w:p w14:paraId="29F8CFEB" w14:textId="77777777" w:rsidR="000A70BA" w:rsidRDefault="00000000">
      <w:pPr>
        <w:pStyle w:val="SourceCode"/>
      </w:pPr>
      <w:r>
        <w:t>01132 |             y = y.to(self.device)</w:t>
      </w:r>
    </w:p>
    <w:p w14:paraId="494D23C4" w14:textId="77777777" w:rsidR="000A70BA" w:rsidRDefault="00000000">
      <w:pPr>
        <w:pStyle w:val="SourceCode"/>
      </w:pPr>
      <w:r>
        <w:t>01133 |             self.optimizer.zero_grad()</w:t>
      </w:r>
    </w:p>
    <w:p w14:paraId="2F61F54A" w14:textId="77777777" w:rsidR="000A70BA" w:rsidRDefault="00000000">
      <w:pPr>
        <w:pStyle w:val="SourceCode"/>
      </w:pPr>
      <w:r>
        <w:t>01134 |             pred, aux = self.model(x)</w:t>
      </w:r>
    </w:p>
    <w:p w14:paraId="5C0BDE9D" w14:textId="77777777" w:rsidR="000A70BA" w:rsidRDefault="00000000">
      <w:pPr>
        <w:pStyle w:val="SourceCode"/>
      </w:pPr>
      <w:r>
        <w:t>01135 |             loss, loss_items = self.criterion(pred, y, mask)</w:t>
      </w:r>
    </w:p>
    <w:p w14:paraId="4E6818DB" w14:textId="77777777" w:rsidR="000A70BA" w:rsidRDefault="00000000">
      <w:pPr>
        <w:pStyle w:val="SourceCode"/>
      </w:pPr>
      <w:r>
        <w:t>01136 |             loss.backward()</w:t>
      </w:r>
    </w:p>
    <w:p w14:paraId="0A8E7203" w14:textId="77777777" w:rsidR="000A70BA" w:rsidRDefault="00000000">
      <w:pPr>
        <w:pStyle w:val="SourceCode"/>
      </w:pPr>
      <w:r>
        <w:t>01137 |             torch.nn.utils.clip_grad_norm_(self.model.parameters(), 1.0)</w:t>
      </w:r>
    </w:p>
    <w:p w14:paraId="15B89883" w14:textId="77777777" w:rsidR="000A70BA" w:rsidRDefault="00000000">
      <w:pPr>
        <w:pStyle w:val="SourceCode"/>
      </w:pPr>
      <w:r>
        <w:t>01138 |             self.optimizer.step()</w:t>
      </w:r>
    </w:p>
    <w:p w14:paraId="65BF8EA3" w14:textId="77777777" w:rsidR="000A70BA" w:rsidRDefault="00000000">
      <w:pPr>
        <w:pStyle w:val="SourceCode"/>
      </w:pPr>
      <w:r>
        <w:t>01139 |             total_loss += float(loss.detach().cpu())</w:t>
      </w:r>
    </w:p>
    <w:p w14:paraId="00CFF423" w14:textId="77777777" w:rsidR="000A70BA" w:rsidRDefault="00000000">
      <w:pPr>
        <w:pStyle w:val="SourceCode"/>
      </w:pPr>
      <w:r>
        <w:t>01140 |             count += 1</w:t>
      </w:r>
    </w:p>
    <w:p w14:paraId="44D58BED" w14:textId="77777777" w:rsidR="000A70BA" w:rsidRDefault="00000000">
      <w:pPr>
        <w:pStyle w:val="SourceCode"/>
      </w:pPr>
      <w:r>
        <w:t>01141 |         return {"train_loss": total_loss / max(1, count)}</w:t>
      </w:r>
    </w:p>
    <w:p w14:paraId="4F65D931" w14:textId="77777777" w:rsidR="000A70BA" w:rsidRDefault="00000000">
      <w:pPr>
        <w:pStyle w:val="SourceCode"/>
      </w:pPr>
      <w:r>
        <w:t xml:space="preserve">01142 | </w:t>
      </w:r>
    </w:p>
    <w:p w14:paraId="114A06CB" w14:textId="77777777" w:rsidR="000A70BA" w:rsidRDefault="00000000">
      <w:pPr>
        <w:pStyle w:val="SourceCode"/>
      </w:pPr>
      <w:r>
        <w:t>01143 |     def evaluate(self, loader, split: str = "valid") -&gt; Dict[str, float]:</w:t>
      </w:r>
    </w:p>
    <w:p w14:paraId="5FF352FD" w14:textId="77777777" w:rsidR="000A70BA" w:rsidRDefault="00000000">
      <w:pPr>
        <w:pStyle w:val="SourceCode"/>
      </w:pPr>
      <w:r>
        <w:t>01144 |         self.model.eval()</w:t>
      </w:r>
    </w:p>
    <w:p w14:paraId="14C3AB6C" w14:textId="77777777" w:rsidR="000A70BA" w:rsidRDefault="00000000">
      <w:pPr>
        <w:pStyle w:val="SourceCode"/>
      </w:pPr>
      <w:r>
        <w:t>01145 |         losses = []</w:t>
      </w:r>
    </w:p>
    <w:p w14:paraId="31941D36" w14:textId="77777777" w:rsidR="000A70BA" w:rsidRDefault="00000000">
      <w:pPr>
        <w:pStyle w:val="SourceCode"/>
      </w:pPr>
      <w:r>
        <w:t>01146 |         metrics_all: Dict[str, List[float]] = {"RMSE": [], "MAE": [], "NSE": [], "BIAS": []}</w:t>
      </w:r>
    </w:p>
    <w:p w14:paraId="1A316554" w14:textId="77777777" w:rsidR="000A70BA" w:rsidRDefault="00000000">
      <w:pPr>
        <w:pStyle w:val="SourceCode"/>
      </w:pPr>
      <w:r>
        <w:t>01147 |         with torch.no_grad():</w:t>
      </w:r>
    </w:p>
    <w:p w14:paraId="740910A5" w14:textId="77777777" w:rsidR="000A70BA" w:rsidRDefault="00000000">
      <w:pPr>
        <w:pStyle w:val="SourceCode"/>
      </w:pPr>
      <w:r>
        <w:t>01148 |             for batch in loader:</w:t>
      </w:r>
    </w:p>
    <w:p w14:paraId="1AD06E93" w14:textId="77777777" w:rsidR="000A70BA" w:rsidRDefault="00000000">
      <w:pPr>
        <w:pStyle w:val="SourceCode"/>
      </w:pPr>
      <w:r>
        <w:t>01149 |                 if len(batch) == 3:</w:t>
      </w:r>
    </w:p>
    <w:p w14:paraId="492EAEC8" w14:textId="77777777" w:rsidR="000A70BA" w:rsidRDefault="00000000">
      <w:pPr>
        <w:pStyle w:val="SourceCode"/>
      </w:pPr>
      <w:r>
        <w:t>01150 |                     x, y, mask = batch</w:t>
      </w:r>
    </w:p>
    <w:p w14:paraId="1EF3FD09" w14:textId="77777777" w:rsidR="000A70BA" w:rsidRDefault="00000000">
      <w:pPr>
        <w:pStyle w:val="SourceCode"/>
      </w:pPr>
      <w:r>
        <w:t>01151 |                     mask = mask.to(self.device)</w:t>
      </w:r>
    </w:p>
    <w:p w14:paraId="113EF599" w14:textId="77777777" w:rsidR="000A70BA" w:rsidRDefault="00000000">
      <w:pPr>
        <w:pStyle w:val="SourceCode"/>
      </w:pPr>
      <w:r>
        <w:t>01152 |                 else:</w:t>
      </w:r>
    </w:p>
    <w:p w14:paraId="3760B251" w14:textId="77777777" w:rsidR="000A70BA" w:rsidRDefault="00000000">
      <w:pPr>
        <w:pStyle w:val="SourceCode"/>
      </w:pPr>
      <w:r>
        <w:t>01153 |                     x, y = batch</w:t>
      </w:r>
    </w:p>
    <w:p w14:paraId="13A5AF0F" w14:textId="77777777" w:rsidR="000A70BA" w:rsidRDefault="00000000">
      <w:pPr>
        <w:pStyle w:val="SourceCode"/>
      </w:pPr>
      <w:r>
        <w:t>01154 |                     mask = None</w:t>
      </w:r>
    </w:p>
    <w:p w14:paraId="56399FED" w14:textId="77777777" w:rsidR="000A70BA" w:rsidRDefault="00000000">
      <w:pPr>
        <w:pStyle w:val="SourceCode"/>
      </w:pPr>
      <w:r>
        <w:t>01155 |                 x = x.to(self.device)</w:t>
      </w:r>
    </w:p>
    <w:p w14:paraId="7BB919E4" w14:textId="77777777" w:rsidR="000A70BA" w:rsidRDefault="00000000">
      <w:pPr>
        <w:pStyle w:val="SourceCode"/>
      </w:pPr>
      <w:r>
        <w:t>01156 |                 y = y.to(self.device)</w:t>
      </w:r>
    </w:p>
    <w:p w14:paraId="07233505" w14:textId="77777777" w:rsidR="000A70BA" w:rsidRDefault="00000000">
      <w:pPr>
        <w:pStyle w:val="SourceCode"/>
      </w:pPr>
      <w:r>
        <w:t>01157 |                 pred, aux = self.model(x)</w:t>
      </w:r>
    </w:p>
    <w:p w14:paraId="6CB5B796" w14:textId="77777777" w:rsidR="000A70BA" w:rsidRDefault="00000000">
      <w:pPr>
        <w:pStyle w:val="SourceCode"/>
      </w:pPr>
      <w:r>
        <w:t>01158 |                 loss, _ = self.criterion(pred, y, mask)</w:t>
      </w:r>
    </w:p>
    <w:p w14:paraId="1250ED3B" w14:textId="77777777" w:rsidR="000A70BA" w:rsidRDefault="00000000">
      <w:pPr>
        <w:pStyle w:val="SourceCode"/>
      </w:pPr>
      <w:r>
        <w:t>01159 |                 losses.append(float(loss.detach().cpu()))</w:t>
      </w:r>
    </w:p>
    <w:p w14:paraId="45A9AE19" w14:textId="77777777" w:rsidR="000A70BA" w:rsidRDefault="00000000">
      <w:pPr>
        <w:pStyle w:val="SourceCode"/>
      </w:pPr>
      <w:r>
        <w:t>01160 |                 m = compute_metrics(pred, y)</w:t>
      </w:r>
    </w:p>
    <w:p w14:paraId="1988E1BB" w14:textId="77777777" w:rsidR="000A70BA" w:rsidRDefault="00000000">
      <w:pPr>
        <w:pStyle w:val="SourceCode"/>
      </w:pPr>
      <w:r>
        <w:t>01161 |                 for k, v in m.items():</w:t>
      </w:r>
    </w:p>
    <w:p w14:paraId="334884F2" w14:textId="77777777" w:rsidR="000A70BA" w:rsidRDefault="00000000">
      <w:pPr>
        <w:pStyle w:val="SourceCode"/>
      </w:pPr>
      <w:r>
        <w:t>01162 |                     metrics_all[k].append(v)</w:t>
      </w:r>
    </w:p>
    <w:p w14:paraId="002112BB" w14:textId="77777777" w:rsidR="000A70BA" w:rsidRDefault="00000000">
      <w:pPr>
        <w:pStyle w:val="SourceCode"/>
      </w:pPr>
      <w:r>
        <w:t>01163 |         out = {f"{split}_loss": sum(losses) / max(1, len(losses))}</w:t>
      </w:r>
    </w:p>
    <w:p w14:paraId="0FD8491B" w14:textId="77777777" w:rsidR="000A70BA" w:rsidRDefault="00000000">
      <w:pPr>
        <w:pStyle w:val="SourceCode"/>
      </w:pPr>
      <w:r>
        <w:t>01164 |         for k, vals in metrics_all.items():</w:t>
      </w:r>
    </w:p>
    <w:p w14:paraId="77795AFC" w14:textId="77777777" w:rsidR="000A70BA" w:rsidRDefault="00000000">
      <w:pPr>
        <w:pStyle w:val="SourceCode"/>
      </w:pPr>
      <w:r>
        <w:t>01165 |             out[f"{split}_{k}"] = sum(vals) / max(1, len(vals))</w:t>
      </w:r>
    </w:p>
    <w:p w14:paraId="05A47D61" w14:textId="77777777" w:rsidR="000A70BA" w:rsidRDefault="00000000">
      <w:pPr>
        <w:pStyle w:val="SourceCode"/>
      </w:pPr>
      <w:r>
        <w:t>01166 |         return out</w:t>
      </w:r>
    </w:p>
    <w:p w14:paraId="126A9349" w14:textId="77777777" w:rsidR="000A70BA" w:rsidRDefault="00000000">
      <w:pPr>
        <w:pStyle w:val="SourceCode"/>
      </w:pPr>
      <w:r>
        <w:t xml:space="preserve">01167 | </w:t>
      </w:r>
    </w:p>
    <w:p w14:paraId="1DA10EF8" w14:textId="77777777" w:rsidR="000A70BA" w:rsidRDefault="00000000">
      <w:pPr>
        <w:pStyle w:val="SourceCode"/>
      </w:pPr>
      <w:r>
        <w:t>01168 |     def fit(self, train_loader, valid_loader, epochs: int, patience: int = 10) -&gt; List[Dict[str, float]]:</w:t>
      </w:r>
    </w:p>
    <w:p w14:paraId="46C80374" w14:textId="77777777" w:rsidR="000A70BA" w:rsidRDefault="00000000">
      <w:pPr>
        <w:pStyle w:val="SourceCode"/>
      </w:pPr>
      <w:r>
        <w:t>01169 |         stopper = EarlyStopping(patience=patience, mode="min")</w:t>
      </w:r>
    </w:p>
    <w:p w14:paraId="02395E4C" w14:textId="77777777" w:rsidR="000A70BA" w:rsidRDefault="00000000">
      <w:pPr>
        <w:pStyle w:val="SourceCode"/>
      </w:pPr>
      <w:r>
        <w:t>01170 |         best_path = self.out_dir / "best_model.pt"</w:t>
      </w:r>
    </w:p>
    <w:p w14:paraId="6DE34553" w14:textId="77777777" w:rsidR="000A70BA" w:rsidRDefault="00000000">
      <w:pPr>
        <w:pStyle w:val="SourceCode"/>
      </w:pPr>
      <w:r>
        <w:t>01171 |         for epoch in range(1, epochs + 1):</w:t>
      </w:r>
    </w:p>
    <w:p w14:paraId="42E77871" w14:textId="77777777" w:rsidR="000A70BA" w:rsidRDefault="00000000">
      <w:pPr>
        <w:pStyle w:val="SourceCode"/>
      </w:pPr>
      <w:r>
        <w:t>01172 |             train_log = self.train_epoch(train_loader)</w:t>
      </w:r>
    </w:p>
    <w:p w14:paraId="45045833" w14:textId="77777777" w:rsidR="000A70BA" w:rsidRDefault="00000000">
      <w:pPr>
        <w:pStyle w:val="SourceCode"/>
      </w:pPr>
      <w:r>
        <w:t>01173 |             valid_log = self.evaluate(valid_loader, "valid")</w:t>
      </w:r>
    </w:p>
    <w:p w14:paraId="52B86B80" w14:textId="77777777" w:rsidR="000A70BA" w:rsidRDefault="00000000">
      <w:pPr>
        <w:pStyle w:val="SourceCode"/>
      </w:pPr>
      <w:r>
        <w:t>01174 |             row = {"epoch": epoch, **train_log, **valid_log}</w:t>
      </w:r>
    </w:p>
    <w:p w14:paraId="0800F894" w14:textId="77777777" w:rsidR="000A70BA" w:rsidRDefault="00000000">
      <w:pPr>
        <w:pStyle w:val="SourceCode"/>
      </w:pPr>
      <w:r>
        <w:t>01175 |             self.history.append(row)</w:t>
      </w:r>
    </w:p>
    <w:p w14:paraId="284CE889" w14:textId="77777777" w:rsidR="000A70BA" w:rsidRDefault="00000000">
      <w:pPr>
        <w:pStyle w:val="SourceCode"/>
      </w:pPr>
      <w:r>
        <w:t>01176 |             self.logger.info("Epoch %03d | %s", epoch, row)</w:t>
      </w:r>
    </w:p>
    <w:p w14:paraId="29818E09" w14:textId="77777777" w:rsidR="000A70BA" w:rsidRDefault="00000000">
      <w:pPr>
        <w:pStyle w:val="SourceCode"/>
      </w:pPr>
      <w:r>
        <w:t>01177 |             improved = stopper.step(valid_log["valid_loss"])</w:t>
      </w:r>
    </w:p>
    <w:p w14:paraId="6A32C6EF" w14:textId="77777777" w:rsidR="000A70BA" w:rsidRDefault="00000000">
      <w:pPr>
        <w:pStyle w:val="SourceCode"/>
      </w:pPr>
      <w:r>
        <w:t>01178 |             if improved:</w:t>
      </w:r>
    </w:p>
    <w:p w14:paraId="3906AC98" w14:textId="77777777" w:rsidR="000A70BA" w:rsidRDefault="00000000">
      <w:pPr>
        <w:pStyle w:val="SourceCode"/>
      </w:pPr>
      <w:r>
        <w:t>01179 |                 torch.save({"model": self.model.state_dict(), "epoch": epoch, "log": row}, best_path)</w:t>
      </w:r>
    </w:p>
    <w:p w14:paraId="50182107" w14:textId="77777777" w:rsidR="000A70BA" w:rsidRDefault="00000000">
      <w:pPr>
        <w:pStyle w:val="SourceCode"/>
      </w:pPr>
      <w:r>
        <w:lastRenderedPageBreak/>
        <w:t>01180 |             if stopper.should_stop:</w:t>
      </w:r>
    </w:p>
    <w:p w14:paraId="48B7F344" w14:textId="77777777" w:rsidR="000A70BA" w:rsidRDefault="00000000">
      <w:pPr>
        <w:pStyle w:val="SourceCode"/>
      </w:pPr>
      <w:r>
        <w:t>01181 |                 self.logger.info("</w:t>
      </w:r>
      <w:r>
        <w:t>触发早停，最佳验证损失：</w:t>
      </w:r>
      <w:r>
        <w:t>%.6f", stopper.best)</w:t>
      </w:r>
    </w:p>
    <w:p w14:paraId="53FC5CDB" w14:textId="77777777" w:rsidR="000A70BA" w:rsidRDefault="00000000">
      <w:pPr>
        <w:pStyle w:val="SourceCode"/>
      </w:pPr>
      <w:r>
        <w:t>01182 |                 break</w:t>
      </w:r>
    </w:p>
    <w:p w14:paraId="13831FA5" w14:textId="77777777" w:rsidR="000A70BA" w:rsidRDefault="00000000">
      <w:pPr>
        <w:pStyle w:val="SourceCode"/>
      </w:pPr>
      <w:r>
        <w:t>01183 |         return self.history</w:t>
      </w:r>
    </w:p>
    <w:p w14:paraId="2861A781" w14:textId="77777777" w:rsidR="000A70BA" w:rsidRDefault="00000000">
      <w:pPr>
        <w:pStyle w:val="SourceCode"/>
      </w:pPr>
      <w:r>
        <w:t xml:space="preserve">01184 | </w:t>
      </w:r>
    </w:p>
    <w:p w14:paraId="4563B9EF" w14:textId="77777777" w:rsidR="000A70BA" w:rsidRDefault="00000000">
      <w:pPr>
        <w:pStyle w:val="SourceCode"/>
      </w:pPr>
      <w:r>
        <w:t xml:space="preserve">01185 | # ===== </w:t>
      </w:r>
      <w:r>
        <w:t>文件：</w:t>
      </w:r>
      <w:r>
        <w:t>hydromet3d/forecast/pipeline.py =====</w:t>
      </w:r>
    </w:p>
    <w:p w14:paraId="1DE0D6E6" w14:textId="77777777" w:rsidR="000A70BA" w:rsidRDefault="00000000">
      <w:pPr>
        <w:pStyle w:val="SourceCode"/>
      </w:pPr>
      <w:r>
        <w:t>01186 | # -*- coding: utf-8 -*-</w:t>
      </w:r>
    </w:p>
    <w:p w14:paraId="55A0FD8F" w14:textId="77777777" w:rsidR="000A70BA" w:rsidRDefault="00000000">
      <w:pPr>
        <w:pStyle w:val="SourceCode"/>
      </w:pPr>
      <w:r>
        <w:t>01187 | """</w:t>
      </w:r>
      <w:r>
        <w:t>三维时空分布模拟预报业务流程。</w:t>
      </w:r>
      <w:r>
        <w:t>"""</w:t>
      </w:r>
    </w:p>
    <w:p w14:paraId="1C2C4625" w14:textId="77777777" w:rsidR="000A70BA" w:rsidRDefault="00000000">
      <w:pPr>
        <w:pStyle w:val="SourceCode"/>
      </w:pPr>
      <w:r>
        <w:t>01188 | from __future__ import annotations</w:t>
      </w:r>
    </w:p>
    <w:p w14:paraId="698BC232" w14:textId="77777777" w:rsidR="000A70BA" w:rsidRDefault="00000000">
      <w:pPr>
        <w:pStyle w:val="SourceCode"/>
      </w:pPr>
      <w:r>
        <w:t xml:space="preserve">01189 | </w:t>
      </w:r>
    </w:p>
    <w:p w14:paraId="31A5E051" w14:textId="77777777" w:rsidR="000A70BA" w:rsidRDefault="00000000">
      <w:pPr>
        <w:pStyle w:val="SourceCode"/>
      </w:pPr>
      <w:r>
        <w:t>01190 | from pathlib import Path</w:t>
      </w:r>
    </w:p>
    <w:p w14:paraId="439B4956" w14:textId="77777777" w:rsidR="000A70BA" w:rsidRDefault="00000000">
      <w:pPr>
        <w:pStyle w:val="SourceCode"/>
      </w:pPr>
      <w:r>
        <w:t>01191 | from typing import Dict, List, Optional</w:t>
      </w:r>
    </w:p>
    <w:p w14:paraId="37592DC7" w14:textId="77777777" w:rsidR="000A70BA" w:rsidRDefault="00000000">
      <w:pPr>
        <w:pStyle w:val="SourceCode"/>
      </w:pPr>
      <w:r>
        <w:t>01192 | import datetime as dt</w:t>
      </w:r>
    </w:p>
    <w:p w14:paraId="733DF458" w14:textId="77777777" w:rsidR="000A70BA" w:rsidRDefault="00000000">
      <w:pPr>
        <w:pStyle w:val="SourceCode"/>
      </w:pPr>
      <w:r>
        <w:t>01193 | import numpy as np</w:t>
      </w:r>
    </w:p>
    <w:p w14:paraId="2AD3D7FE" w14:textId="77777777" w:rsidR="000A70BA" w:rsidRDefault="00000000">
      <w:pPr>
        <w:pStyle w:val="SourceCode"/>
      </w:pPr>
      <w:r>
        <w:t xml:space="preserve">01194 | </w:t>
      </w:r>
    </w:p>
    <w:p w14:paraId="1C120737" w14:textId="77777777" w:rsidR="000A70BA" w:rsidRDefault="00000000">
      <w:pPr>
        <w:pStyle w:val="SourceCode"/>
      </w:pPr>
      <w:r>
        <w:t>01195 | try:</w:t>
      </w:r>
    </w:p>
    <w:p w14:paraId="7AAB7795" w14:textId="77777777" w:rsidR="000A70BA" w:rsidRDefault="00000000">
      <w:pPr>
        <w:pStyle w:val="SourceCode"/>
      </w:pPr>
      <w:r>
        <w:t>01196 |     import torch</w:t>
      </w:r>
    </w:p>
    <w:p w14:paraId="1F178E96" w14:textId="77777777" w:rsidR="000A70BA" w:rsidRDefault="00000000">
      <w:pPr>
        <w:pStyle w:val="SourceCode"/>
      </w:pPr>
      <w:r>
        <w:t>01197 | except Exception:</w:t>
      </w:r>
    </w:p>
    <w:p w14:paraId="65C5C2EB" w14:textId="77777777" w:rsidR="000A70BA" w:rsidRDefault="00000000">
      <w:pPr>
        <w:pStyle w:val="SourceCode"/>
      </w:pPr>
      <w:r>
        <w:t>01198 |     torch = None</w:t>
      </w:r>
    </w:p>
    <w:p w14:paraId="6ED39493" w14:textId="77777777" w:rsidR="000A70BA" w:rsidRDefault="00000000">
      <w:pPr>
        <w:pStyle w:val="SourceCode"/>
      </w:pPr>
      <w:r>
        <w:t xml:space="preserve">01199 | </w:t>
      </w:r>
    </w:p>
    <w:p w14:paraId="45F7B820" w14:textId="77777777" w:rsidR="000A70BA" w:rsidRDefault="00000000">
      <w:pPr>
        <w:pStyle w:val="SourceCode"/>
      </w:pPr>
      <w:r>
        <w:t>01200 | from hydromet3d.data.schema import ForecastResult, GridMeta</w:t>
      </w:r>
    </w:p>
    <w:p w14:paraId="4B5F6CAE" w14:textId="77777777" w:rsidR="000A70BA" w:rsidRDefault="00000000">
      <w:pPr>
        <w:pStyle w:val="SourceCode"/>
      </w:pPr>
      <w:r>
        <w:t>01201 | from hydromet3d.data.io import GridWriter</w:t>
      </w:r>
    </w:p>
    <w:p w14:paraId="26D92CE0" w14:textId="77777777" w:rsidR="000A70BA" w:rsidRDefault="00000000">
      <w:pPr>
        <w:pStyle w:val="SourceCode"/>
      </w:pPr>
      <w:r>
        <w:t>01202 | from hydromet3d.preprocess.quality_control import StandardScaler3D</w:t>
      </w:r>
    </w:p>
    <w:p w14:paraId="749B42CC" w14:textId="77777777" w:rsidR="000A70BA" w:rsidRDefault="00000000">
      <w:pPr>
        <w:pStyle w:val="SourceCode"/>
      </w:pPr>
      <w:r>
        <w:t xml:space="preserve">01203 | </w:t>
      </w:r>
    </w:p>
    <w:p w14:paraId="035E7982" w14:textId="77777777" w:rsidR="000A70BA" w:rsidRDefault="00000000">
      <w:pPr>
        <w:pStyle w:val="SourceCode"/>
      </w:pPr>
      <w:r>
        <w:t xml:space="preserve">01204 | </w:t>
      </w:r>
    </w:p>
    <w:p w14:paraId="5A682B32" w14:textId="77777777" w:rsidR="000A70BA" w:rsidRDefault="00000000">
      <w:pPr>
        <w:pStyle w:val="SourceCode"/>
      </w:pPr>
      <w:r>
        <w:t>01205 | class ForecastPipeline:</w:t>
      </w:r>
    </w:p>
    <w:p w14:paraId="694DF521" w14:textId="77777777" w:rsidR="000A70BA" w:rsidRDefault="00000000">
      <w:pPr>
        <w:pStyle w:val="SourceCode"/>
      </w:pPr>
      <w:r>
        <w:t>01206 |     """</w:t>
      </w:r>
      <w:r>
        <w:t>从输入数据到网格预报产品的完整流程。</w:t>
      </w:r>
      <w:r>
        <w:t>"""</w:t>
      </w:r>
    </w:p>
    <w:p w14:paraId="6EC1D644" w14:textId="77777777" w:rsidR="000A70BA" w:rsidRDefault="00000000">
      <w:pPr>
        <w:pStyle w:val="SourceCode"/>
      </w:pPr>
      <w:r>
        <w:t xml:space="preserve">01207 | </w:t>
      </w:r>
    </w:p>
    <w:p w14:paraId="1D45E265" w14:textId="77777777" w:rsidR="000A70BA" w:rsidRDefault="00000000">
      <w:pPr>
        <w:pStyle w:val="SourceCode"/>
      </w:pPr>
      <w:r>
        <w:t>01208 |     def __init__(self, model, grid: GridMeta, variables: List[str], out_dir: str,</w:t>
      </w:r>
    </w:p>
    <w:p w14:paraId="1D0B018E" w14:textId="77777777" w:rsidR="000A70BA" w:rsidRDefault="00000000">
      <w:pPr>
        <w:pStyle w:val="SourceCode"/>
      </w:pPr>
      <w:r>
        <w:t>01209 |                  scaler: Optional[StandardScaler3D] = None, device: str = "cpu"):</w:t>
      </w:r>
    </w:p>
    <w:p w14:paraId="4A47554A" w14:textId="77777777" w:rsidR="000A70BA" w:rsidRDefault="00000000">
      <w:pPr>
        <w:pStyle w:val="SourceCode"/>
      </w:pPr>
      <w:r>
        <w:t>01210 |         self.model = model</w:t>
      </w:r>
    </w:p>
    <w:p w14:paraId="2D9FD445" w14:textId="77777777" w:rsidR="000A70BA" w:rsidRDefault="00000000">
      <w:pPr>
        <w:pStyle w:val="SourceCode"/>
      </w:pPr>
      <w:r>
        <w:t>01211 |         self.grid = grid</w:t>
      </w:r>
    </w:p>
    <w:p w14:paraId="679F337B" w14:textId="77777777" w:rsidR="000A70BA" w:rsidRDefault="00000000">
      <w:pPr>
        <w:pStyle w:val="SourceCode"/>
      </w:pPr>
      <w:r>
        <w:t>01212 |         self.variables = variables</w:t>
      </w:r>
    </w:p>
    <w:p w14:paraId="6186DC69" w14:textId="77777777" w:rsidR="000A70BA" w:rsidRDefault="00000000">
      <w:pPr>
        <w:pStyle w:val="SourceCode"/>
      </w:pPr>
      <w:r>
        <w:t>01213 |         self.out_dir = Path(out_dir)</w:t>
      </w:r>
    </w:p>
    <w:p w14:paraId="0DC2831C" w14:textId="77777777" w:rsidR="000A70BA" w:rsidRDefault="00000000">
      <w:pPr>
        <w:pStyle w:val="SourceCode"/>
      </w:pPr>
      <w:r>
        <w:t>01214 |         self.writer = GridWriter(str(self.out_dir))</w:t>
      </w:r>
    </w:p>
    <w:p w14:paraId="7A2C9047" w14:textId="77777777" w:rsidR="000A70BA" w:rsidRDefault="00000000">
      <w:pPr>
        <w:pStyle w:val="SourceCode"/>
      </w:pPr>
      <w:r>
        <w:t>01215 |         self.scaler = scaler</w:t>
      </w:r>
    </w:p>
    <w:p w14:paraId="1AA7DC19" w14:textId="77777777" w:rsidR="000A70BA" w:rsidRDefault="00000000">
      <w:pPr>
        <w:pStyle w:val="SourceCode"/>
      </w:pPr>
      <w:r>
        <w:t>01216 |         self.device = device</w:t>
      </w:r>
    </w:p>
    <w:p w14:paraId="34B35891" w14:textId="77777777" w:rsidR="000A70BA" w:rsidRDefault="00000000">
      <w:pPr>
        <w:pStyle w:val="SourceCode"/>
      </w:pPr>
      <w:r>
        <w:t xml:space="preserve">01217 | </w:t>
      </w:r>
    </w:p>
    <w:p w14:paraId="5F596FF7" w14:textId="77777777" w:rsidR="000A70BA" w:rsidRDefault="00000000">
      <w:pPr>
        <w:pStyle w:val="SourceCode"/>
      </w:pPr>
      <w:r>
        <w:t>01218 |     def prepare_input(self, cube_series: np.ndarray) -&gt; np.ndarray:</w:t>
      </w:r>
    </w:p>
    <w:p w14:paraId="052946E7" w14:textId="77777777" w:rsidR="000A70BA" w:rsidRDefault="00000000">
      <w:pPr>
        <w:pStyle w:val="SourceCode"/>
      </w:pPr>
      <w:r>
        <w:t>01219 |         arr = cube_series.astype(np.float32)</w:t>
      </w:r>
    </w:p>
    <w:p w14:paraId="1B91BC2D" w14:textId="77777777" w:rsidR="000A70BA" w:rsidRDefault="00000000">
      <w:pPr>
        <w:pStyle w:val="SourceCode"/>
      </w:pPr>
      <w:r>
        <w:t>01220 |         if arr.ndim != 5:</w:t>
      </w:r>
    </w:p>
    <w:p w14:paraId="40ECBCED" w14:textId="77777777" w:rsidR="000A70BA" w:rsidRDefault="00000000">
      <w:pPr>
        <w:pStyle w:val="SourceCode"/>
      </w:pPr>
      <w:r>
        <w:t>01221 |             raise ValueError("</w:t>
      </w:r>
      <w:r>
        <w:t>输入必须为</w:t>
      </w:r>
      <w:r>
        <w:t xml:space="preserve"> T x C x Z x H x W </w:t>
      </w:r>
      <w:r>
        <w:t>格式。</w:t>
      </w:r>
      <w:r>
        <w:t>")</w:t>
      </w:r>
    </w:p>
    <w:p w14:paraId="55189AE0" w14:textId="77777777" w:rsidR="000A70BA" w:rsidRDefault="00000000">
      <w:pPr>
        <w:pStyle w:val="SourceCode"/>
      </w:pPr>
      <w:r>
        <w:t>01222 |         return arr</w:t>
      </w:r>
    </w:p>
    <w:p w14:paraId="2BFA67DB" w14:textId="77777777" w:rsidR="000A70BA" w:rsidRDefault="00000000">
      <w:pPr>
        <w:pStyle w:val="SourceCode"/>
      </w:pPr>
      <w:r>
        <w:t xml:space="preserve">01223 | </w:t>
      </w:r>
    </w:p>
    <w:p w14:paraId="406F064A" w14:textId="77777777" w:rsidR="000A70BA" w:rsidRDefault="00000000">
      <w:pPr>
        <w:pStyle w:val="SourceCode"/>
      </w:pPr>
      <w:r>
        <w:t>01224 |     def run(self, cube_series: np.ndarray, issue_time: dt.datetime,</w:t>
      </w:r>
    </w:p>
    <w:p w14:paraId="7E511487" w14:textId="77777777" w:rsidR="000A70BA" w:rsidRDefault="00000000">
      <w:pPr>
        <w:pStyle w:val="SourceCode"/>
      </w:pPr>
      <w:r>
        <w:t>01225 |             lead_hours: List[int], target_variable: str) -&gt; ForecastResult:</w:t>
      </w:r>
    </w:p>
    <w:p w14:paraId="078D8279" w14:textId="77777777" w:rsidR="000A70BA" w:rsidRDefault="00000000">
      <w:pPr>
        <w:pStyle w:val="SourceCode"/>
      </w:pPr>
      <w:r>
        <w:t>01226 |         if torch is None:</w:t>
      </w:r>
    </w:p>
    <w:p w14:paraId="5AD30025" w14:textId="77777777" w:rsidR="000A70BA" w:rsidRDefault="00000000">
      <w:pPr>
        <w:pStyle w:val="SourceCode"/>
      </w:pPr>
      <w:r>
        <w:t>01227 |             raise RuntimeError("</w:t>
      </w:r>
      <w:r>
        <w:t>需要安装</w:t>
      </w:r>
      <w:r>
        <w:t xml:space="preserve"> PyTorch </w:t>
      </w:r>
      <w:r>
        <w:t>才能执行预报。</w:t>
      </w:r>
      <w:r>
        <w:t>")</w:t>
      </w:r>
    </w:p>
    <w:p w14:paraId="6BB98160" w14:textId="77777777" w:rsidR="000A70BA" w:rsidRDefault="00000000">
      <w:pPr>
        <w:pStyle w:val="SourceCode"/>
      </w:pPr>
      <w:r>
        <w:t>01228 |         x = self.prepare_input(cube_series)</w:t>
      </w:r>
    </w:p>
    <w:p w14:paraId="46A53C55" w14:textId="77777777" w:rsidR="000A70BA" w:rsidRDefault="00000000">
      <w:pPr>
        <w:pStyle w:val="SourceCode"/>
      </w:pPr>
      <w:r>
        <w:t>01229 |         x_tensor = torch.from_numpy(x[None]).to(self.device)</w:t>
      </w:r>
    </w:p>
    <w:p w14:paraId="4C08577A" w14:textId="77777777" w:rsidR="000A70BA" w:rsidRDefault="00000000">
      <w:pPr>
        <w:pStyle w:val="SourceCode"/>
      </w:pPr>
      <w:r>
        <w:t>01230 |         self.model.eval()</w:t>
      </w:r>
    </w:p>
    <w:p w14:paraId="7710D1E9" w14:textId="77777777" w:rsidR="000A70BA" w:rsidRDefault="00000000">
      <w:pPr>
        <w:pStyle w:val="SourceCode"/>
      </w:pPr>
      <w:r>
        <w:t>01231 |         with torch.no_grad():</w:t>
      </w:r>
    </w:p>
    <w:p w14:paraId="5B51DBBE" w14:textId="77777777" w:rsidR="000A70BA" w:rsidRDefault="00000000">
      <w:pPr>
        <w:pStyle w:val="SourceCode"/>
      </w:pPr>
      <w:r>
        <w:t>01232 |             pred, aux = self.model(x_tensor)</w:t>
      </w:r>
    </w:p>
    <w:p w14:paraId="6E67EADA" w14:textId="77777777" w:rsidR="000A70BA" w:rsidRDefault="00000000">
      <w:pPr>
        <w:pStyle w:val="SourceCode"/>
      </w:pPr>
      <w:r>
        <w:t>01233 |         values = pred[0].detach().cpu().numpy()</w:t>
      </w:r>
    </w:p>
    <w:p w14:paraId="23A99D71" w14:textId="77777777" w:rsidR="000A70BA" w:rsidRDefault="00000000">
      <w:pPr>
        <w:pStyle w:val="SourceCode"/>
      </w:pPr>
      <w:r>
        <w:t>01234 |         result = ForecastResult(</w:t>
      </w:r>
    </w:p>
    <w:p w14:paraId="3D09AF6C" w14:textId="77777777" w:rsidR="000A70BA" w:rsidRDefault="00000000">
      <w:pPr>
        <w:pStyle w:val="SourceCode"/>
      </w:pPr>
      <w:r>
        <w:t>01235 |             variable=target_variable,</w:t>
      </w:r>
    </w:p>
    <w:p w14:paraId="379BA4FE" w14:textId="77777777" w:rsidR="000A70BA" w:rsidRDefault="00000000">
      <w:pPr>
        <w:pStyle w:val="SourceCode"/>
      </w:pPr>
      <w:r>
        <w:t>01236 |             issue_time=issue_time,</w:t>
      </w:r>
    </w:p>
    <w:p w14:paraId="6915672F" w14:textId="77777777" w:rsidR="000A70BA" w:rsidRDefault="00000000">
      <w:pPr>
        <w:pStyle w:val="SourceCode"/>
      </w:pPr>
      <w:r>
        <w:t>01237 |             lead_times=lead_hours,</w:t>
      </w:r>
    </w:p>
    <w:p w14:paraId="752457C7" w14:textId="77777777" w:rsidR="000A70BA" w:rsidRDefault="00000000">
      <w:pPr>
        <w:pStyle w:val="SourceCode"/>
      </w:pPr>
      <w:r>
        <w:t>01238 |             grid_shape=self.grid.shape,</w:t>
      </w:r>
    </w:p>
    <w:p w14:paraId="0E48681B" w14:textId="77777777" w:rsidR="000A70BA" w:rsidRDefault="00000000">
      <w:pPr>
        <w:pStyle w:val="SourceCode"/>
      </w:pPr>
      <w:r>
        <w:t>01239 |             values=values,</w:t>
      </w:r>
    </w:p>
    <w:p w14:paraId="0ACE7C33" w14:textId="77777777" w:rsidR="000A70BA" w:rsidRDefault="00000000">
      <w:pPr>
        <w:pStyle w:val="SourceCode"/>
      </w:pPr>
      <w:r>
        <w:t>01240 |         )</w:t>
      </w:r>
    </w:p>
    <w:p w14:paraId="2E7F6055" w14:textId="77777777" w:rsidR="000A70BA" w:rsidRDefault="00000000">
      <w:pPr>
        <w:pStyle w:val="SourceCode"/>
      </w:pPr>
      <w:r>
        <w:t>01241 |         return result</w:t>
      </w:r>
    </w:p>
    <w:p w14:paraId="679F725F" w14:textId="77777777" w:rsidR="000A70BA" w:rsidRDefault="00000000">
      <w:pPr>
        <w:pStyle w:val="SourceCode"/>
      </w:pPr>
      <w:r>
        <w:t xml:space="preserve">01242 | </w:t>
      </w:r>
    </w:p>
    <w:p w14:paraId="6AF38A04" w14:textId="77777777" w:rsidR="000A70BA" w:rsidRDefault="00000000">
      <w:pPr>
        <w:pStyle w:val="SourceCode"/>
      </w:pPr>
      <w:r>
        <w:t>01243 |     def export_result(self, result: ForecastResult) -&gt; Dict[str, str]:</w:t>
      </w:r>
    </w:p>
    <w:p w14:paraId="1C029DB0" w14:textId="77777777" w:rsidR="000A70BA" w:rsidRDefault="00000000">
      <w:pPr>
        <w:pStyle w:val="SourceCode"/>
      </w:pPr>
      <w:r>
        <w:t>01244 |         coords = {</w:t>
      </w:r>
    </w:p>
    <w:p w14:paraId="2B682183" w14:textId="77777777" w:rsidR="000A70BA" w:rsidRDefault="00000000">
      <w:pPr>
        <w:pStyle w:val="SourceCode"/>
      </w:pPr>
      <w:r>
        <w:t>01245 |             "time": [result.issue_time + dt.timedelta(hours=h) for h in result.lead_times],</w:t>
      </w:r>
    </w:p>
    <w:p w14:paraId="54DA5762" w14:textId="77777777" w:rsidR="000A70BA" w:rsidRDefault="00000000">
      <w:pPr>
        <w:pStyle w:val="SourceCode"/>
      </w:pPr>
      <w:r>
        <w:t>01246 |             "z": self.grid.z,</w:t>
      </w:r>
    </w:p>
    <w:p w14:paraId="57573EAA" w14:textId="77777777" w:rsidR="000A70BA" w:rsidRDefault="00000000">
      <w:pPr>
        <w:pStyle w:val="SourceCode"/>
      </w:pPr>
      <w:r>
        <w:t>01247 |             "lat": self.grid.lat,</w:t>
      </w:r>
    </w:p>
    <w:p w14:paraId="490BE775" w14:textId="77777777" w:rsidR="000A70BA" w:rsidRDefault="00000000">
      <w:pPr>
        <w:pStyle w:val="SourceCode"/>
      </w:pPr>
      <w:r>
        <w:t>01248 |             "lon": self.grid.lon,</w:t>
      </w:r>
    </w:p>
    <w:p w14:paraId="68BB5C54" w14:textId="77777777" w:rsidR="000A70BA" w:rsidRDefault="00000000">
      <w:pPr>
        <w:pStyle w:val="SourceCode"/>
      </w:pPr>
      <w:r>
        <w:t>01249 |         }</w:t>
      </w:r>
    </w:p>
    <w:p w14:paraId="76D1E0C6" w14:textId="77777777" w:rsidR="000A70BA" w:rsidRDefault="00000000">
      <w:pPr>
        <w:pStyle w:val="SourceCode"/>
      </w:pPr>
      <w:r>
        <w:t>01250 |         name = f"{result.variable}_{result.issue_time:%Y%m%d%H}"</w:t>
      </w:r>
    </w:p>
    <w:p w14:paraId="6CA8F919" w14:textId="77777777" w:rsidR="000A70BA" w:rsidRDefault="00000000">
      <w:pPr>
        <w:pStyle w:val="SourceCode"/>
      </w:pPr>
      <w:r>
        <w:t>01251 |         paths = {</w:t>
      </w:r>
    </w:p>
    <w:p w14:paraId="296926F3" w14:textId="77777777" w:rsidR="000A70BA" w:rsidRDefault="00000000">
      <w:pPr>
        <w:pStyle w:val="SourceCode"/>
      </w:pPr>
      <w:r>
        <w:t>01252 |             "npy": self.writer.save_numpy(name, result.values),</w:t>
      </w:r>
    </w:p>
    <w:p w14:paraId="4207FD49" w14:textId="77777777" w:rsidR="000A70BA" w:rsidRDefault="00000000">
      <w:pPr>
        <w:pStyle w:val="SourceCode"/>
      </w:pPr>
      <w:r>
        <w:t>01253 |             "summary": self.writer.save_csv_summary(name + "_summary", [result.summary()]),</w:t>
      </w:r>
    </w:p>
    <w:p w14:paraId="478CBE86" w14:textId="77777777" w:rsidR="000A70BA" w:rsidRDefault="00000000">
      <w:pPr>
        <w:pStyle w:val="SourceCode"/>
      </w:pPr>
      <w:r>
        <w:t>01254 |         }</w:t>
      </w:r>
    </w:p>
    <w:p w14:paraId="7D75EED2" w14:textId="77777777" w:rsidR="000A70BA" w:rsidRDefault="00000000">
      <w:pPr>
        <w:pStyle w:val="SourceCode"/>
      </w:pPr>
      <w:r>
        <w:t>01255 |         try:</w:t>
      </w:r>
    </w:p>
    <w:p w14:paraId="3057EDD1" w14:textId="77777777" w:rsidR="000A70BA" w:rsidRDefault="00000000">
      <w:pPr>
        <w:pStyle w:val="SourceCode"/>
      </w:pPr>
      <w:r>
        <w:t>01256 |             paths["netcdf"] = self.writer.save_netcdf(name, result.values, coords)</w:t>
      </w:r>
    </w:p>
    <w:p w14:paraId="384B4AC3" w14:textId="77777777" w:rsidR="000A70BA" w:rsidRDefault="00000000">
      <w:pPr>
        <w:pStyle w:val="SourceCode"/>
      </w:pPr>
      <w:r>
        <w:t>01257 |         except Exception:</w:t>
      </w:r>
    </w:p>
    <w:p w14:paraId="3B7FDA88" w14:textId="77777777" w:rsidR="000A70BA" w:rsidRDefault="00000000">
      <w:pPr>
        <w:pStyle w:val="SourceCode"/>
      </w:pPr>
      <w:r>
        <w:t>01258 |             pass</w:t>
      </w:r>
    </w:p>
    <w:p w14:paraId="32EF5605" w14:textId="77777777" w:rsidR="000A70BA" w:rsidRDefault="00000000">
      <w:pPr>
        <w:pStyle w:val="SourceCode"/>
      </w:pPr>
      <w:r>
        <w:t>01259 |         return paths</w:t>
      </w:r>
    </w:p>
    <w:p w14:paraId="22C3C3A7" w14:textId="77777777" w:rsidR="000A70BA" w:rsidRDefault="00000000">
      <w:pPr>
        <w:pStyle w:val="SourceCode"/>
      </w:pPr>
      <w:r>
        <w:t xml:space="preserve">01260 | </w:t>
      </w:r>
    </w:p>
    <w:p w14:paraId="4B359C3C" w14:textId="77777777" w:rsidR="000A70BA" w:rsidRDefault="00000000">
      <w:pPr>
        <w:pStyle w:val="SourceCode"/>
      </w:pPr>
      <w:r>
        <w:t xml:space="preserve">01261 | </w:t>
      </w:r>
    </w:p>
    <w:p w14:paraId="62B776F9" w14:textId="77777777" w:rsidR="000A70BA" w:rsidRDefault="00000000">
      <w:pPr>
        <w:pStyle w:val="SourceCode"/>
      </w:pPr>
      <w:r>
        <w:t>01262 | class RollingForecaster:</w:t>
      </w:r>
    </w:p>
    <w:p w14:paraId="335C0BBE" w14:textId="77777777" w:rsidR="000A70BA" w:rsidRDefault="00000000">
      <w:pPr>
        <w:pStyle w:val="SourceCode"/>
      </w:pPr>
      <w:r>
        <w:t>01263 |     """</w:t>
      </w:r>
      <w:r>
        <w:t>滚动预报控制器，用于业务化连续运行。</w:t>
      </w:r>
      <w:r>
        <w:t>"""</w:t>
      </w:r>
    </w:p>
    <w:p w14:paraId="6D3B5754" w14:textId="77777777" w:rsidR="000A70BA" w:rsidRDefault="00000000">
      <w:pPr>
        <w:pStyle w:val="SourceCode"/>
      </w:pPr>
      <w:r>
        <w:t xml:space="preserve">01264 | </w:t>
      </w:r>
    </w:p>
    <w:p w14:paraId="18923385" w14:textId="77777777" w:rsidR="000A70BA" w:rsidRDefault="00000000">
      <w:pPr>
        <w:pStyle w:val="SourceCode"/>
      </w:pPr>
      <w:r>
        <w:lastRenderedPageBreak/>
        <w:t>01265 |     def __init__(self, pipeline: ForecastPipeline, window_size: int):</w:t>
      </w:r>
    </w:p>
    <w:p w14:paraId="3BCF2E7D" w14:textId="77777777" w:rsidR="000A70BA" w:rsidRDefault="00000000">
      <w:pPr>
        <w:pStyle w:val="SourceCode"/>
      </w:pPr>
      <w:r>
        <w:t>01266 |         self.pipeline = pipeline</w:t>
      </w:r>
    </w:p>
    <w:p w14:paraId="16373B98" w14:textId="77777777" w:rsidR="000A70BA" w:rsidRDefault="00000000">
      <w:pPr>
        <w:pStyle w:val="SourceCode"/>
      </w:pPr>
      <w:r>
        <w:t>01267 |         self.window_size = window_size</w:t>
      </w:r>
    </w:p>
    <w:p w14:paraId="5FF5E2F3" w14:textId="77777777" w:rsidR="000A70BA" w:rsidRDefault="00000000">
      <w:pPr>
        <w:pStyle w:val="SourceCode"/>
      </w:pPr>
      <w:r>
        <w:t>01268 |         self.cache: List[np.ndarray] = []</w:t>
      </w:r>
    </w:p>
    <w:p w14:paraId="77106EF9" w14:textId="77777777" w:rsidR="000A70BA" w:rsidRDefault="00000000">
      <w:pPr>
        <w:pStyle w:val="SourceCode"/>
      </w:pPr>
      <w:r>
        <w:t xml:space="preserve">01269 | </w:t>
      </w:r>
    </w:p>
    <w:p w14:paraId="4C7E3979" w14:textId="77777777" w:rsidR="000A70BA" w:rsidRDefault="00000000">
      <w:pPr>
        <w:pStyle w:val="SourceCode"/>
      </w:pPr>
      <w:r>
        <w:t>01270 |     def update(self, new_cube: np.ndarray) -&gt; None:</w:t>
      </w:r>
    </w:p>
    <w:p w14:paraId="216FA9E8" w14:textId="77777777" w:rsidR="000A70BA" w:rsidRDefault="00000000">
      <w:pPr>
        <w:pStyle w:val="SourceCode"/>
      </w:pPr>
      <w:r>
        <w:t>01271 |         self.cache.append(new_cube.astype(np.float32))</w:t>
      </w:r>
    </w:p>
    <w:p w14:paraId="53D5DFAE" w14:textId="77777777" w:rsidR="000A70BA" w:rsidRDefault="00000000">
      <w:pPr>
        <w:pStyle w:val="SourceCode"/>
      </w:pPr>
      <w:r>
        <w:t>01272 |         if len(self.cache) &gt; self.window_size:</w:t>
      </w:r>
    </w:p>
    <w:p w14:paraId="4EF2EB1B" w14:textId="77777777" w:rsidR="000A70BA" w:rsidRDefault="00000000">
      <w:pPr>
        <w:pStyle w:val="SourceCode"/>
      </w:pPr>
      <w:r>
        <w:t>01273 |             self.cache = self.cache[-self.window_size:]</w:t>
      </w:r>
    </w:p>
    <w:p w14:paraId="58323CEE" w14:textId="77777777" w:rsidR="000A70BA" w:rsidRDefault="00000000">
      <w:pPr>
        <w:pStyle w:val="SourceCode"/>
      </w:pPr>
      <w:r>
        <w:t xml:space="preserve">01274 | </w:t>
      </w:r>
    </w:p>
    <w:p w14:paraId="1A58534D" w14:textId="77777777" w:rsidR="000A70BA" w:rsidRDefault="00000000">
      <w:pPr>
        <w:pStyle w:val="SourceCode"/>
      </w:pPr>
      <w:r>
        <w:t>01275 |     def ready(self) -&gt; bool:</w:t>
      </w:r>
    </w:p>
    <w:p w14:paraId="49806679" w14:textId="77777777" w:rsidR="000A70BA" w:rsidRDefault="00000000">
      <w:pPr>
        <w:pStyle w:val="SourceCode"/>
      </w:pPr>
      <w:r>
        <w:t>01276 |         return len(self.cache) &gt;= self.window_size</w:t>
      </w:r>
    </w:p>
    <w:p w14:paraId="5DE7FDF5" w14:textId="77777777" w:rsidR="000A70BA" w:rsidRDefault="00000000">
      <w:pPr>
        <w:pStyle w:val="SourceCode"/>
      </w:pPr>
      <w:r>
        <w:t xml:space="preserve">01277 | </w:t>
      </w:r>
    </w:p>
    <w:p w14:paraId="28067D37" w14:textId="77777777" w:rsidR="000A70BA" w:rsidRDefault="00000000">
      <w:pPr>
        <w:pStyle w:val="SourceCode"/>
      </w:pPr>
      <w:r>
        <w:t xml:space="preserve">01278 |     def forecast_once(self, issue_time: dt.datetime, lead_hours: List[int], variable: str) -&gt; </w:t>
      </w:r>
    </w:p>
    <w:p w14:paraId="1BFE7F53" w14:textId="77777777" w:rsidR="000A70BA" w:rsidRDefault="00000000">
      <w:pPr>
        <w:pStyle w:val="SourceCode"/>
      </w:pPr>
      <w:r>
        <w:t>01279 | Optional[ForecastResult]:</w:t>
      </w:r>
    </w:p>
    <w:p w14:paraId="0D674C8D" w14:textId="77777777" w:rsidR="000A70BA" w:rsidRDefault="00000000">
      <w:pPr>
        <w:pStyle w:val="SourceCode"/>
      </w:pPr>
      <w:r>
        <w:t>01280 |         if not self.ready():</w:t>
      </w:r>
    </w:p>
    <w:p w14:paraId="4EF075F1" w14:textId="77777777" w:rsidR="000A70BA" w:rsidRDefault="00000000">
      <w:pPr>
        <w:pStyle w:val="SourceCode"/>
      </w:pPr>
      <w:r>
        <w:t>01281 |             return None</w:t>
      </w:r>
    </w:p>
    <w:p w14:paraId="79E98BA5" w14:textId="77777777" w:rsidR="000A70BA" w:rsidRDefault="00000000">
      <w:pPr>
        <w:pStyle w:val="SourceCode"/>
      </w:pPr>
      <w:r>
        <w:t>01282 |         cube_series = np.stack(self.cache[-self.window_size:], axis=0)</w:t>
      </w:r>
    </w:p>
    <w:p w14:paraId="0F9F24C4" w14:textId="77777777" w:rsidR="000A70BA" w:rsidRDefault="00000000">
      <w:pPr>
        <w:pStyle w:val="SourceCode"/>
      </w:pPr>
      <w:r>
        <w:t>01283 |         return self.pipeline.run(cube_series, issue_time, lead_hours, variable)</w:t>
      </w:r>
    </w:p>
    <w:p w14:paraId="6752355D" w14:textId="77777777" w:rsidR="000A70BA" w:rsidRDefault="00000000">
      <w:pPr>
        <w:pStyle w:val="SourceCode"/>
      </w:pPr>
      <w:r>
        <w:t xml:space="preserve">01284 | </w:t>
      </w:r>
    </w:p>
    <w:p w14:paraId="57D61989" w14:textId="77777777" w:rsidR="000A70BA" w:rsidRDefault="00000000">
      <w:pPr>
        <w:pStyle w:val="SourceCode"/>
      </w:pPr>
      <w:r>
        <w:t xml:space="preserve">01285 | # ===== </w:t>
      </w:r>
      <w:r>
        <w:t>文件：</w:t>
      </w:r>
      <w:r>
        <w:t>hydromet3d/visual/plotter.py =====</w:t>
      </w:r>
    </w:p>
    <w:p w14:paraId="4B9E7410" w14:textId="77777777" w:rsidR="000A70BA" w:rsidRDefault="00000000">
      <w:pPr>
        <w:pStyle w:val="SourceCode"/>
      </w:pPr>
      <w:r>
        <w:t>01286 | # -*- coding: utf-8 -*-</w:t>
      </w:r>
    </w:p>
    <w:p w14:paraId="18D754BE" w14:textId="77777777" w:rsidR="000A70BA" w:rsidRDefault="00000000">
      <w:pPr>
        <w:pStyle w:val="SourceCode"/>
      </w:pPr>
      <w:r>
        <w:t>01287 | """</w:t>
      </w:r>
      <w:r>
        <w:t>结果可视化：平面分布图、垂向剖面图、时序对比图。</w:t>
      </w:r>
      <w:r>
        <w:t>"""</w:t>
      </w:r>
    </w:p>
    <w:p w14:paraId="17DAC914" w14:textId="77777777" w:rsidR="000A70BA" w:rsidRDefault="00000000">
      <w:pPr>
        <w:pStyle w:val="SourceCode"/>
      </w:pPr>
      <w:r>
        <w:t>01288 | from __future__ import annotations</w:t>
      </w:r>
    </w:p>
    <w:p w14:paraId="3F60C5C1" w14:textId="77777777" w:rsidR="000A70BA" w:rsidRDefault="00000000">
      <w:pPr>
        <w:pStyle w:val="SourceCode"/>
      </w:pPr>
      <w:r>
        <w:t xml:space="preserve">01289 | </w:t>
      </w:r>
    </w:p>
    <w:p w14:paraId="7E8F4D82" w14:textId="77777777" w:rsidR="000A70BA" w:rsidRDefault="00000000">
      <w:pPr>
        <w:pStyle w:val="SourceCode"/>
      </w:pPr>
      <w:r>
        <w:t>01290 | from pathlib import Path</w:t>
      </w:r>
    </w:p>
    <w:p w14:paraId="5A9D709B" w14:textId="77777777" w:rsidR="000A70BA" w:rsidRDefault="00000000">
      <w:pPr>
        <w:pStyle w:val="SourceCode"/>
      </w:pPr>
      <w:r>
        <w:t>01291 | from typing import List, Optional</w:t>
      </w:r>
    </w:p>
    <w:p w14:paraId="64F5D83A" w14:textId="77777777" w:rsidR="000A70BA" w:rsidRDefault="00000000">
      <w:pPr>
        <w:pStyle w:val="SourceCode"/>
      </w:pPr>
      <w:r>
        <w:t>01292 | import numpy as np</w:t>
      </w:r>
    </w:p>
    <w:p w14:paraId="467514D1" w14:textId="77777777" w:rsidR="000A70BA" w:rsidRDefault="00000000">
      <w:pPr>
        <w:pStyle w:val="SourceCode"/>
      </w:pPr>
      <w:r>
        <w:t xml:space="preserve">01293 | </w:t>
      </w:r>
    </w:p>
    <w:p w14:paraId="14AC7769" w14:textId="77777777" w:rsidR="000A70BA" w:rsidRDefault="00000000">
      <w:pPr>
        <w:pStyle w:val="SourceCode"/>
      </w:pPr>
      <w:r>
        <w:t>01294 | try:</w:t>
      </w:r>
    </w:p>
    <w:p w14:paraId="376DB6AF" w14:textId="77777777" w:rsidR="000A70BA" w:rsidRDefault="00000000">
      <w:pPr>
        <w:pStyle w:val="SourceCode"/>
      </w:pPr>
      <w:r>
        <w:t>01295 |     import matplotlib.pyplot as plt</w:t>
      </w:r>
    </w:p>
    <w:p w14:paraId="0706329E" w14:textId="77777777" w:rsidR="000A70BA" w:rsidRDefault="00000000">
      <w:pPr>
        <w:pStyle w:val="SourceCode"/>
      </w:pPr>
      <w:r>
        <w:t>01296 | except Exception:</w:t>
      </w:r>
    </w:p>
    <w:p w14:paraId="13D07F1D" w14:textId="77777777" w:rsidR="000A70BA" w:rsidRDefault="00000000">
      <w:pPr>
        <w:pStyle w:val="SourceCode"/>
      </w:pPr>
      <w:r>
        <w:t>01297 |     plt = None</w:t>
      </w:r>
    </w:p>
    <w:p w14:paraId="40A9395A" w14:textId="77777777" w:rsidR="000A70BA" w:rsidRDefault="00000000">
      <w:pPr>
        <w:pStyle w:val="SourceCode"/>
      </w:pPr>
      <w:r>
        <w:t xml:space="preserve">01298 | </w:t>
      </w:r>
    </w:p>
    <w:p w14:paraId="370A05EA" w14:textId="77777777" w:rsidR="000A70BA" w:rsidRDefault="00000000">
      <w:pPr>
        <w:pStyle w:val="SourceCode"/>
      </w:pPr>
      <w:r>
        <w:t xml:space="preserve">01299 | </w:t>
      </w:r>
    </w:p>
    <w:p w14:paraId="1691C225" w14:textId="77777777" w:rsidR="000A70BA" w:rsidRDefault="00000000">
      <w:pPr>
        <w:pStyle w:val="SourceCode"/>
      </w:pPr>
      <w:r>
        <w:t>01300 | class ForecastPlotter:</w:t>
      </w:r>
    </w:p>
    <w:p w14:paraId="70D1BAA3" w14:textId="77777777" w:rsidR="000A70BA" w:rsidRDefault="00000000">
      <w:pPr>
        <w:pStyle w:val="SourceCode"/>
      </w:pPr>
      <w:r>
        <w:t>01301 |     def __init__(self, out_dir: str):</w:t>
      </w:r>
    </w:p>
    <w:p w14:paraId="38F1FE12" w14:textId="77777777" w:rsidR="000A70BA" w:rsidRDefault="00000000">
      <w:pPr>
        <w:pStyle w:val="SourceCode"/>
      </w:pPr>
      <w:r>
        <w:t>01302 |         self.out_dir = Path(out_dir)</w:t>
      </w:r>
    </w:p>
    <w:p w14:paraId="36ACBFF2" w14:textId="77777777" w:rsidR="000A70BA" w:rsidRDefault="00000000">
      <w:pPr>
        <w:pStyle w:val="SourceCode"/>
      </w:pPr>
      <w:r>
        <w:t>01303 |         self.out_dir.mkdir(parents=True, exist_ok=True)</w:t>
      </w:r>
    </w:p>
    <w:p w14:paraId="1C4C84BA" w14:textId="77777777" w:rsidR="000A70BA" w:rsidRDefault="00000000">
      <w:pPr>
        <w:pStyle w:val="SourceCode"/>
      </w:pPr>
      <w:r>
        <w:t xml:space="preserve">01304 | </w:t>
      </w:r>
    </w:p>
    <w:p w14:paraId="3E8C96EE" w14:textId="77777777" w:rsidR="000A70BA" w:rsidRDefault="00000000">
      <w:pPr>
        <w:pStyle w:val="SourceCode"/>
      </w:pPr>
      <w:r>
        <w:t>01305 |     def _check_matplotlib(self):</w:t>
      </w:r>
    </w:p>
    <w:p w14:paraId="32870D9E" w14:textId="77777777" w:rsidR="000A70BA" w:rsidRDefault="00000000">
      <w:pPr>
        <w:pStyle w:val="SourceCode"/>
      </w:pPr>
      <w:r>
        <w:t>01306 |         if plt is None:</w:t>
      </w:r>
    </w:p>
    <w:p w14:paraId="0222221F" w14:textId="77777777" w:rsidR="000A70BA" w:rsidRDefault="00000000">
      <w:pPr>
        <w:pStyle w:val="SourceCode"/>
      </w:pPr>
      <w:r>
        <w:t>01307 |             raise RuntimeError("</w:t>
      </w:r>
      <w:r>
        <w:t>需要安装</w:t>
      </w:r>
      <w:r>
        <w:t xml:space="preserve"> matplotlib </w:t>
      </w:r>
      <w:r>
        <w:t>才能绘图。</w:t>
      </w:r>
      <w:r>
        <w:t>")</w:t>
      </w:r>
    </w:p>
    <w:p w14:paraId="7283A9D1" w14:textId="77777777" w:rsidR="000A70BA" w:rsidRDefault="00000000">
      <w:pPr>
        <w:pStyle w:val="SourceCode"/>
      </w:pPr>
      <w:r>
        <w:t xml:space="preserve">01308 | </w:t>
      </w:r>
    </w:p>
    <w:p w14:paraId="4016BDB9" w14:textId="77777777" w:rsidR="000A70BA" w:rsidRDefault="00000000">
      <w:pPr>
        <w:pStyle w:val="SourceCode"/>
      </w:pPr>
      <w:r>
        <w:t>01309 |     def plot_horizontal_slice(self, values: np.ndarray, lon: List[float], lat: List[float],</w:t>
      </w:r>
    </w:p>
    <w:p w14:paraId="43794A48" w14:textId="77777777" w:rsidR="000A70BA" w:rsidRDefault="00000000">
      <w:pPr>
        <w:pStyle w:val="SourceCode"/>
      </w:pPr>
      <w:r>
        <w:t>01310 |                               title: str, file_name: str, z_index: int = 0) -&gt; str:</w:t>
      </w:r>
    </w:p>
    <w:p w14:paraId="1F239176" w14:textId="77777777" w:rsidR="000A70BA" w:rsidRDefault="00000000">
      <w:pPr>
        <w:pStyle w:val="SourceCode"/>
      </w:pPr>
      <w:r>
        <w:t>01311 |         self._check_matplotlib()</w:t>
      </w:r>
    </w:p>
    <w:p w14:paraId="32902586" w14:textId="77777777" w:rsidR="000A70BA" w:rsidRDefault="00000000">
      <w:pPr>
        <w:pStyle w:val="SourceCode"/>
      </w:pPr>
      <w:r>
        <w:t>01312 |         arr = values[z_index]</w:t>
      </w:r>
    </w:p>
    <w:p w14:paraId="5EFC4E5C" w14:textId="77777777" w:rsidR="000A70BA" w:rsidRDefault="00000000">
      <w:pPr>
        <w:pStyle w:val="SourceCode"/>
      </w:pPr>
      <w:r>
        <w:t>01313 |         fig = plt.figure(figsize=(8, 5))</w:t>
      </w:r>
    </w:p>
    <w:p w14:paraId="1057009B" w14:textId="77777777" w:rsidR="000A70BA" w:rsidRDefault="00000000">
      <w:pPr>
        <w:pStyle w:val="SourceCode"/>
      </w:pPr>
      <w:r>
        <w:t>01314 |         ax = fig.add_subplot(111)</w:t>
      </w:r>
    </w:p>
    <w:p w14:paraId="74BF0456" w14:textId="77777777" w:rsidR="000A70BA" w:rsidRDefault="00000000">
      <w:pPr>
        <w:pStyle w:val="SourceCode"/>
      </w:pPr>
      <w:r>
        <w:t>01315 |         im = ax.imshow(arr, origin="lower", extent=[min(lon), max(lon), min(lat), max(lat)], aspect="auto")</w:t>
      </w:r>
    </w:p>
    <w:p w14:paraId="5F1642C3" w14:textId="77777777" w:rsidR="000A70BA" w:rsidRDefault="00000000">
      <w:pPr>
        <w:pStyle w:val="SourceCode"/>
      </w:pPr>
      <w:r>
        <w:t>01316 |         ax.set_xlabel("Longitude")</w:t>
      </w:r>
    </w:p>
    <w:p w14:paraId="740C25DA" w14:textId="77777777" w:rsidR="000A70BA" w:rsidRDefault="00000000">
      <w:pPr>
        <w:pStyle w:val="SourceCode"/>
      </w:pPr>
      <w:r>
        <w:t>01317 |         ax.set_ylabel("Latitude")</w:t>
      </w:r>
    </w:p>
    <w:p w14:paraId="1115156F" w14:textId="77777777" w:rsidR="000A70BA" w:rsidRDefault="00000000">
      <w:pPr>
        <w:pStyle w:val="SourceCode"/>
      </w:pPr>
      <w:r>
        <w:t>01318 |         ax.set_title(title)</w:t>
      </w:r>
    </w:p>
    <w:p w14:paraId="70E3F2E7" w14:textId="77777777" w:rsidR="000A70BA" w:rsidRDefault="00000000">
      <w:pPr>
        <w:pStyle w:val="SourceCode"/>
      </w:pPr>
      <w:r>
        <w:t>01319 |         fig.colorbar(im, ax=ax, shrink=0.82)</w:t>
      </w:r>
    </w:p>
    <w:p w14:paraId="73EA6EDE" w14:textId="77777777" w:rsidR="000A70BA" w:rsidRDefault="00000000">
      <w:pPr>
        <w:pStyle w:val="SourceCode"/>
      </w:pPr>
      <w:r>
        <w:t>01320 |         path = self.out_dir / file_name</w:t>
      </w:r>
    </w:p>
    <w:p w14:paraId="03AC2AAC" w14:textId="77777777" w:rsidR="000A70BA" w:rsidRDefault="00000000">
      <w:pPr>
        <w:pStyle w:val="SourceCode"/>
      </w:pPr>
      <w:r>
        <w:t>01321 |         fig.savefig(path, dpi=200, bbox_inches="tight")</w:t>
      </w:r>
    </w:p>
    <w:p w14:paraId="7EEDAADF" w14:textId="77777777" w:rsidR="000A70BA" w:rsidRDefault="00000000">
      <w:pPr>
        <w:pStyle w:val="SourceCode"/>
      </w:pPr>
      <w:r>
        <w:t>01322 |         plt.close(fig)</w:t>
      </w:r>
    </w:p>
    <w:p w14:paraId="7EC13B86" w14:textId="77777777" w:rsidR="000A70BA" w:rsidRDefault="00000000">
      <w:pPr>
        <w:pStyle w:val="SourceCode"/>
      </w:pPr>
      <w:r>
        <w:t>01323 |         return str(path)</w:t>
      </w:r>
    </w:p>
    <w:p w14:paraId="5615701A" w14:textId="77777777" w:rsidR="000A70BA" w:rsidRDefault="00000000">
      <w:pPr>
        <w:pStyle w:val="SourceCode"/>
      </w:pPr>
      <w:r>
        <w:t xml:space="preserve">01324 | </w:t>
      </w:r>
    </w:p>
    <w:p w14:paraId="0F7A68FE" w14:textId="77777777" w:rsidR="000A70BA" w:rsidRDefault="00000000">
      <w:pPr>
        <w:pStyle w:val="SourceCode"/>
      </w:pPr>
      <w:r>
        <w:t>01325 |     def plot_vertical_profile(self, values: np.ndarray, z: List[float], lat: List[float],</w:t>
      </w:r>
    </w:p>
    <w:p w14:paraId="661AA00E" w14:textId="77777777" w:rsidR="000A70BA" w:rsidRDefault="00000000">
      <w:pPr>
        <w:pStyle w:val="SourceCode"/>
      </w:pPr>
      <w:r>
        <w:t>01326 |                               lon_index: int, title: str, file_name: str) -&gt; str:</w:t>
      </w:r>
    </w:p>
    <w:p w14:paraId="267B1360" w14:textId="77777777" w:rsidR="000A70BA" w:rsidRDefault="00000000">
      <w:pPr>
        <w:pStyle w:val="SourceCode"/>
      </w:pPr>
      <w:r>
        <w:t>01327 |         self._check_matplotlib()</w:t>
      </w:r>
    </w:p>
    <w:p w14:paraId="5AA31EFE" w14:textId="77777777" w:rsidR="000A70BA" w:rsidRDefault="00000000">
      <w:pPr>
        <w:pStyle w:val="SourceCode"/>
      </w:pPr>
      <w:r>
        <w:t>01328 |         arr = values[:, :, lon_index]</w:t>
      </w:r>
    </w:p>
    <w:p w14:paraId="3EE8DD4D" w14:textId="77777777" w:rsidR="000A70BA" w:rsidRDefault="00000000">
      <w:pPr>
        <w:pStyle w:val="SourceCode"/>
      </w:pPr>
      <w:r>
        <w:t>01329 |         fig = plt.figure(figsize=(8, 5))</w:t>
      </w:r>
    </w:p>
    <w:p w14:paraId="067EA373" w14:textId="77777777" w:rsidR="000A70BA" w:rsidRDefault="00000000">
      <w:pPr>
        <w:pStyle w:val="SourceCode"/>
      </w:pPr>
      <w:r>
        <w:t>01330 |         ax = fig.add_subplot(111)</w:t>
      </w:r>
    </w:p>
    <w:p w14:paraId="43512966" w14:textId="77777777" w:rsidR="000A70BA" w:rsidRDefault="00000000">
      <w:pPr>
        <w:pStyle w:val="SourceCode"/>
      </w:pPr>
      <w:r>
        <w:t>01331 |         im = ax.imshow(arr, origin="lower", aspect="auto", extent=[min(lat), max(lat), min(z), max(z)])</w:t>
      </w:r>
    </w:p>
    <w:p w14:paraId="1BAE17DB" w14:textId="77777777" w:rsidR="000A70BA" w:rsidRDefault="00000000">
      <w:pPr>
        <w:pStyle w:val="SourceCode"/>
      </w:pPr>
      <w:r>
        <w:t>01332 |         ax.set_xlabel("Latitude")</w:t>
      </w:r>
    </w:p>
    <w:p w14:paraId="00D5F252" w14:textId="77777777" w:rsidR="000A70BA" w:rsidRDefault="00000000">
      <w:pPr>
        <w:pStyle w:val="SourceCode"/>
      </w:pPr>
      <w:r>
        <w:t>01333 |         ax.set_ylabel("Elevation")</w:t>
      </w:r>
    </w:p>
    <w:p w14:paraId="2ABDEB63" w14:textId="77777777" w:rsidR="000A70BA" w:rsidRDefault="00000000">
      <w:pPr>
        <w:pStyle w:val="SourceCode"/>
      </w:pPr>
      <w:r>
        <w:t>01334 |         ax.set_title(title)</w:t>
      </w:r>
    </w:p>
    <w:p w14:paraId="52FC0643" w14:textId="77777777" w:rsidR="000A70BA" w:rsidRDefault="00000000">
      <w:pPr>
        <w:pStyle w:val="SourceCode"/>
      </w:pPr>
      <w:r>
        <w:t>01335 |         fig.colorbar(im, ax=ax, shrink=0.82)</w:t>
      </w:r>
    </w:p>
    <w:p w14:paraId="298920C1" w14:textId="77777777" w:rsidR="000A70BA" w:rsidRDefault="00000000">
      <w:pPr>
        <w:pStyle w:val="SourceCode"/>
      </w:pPr>
      <w:r>
        <w:t>01336 |         path = self.out_dir / file_name</w:t>
      </w:r>
    </w:p>
    <w:p w14:paraId="0CBA5732" w14:textId="77777777" w:rsidR="000A70BA" w:rsidRDefault="00000000">
      <w:pPr>
        <w:pStyle w:val="SourceCode"/>
      </w:pPr>
      <w:r>
        <w:t>01337 |         fig.savefig(path, dpi=200, bbox_inches="tight")</w:t>
      </w:r>
    </w:p>
    <w:p w14:paraId="63AFCCCA" w14:textId="77777777" w:rsidR="000A70BA" w:rsidRDefault="00000000">
      <w:pPr>
        <w:pStyle w:val="SourceCode"/>
      </w:pPr>
      <w:r>
        <w:t>01338 |         plt.close(fig)</w:t>
      </w:r>
    </w:p>
    <w:p w14:paraId="6A5040FD" w14:textId="77777777" w:rsidR="000A70BA" w:rsidRDefault="00000000">
      <w:pPr>
        <w:pStyle w:val="SourceCode"/>
      </w:pPr>
      <w:r>
        <w:t>01339 |         return str(path)</w:t>
      </w:r>
    </w:p>
    <w:p w14:paraId="23DA216C" w14:textId="77777777" w:rsidR="000A70BA" w:rsidRDefault="00000000">
      <w:pPr>
        <w:pStyle w:val="SourceCode"/>
      </w:pPr>
      <w:r>
        <w:t xml:space="preserve">01340 | </w:t>
      </w:r>
    </w:p>
    <w:p w14:paraId="0240FB36" w14:textId="77777777" w:rsidR="000A70BA" w:rsidRDefault="00000000">
      <w:pPr>
        <w:pStyle w:val="SourceCode"/>
      </w:pPr>
      <w:r>
        <w:t>01341 |     def plot_series_compare(self, obs: np.ndarray, pred: np.ndarray,</w:t>
      </w:r>
    </w:p>
    <w:p w14:paraId="11F20B54" w14:textId="77777777" w:rsidR="000A70BA" w:rsidRDefault="00000000">
      <w:pPr>
        <w:pStyle w:val="SourceCode"/>
      </w:pPr>
      <w:r>
        <w:t>01342 |                             title: str, file_name: str) -&gt; str:</w:t>
      </w:r>
    </w:p>
    <w:p w14:paraId="0DA95EA7" w14:textId="77777777" w:rsidR="000A70BA" w:rsidRDefault="00000000">
      <w:pPr>
        <w:pStyle w:val="SourceCode"/>
      </w:pPr>
      <w:r>
        <w:t>01343 |         self._check_matplotlib()</w:t>
      </w:r>
    </w:p>
    <w:p w14:paraId="35A0DB93" w14:textId="77777777" w:rsidR="000A70BA" w:rsidRDefault="00000000">
      <w:pPr>
        <w:pStyle w:val="SourceCode"/>
      </w:pPr>
      <w:r>
        <w:t>01344 |         fig = plt.figure(figsize=(8, 4))</w:t>
      </w:r>
    </w:p>
    <w:p w14:paraId="77146500" w14:textId="77777777" w:rsidR="000A70BA" w:rsidRDefault="00000000">
      <w:pPr>
        <w:pStyle w:val="SourceCode"/>
      </w:pPr>
      <w:r>
        <w:t>01345 |         ax = fig.add_subplot(111)</w:t>
      </w:r>
    </w:p>
    <w:p w14:paraId="64739F98" w14:textId="77777777" w:rsidR="000A70BA" w:rsidRDefault="00000000">
      <w:pPr>
        <w:pStyle w:val="SourceCode"/>
      </w:pPr>
      <w:r>
        <w:t>01346 |         ax.plot(obs, label="Observed", linewidth=1.2)</w:t>
      </w:r>
    </w:p>
    <w:p w14:paraId="42BE67F4" w14:textId="77777777" w:rsidR="000A70BA" w:rsidRDefault="00000000">
      <w:pPr>
        <w:pStyle w:val="SourceCode"/>
      </w:pPr>
      <w:r>
        <w:t>01347 |         ax.plot(pred, label="Predicted", linewidth=1.2)</w:t>
      </w:r>
    </w:p>
    <w:p w14:paraId="1DA6DE66" w14:textId="77777777" w:rsidR="000A70BA" w:rsidRDefault="00000000">
      <w:pPr>
        <w:pStyle w:val="SourceCode"/>
      </w:pPr>
      <w:r>
        <w:t>01348 |         ax.set_title(title)</w:t>
      </w:r>
    </w:p>
    <w:p w14:paraId="25AEB1F8" w14:textId="77777777" w:rsidR="000A70BA" w:rsidRDefault="00000000">
      <w:pPr>
        <w:pStyle w:val="SourceCode"/>
      </w:pPr>
      <w:r>
        <w:t>01349 |         ax.set_xlabel("Time step")</w:t>
      </w:r>
    </w:p>
    <w:p w14:paraId="39EE3270" w14:textId="77777777" w:rsidR="000A70BA" w:rsidRDefault="00000000">
      <w:pPr>
        <w:pStyle w:val="SourceCode"/>
      </w:pPr>
      <w:r>
        <w:lastRenderedPageBreak/>
        <w:t>01350 |         ax.set_ylabel("Value")</w:t>
      </w:r>
    </w:p>
    <w:p w14:paraId="0211C723" w14:textId="77777777" w:rsidR="000A70BA" w:rsidRDefault="00000000">
      <w:pPr>
        <w:pStyle w:val="SourceCode"/>
      </w:pPr>
      <w:r>
        <w:t>01351 |         ax.legend()</w:t>
      </w:r>
    </w:p>
    <w:p w14:paraId="7F113206" w14:textId="77777777" w:rsidR="000A70BA" w:rsidRDefault="00000000">
      <w:pPr>
        <w:pStyle w:val="SourceCode"/>
      </w:pPr>
      <w:r>
        <w:t>01352 |         path = self.out_dir / file_name</w:t>
      </w:r>
    </w:p>
    <w:p w14:paraId="51B905BE" w14:textId="77777777" w:rsidR="000A70BA" w:rsidRDefault="00000000">
      <w:pPr>
        <w:pStyle w:val="SourceCode"/>
      </w:pPr>
      <w:r>
        <w:t>01353 |         fig.savefig(path, dpi=200, bbox_inches="tight")</w:t>
      </w:r>
    </w:p>
    <w:p w14:paraId="421E3AA4" w14:textId="77777777" w:rsidR="000A70BA" w:rsidRDefault="00000000">
      <w:pPr>
        <w:pStyle w:val="SourceCode"/>
      </w:pPr>
      <w:r>
        <w:t>01354 |         plt.close(fig)</w:t>
      </w:r>
    </w:p>
    <w:p w14:paraId="1CBC7FA5" w14:textId="77777777" w:rsidR="000A70BA" w:rsidRDefault="00000000">
      <w:pPr>
        <w:pStyle w:val="SourceCode"/>
      </w:pPr>
      <w:r>
        <w:t>01355 |         return str(path)</w:t>
      </w:r>
    </w:p>
    <w:p w14:paraId="06799D29" w14:textId="77777777" w:rsidR="000A70BA" w:rsidRDefault="00000000">
      <w:pPr>
        <w:pStyle w:val="SourceCode"/>
      </w:pPr>
      <w:r>
        <w:t xml:space="preserve">01356 | </w:t>
      </w:r>
    </w:p>
    <w:p w14:paraId="028ED490" w14:textId="77777777" w:rsidR="000A70BA" w:rsidRDefault="00000000">
      <w:pPr>
        <w:pStyle w:val="SourceCode"/>
      </w:pPr>
      <w:r>
        <w:t xml:space="preserve">01357 | # ===== </w:t>
      </w:r>
      <w:r>
        <w:t>文件：</w:t>
      </w:r>
      <w:r>
        <w:t>hydromet3d/report/exporter.py =====</w:t>
      </w:r>
    </w:p>
    <w:p w14:paraId="3C7D414C" w14:textId="77777777" w:rsidR="000A70BA" w:rsidRDefault="00000000">
      <w:pPr>
        <w:pStyle w:val="SourceCode"/>
      </w:pPr>
      <w:r>
        <w:t>01358 | # -*- coding: utf-8 -*-</w:t>
      </w:r>
    </w:p>
    <w:p w14:paraId="2C3EE82A" w14:textId="77777777" w:rsidR="000A70BA" w:rsidRDefault="00000000">
      <w:pPr>
        <w:pStyle w:val="SourceCode"/>
      </w:pPr>
      <w:r>
        <w:t>01359 | """</w:t>
      </w:r>
      <w:r>
        <w:t>业务报告导出：预报清单、模型指标、图件索引。</w:t>
      </w:r>
      <w:r>
        <w:t>"""</w:t>
      </w:r>
    </w:p>
    <w:p w14:paraId="045D5ECA" w14:textId="77777777" w:rsidR="000A70BA" w:rsidRDefault="00000000">
      <w:pPr>
        <w:pStyle w:val="SourceCode"/>
      </w:pPr>
      <w:r>
        <w:t>01360 | from __future__ import annotations</w:t>
      </w:r>
    </w:p>
    <w:p w14:paraId="0D0A2275" w14:textId="77777777" w:rsidR="000A70BA" w:rsidRDefault="00000000">
      <w:pPr>
        <w:pStyle w:val="SourceCode"/>
      </w:pPr>
      <w:r>
        <w:t xml:space="preserve">01361 | </w:t>
      </w:r>
    </w:p>
    <w:p w14:paraId="58D8A963" w14:textId="77777777" w:rsidR="000A70BA" w:rsidRDefault="00000000">
      <w:pPr>
        <w:pStyle w:val="SourceCode"/>
      </w:pPr>
      <w:r>
        <w:t>01362 | from pathlib import Path</w:t>
      </w:r>
    </w:p>
    <w:p w14:paraId="0AE70E5D" w14:textId="77777777" w:rsidR="000A70BA" w:rsidRDefault="00000000">
      <w:pPr>
        <w:pStyle w:val="SourceCode"/>
      </w:pPr>
      <w:r>
        <w:t>01363 | from typing import Dict, List, Any</w:t>
      </w:r>
    </w:p>
    <w:p w14:paraId="5D1EBFA1" w14:textId="77777777" w:rsidR="000A70BA" w:rsidRDefault="00000000">
      <w:pPr>
        <w:pStyle w:val="SourceCode"/>
      </w:pPr>
      <w:r>
        <w:t>01364 | import json</w:t>
      </w:r>
    </w:p>
    <w:p w14:paraId="7FAA6604" w14:textId="77777777" w:rsidR="000A70BA" w:rsidRDefault="00000000">
      <w:pPr>
        <w:pStyle w:val="SourceCode"/>
      </w:pPr>
      <w:r>
        <w:t>01365 | import pandas as pd</w:t>
      </w:r>
    </w:p>
    <w:p w14:paraId="4718A230" w14:textId="77777777" w:rsidR="000A70BA" w:rsidRDefault="00000000">
      <w:pPr>
        <w:pStyle w:val="SourceCode"/>
      </w:pPr>
      <w:r>
        <w:t xml:space="preserve">01366 | </w:t>
      </w:r>
    </w:p>
    <w:p w14:paraId="1712D34C" w14:textId="77777777" w:rsidR="000A70BA" w:rsidRDefault="00000000">
      <w:pPr>
        <w:pStyle w:val="SourceCode"/>
      </w:pPr>
      <w:r>
        <w:t xml:space="preserve">01367 | </w:t>
      </w:r>
    </w:p>
    <w:p w14:paraId="4840C581" w14:textId="77777777" w:rsidR="000A70BA" w:rsidRDefault="00000000">
      <w:pPr>
        <w:pStyle w:val="SourceCode"/>
      </w:pPr>
      <w:r>
        <w:t>01368 | class ReportExporter:</w:t>
      </w:r>
    </w:p>
    <w:p w14:paraId="77E5B6DC" w14:textId="77777777" w:rsidR="000A70BA" w:rsidRDefault="00000000">
      <w:pPr>
        <w:pStyle w:val="SourceCode"/>
      </w:pPr>
      <w:r>
        <w:t>01369 |     def __init__(self, out_dir: str):</w:t>
      </w:r>
    </w:p>
    <w:p w14:paraId="42A4FD53" w14:textId="77777777" w:rsidR="000A70BA" w:rsidRDefault="00000000">
      <w:pPr>
        <w:pStyle w:val="SourceCode"/>
      </w:pPr>
      <w:r>
        <w:t>01370 |         self.out_dir = Path(out_dir)</w:t>
      </w:r>
    </w:p>
    <w:p w14:paraId="4E97261A" w14:textId="77777777" w:rsidR="000A70BA" w:rsidRDefault="00000000">
      <w:pPr>
        <w:pStyle w:val="SourceCode"/>
      </w:pPr>
      <w:r>
        <w:t>01371 |         self.out_dir.mkdir(parents=True, exist_ok=True)</w:t>
      </w:r>
    </w:p>
    <w:p w14:paraId="179DA231" w14:textId="77777777" w:rsidR="000A70BA" w:rsidRDefault="00000000">
      <w:pPr>
        <w:pStyle w:val="SourceCode"/>
      </w:pPr>
      <w:r>
        <w:t xml:space="preserve">01372 | </w:t>
      </w:r>
    </w:p>
    <w:p w14:paraId="1563F71D" w14:textId="77777777" w:rsidR="000A70BA" w:rsidRDefault="00000000">
      <w:pPr>
        <w:pStyle w:val="SourceCode"/>
      </w:pPr>
      <w:r>
        <w:t>01373 |     def export_metric_table(self, metrics: List[Dict[str, Any]], file_name: str = "metrics.xlsx") -&gt; str:</w:t>
      </w:r>
    </w:p>
    <w:p w14:paraId="370BC7B0" w14:textId="77777777" w:rsidR="000A70BA" w:rsidRDefault="00000000">
      <w:pPr>
        <w:pStyle w:val="SourceCode"/>
      </w:pPr>
      <w:r>
        <w:t>01374 |         path = self.out_dir / file_name</w:t>
      </w:r>
    </w:p>
    <w:p w14:paraId="59F86E99" w14:textId="77777777" w:rsidR="000A70BA" w:rsidRDefault="00000000">
      <w:pPr>
        <w:pStyle w:val="SourceCode"/>
      </w:pPr>
      <w:r>
        <w:t>01375 |         df = pd.DataFrame(metrics)</w:t>
      </w:r>
    </w:p>
    <w:p w14:paraId="2AB7BE3F" w14:textId="77777777" w:rsidR="000A70BA" w:rsidRDefault="00000000">
      <w:pPr>
        <w:pStyle w:val="SourceCode"/>
      </w:pPr>
      <w:r>
        <w:t>01376 |         df.to_excel(path, index=False)</w:t>
      </w:r>
    </w:p>
    <w:p w14:paraId="660A487B" w14:textId="77777777" w:rsidR="000A70BA" w:rsidRDefault="00000000">
      <w:pPr>
        <w:pStyle w:val="SourceCode"/>
      </w:pPr>
      <w:r>
        <w:t>01377 |         return str(path)</w:t>
      </w:r>
    </w:p>
    <w:p w14:paraId="338B8F78" w14:textId="77777777" w:rsidR="000A70BA" w:rsidRDefault="00000000">
      <w:pPr>
        <w:pStyle w:val="SourceCode"/>
      </w:pPr>
      <w:r>
        <w:t xml:space="preserve">01378 | </w:t>
      </w:r>
    </w:p>
    <w:p w14:paraId="0C0BC0F2" w14:textId="77777777" w:rsidR="000A70BA" w:rsidRDefault="00000000">
      <w:pPr>
        <w:pStyle w:val="SourceCode"/>
      </w:pPr>
      <w:r>
        <w:t>01379 |     def export_forecast_catalog(self, catalog: List[Dict[str, Any]], file_name: str = "forecast_catalog.csv") -&gt;</w:t>
      </w:r>
    </w:p>
    <w:p w14:paraId="39F5A8EE" w14:textId="77777777" w:rsidR="000A70BA" w:rsidRDefault="00000000">
      <w:pPr>
        <w:pStyle w:val="SourceCode"/>
      </w:pPr>
      <w:r>
        <w:t>01380 |  str:</w:t>
      </w:r>
    </w:p>
    <w:p w14:paraId="205E81F6" w14:textId="77777777" w:rsidR="000A70BA" w:rsidRDefault="00000000">
      <w:pPr>
        <w:pStyle w:val="SourceCode"/>
      </w:pPr>
      <w:r>
        <w:t>01381 |         path = self.out_dir / file_name</w:t>
      </w:r>
    </w:p>
    <w:p w14:paraId="64AC897D" w14:textId="77777777" w:rsidR="000A70BA" w:rsidRDefault="00000000">
      <w:pPr>
        <w:pStyle w:val="SourceCode"/>
      </w:pPr>
      <w:r>
        <w:t>01382 |         pd.DataFrame(catalog).to_csv(path, index=False, encoding="utf-8-sig")</w:t>
      </w:r>
    </w:p>
    <w:p w14:paraId="4A23796B" w14:textId="77777777" w:rsidR="000A70BA" w:rsidRDefault="00000000">
      <w:pPr>
        <w:pStyle w:val="SourceCode"/>
      </w:pPr>
      <w:r>
        <w:t>01383 |         return str(path)</w:t>
      </w:r>
    </w:p>
    <w:p w14:paraId="4DF5E51F" w14:textId="77777777" w:rsidR="000A70BA" w:rsidRDefault="00000000">
      <w:pPr>
        <w:pStyle w:val="SourceCode"/>
      </w:pPr>
      <w:r>
        <w:t xml:space="preserve">01384 | </w:t>
      </w:r>
    </w:p>
    <w:p w14:paraId="6D63BBA3" w14:textId="77777777" w:rsidR="000A70BA" w:rsidRDefault="00000000">
      <w:pPr>
        <w:pStyle w:val="SourceCode"/>
      </w:pPr>
      <w:r>
        <w:t>01385 |     def export_json(self, obj: Dict[str, Any], file_name: str) -&gt; str:</w:t>
      </w:r>
    </w:p>
    <w:p w14:paraId="26225334" w14:textId="77777777" w:rsidR="000A70BA" w:rsidRDefault="00000000">
      <w:pPr>
        <w:pStyle w:val="SourceCode"/>
      </w:pPr>
      <w:r>
        <w:t>01386 |         path = self.out_dir / file_name</w:t>
      </w:r>
    </w:p>
    <w:p w14:paraId="0DDEB674" w14:textId="77777777" w:rsidR="000A70BA" w:rsidRDefault="00000000">
      <w:pPr>
        <w:pStyle w:val="SourceCode"/>
      </w:pPr>
      <w:r>
        <w:t>01387 |         with path.open("w", encoding="utf-8") as f:</w:t>
      </w:r>
    </w:p>
    <w:p w14:paraId="340A3B56" w14:textId="77777777" w:rsidR="000A70BA" w:rsidRDefault="00000000">
      <w:pPr>
        <w:pStyle w:val="SourceCode"/>
      </w:pPr>
      <w:r>
        <w:t>01388 |             json.dump(obj, f, ensure_ascii=False, indent=2)</w:t>
      </w:r>
    </w:p>
    <w:p w14:paraId="079318C1" w14:textId="77777777" w:rsidR="000A70BA" w:rsidRDefault="00000000">
      <w:pPr>
        <w:pStyle w:val="SourceCode"/>
      </w:pPr>
      <w:r>
        <w:t>01389 |         return str(path)</w:t>
      </w:r>
    </w:p>
    <w:p w14:paraId="312954AB" w14:textId="77777777" w:rsidR="000A70BA" w:rsidRDefault="00000000">
      <w:pPr>
        <w:pStyle w:val="SourceCode"/>
      </w:pPr>
      <w:r>
        <w:t xml:space="preserve">01390 | </w:t>
      </w:r>
    </w:p>
    <w:p w14:paraId="19A1F293" w14:textId="77777777" w:rsidR="000A70BA" w:rsidRDefault="00000000">
      <w:pPr>
        <w:pStyle w:val="SourceCode"/>
      </w:pPr>
      <w:r>
        <w:t>01391 |     def build_text_report(self, title: str, sections: Dict[str, str], file_name: str = "report.txt") -&gt; str:</w:t>
      </w:r>
    </w:p>
    <w:p w14:paraId="74E3ABB2" w14:textId="77777777" w:rsidR="000A70BA" w:rsidRDefault="00000000">
      <w:pPr>
        <w:pStyle w:val="SourceCode"/>
      </w:pPr>
      <w:r>
        <w:t>01392 |         path = self.out_dir / file_name</w:t>
      </w:r>
    </w:p>
    <w:p w14:paraId="5D3EB1A4" w14:textId="77777777" w:rsidR="000A70BA" w:rsidRDefault="00000000">
      <w:pPr>
        <w:pStyle w:val="SourceCode"/>
      </w:pPr>
      <w:r>
        <w:t>01393 |         lines = [title, "=" * len(title), ""]</w:t>
      </w:r>
    </w:p>
    <w:p w14:paraId="4931C2A9" w14:textId="77777777" w:rsidR="000A70BA" w:rsidRDefault="00000000">
      <w:pPr>
        <w:pStyle w:val="SourceCode"/>
      </w:pPr>
      <w:r>
        <w:t>01394 |         for name, text in sections.items():</w:t>
      </w:r>
    </w:p>
    <w:p w14:paraId="15059E52" w14:textId="77777777" w:rsidR="000A70BA" w:rsidRDefault="00000000">
      <w:pPr>
        <w:pStyle w:val="SourceCode"/>
      </w:pPr>
      <w:r>
        <w:t>01395 |             lines.append(name)</w:t>
      </w:r>
    </w:p>
    <w:p w14:paraId="139769DD" w14:textId="77777777" w:rsidR="000A70BA" w:rsidRDefault="00000000">
      <w:pPr>
        <w:pStyle w:val="SourceCode"/>
      </w:pPr>
      <w:r>
        <w:t>01396 |             lines.append("-" * len(name))</w:t>
      </w:r>
    </w:p>
    <w:p w14:paraId="32C4EDFF" w14:textId="77777777" w:rsidR="000A70BA" w:rsidRDefault="00000000">
      <w:pPr>
        <w:pStyle w:val="SourceCode"/>
      </w:pPr>
      <w:r>
        <w:t>01397 |             lines.append(text)</w:t>
      </w:r>
    </w:p>
    <w:p w14:paraId="47EB17A5" w14:textId="77777777" w:rsidR="000A70BA" w:rsidRDefault="00000000">
      <w:pPr>
        <w:pStyle w:val="SourceCode"/>
      </w:pPr>
      <w:r>
        <w:t>01398 |             lines.append("")</w:t>
      </w:r>
    </w:p>
    <w:p w14:paraId="20F6DDC6" w14:textId="77777777" w:rsidR="000A70BA" w:rsidRDefault="00000000">
      <w:pPr>
        <w:pStyle w:val="SourceCode"/>
      </w:pPr>
      <w:r>
        <w:t>01399 |         path.write_text("\n".join(lines), encoding="utf-8")</w:t>
      </w:r>
    </w:p>
    <w:p w14:paraId="39A6BDB0" w14:textId="77777777" w:rsidR="000A70BA" w:rsidRDefault="00000000">
      <w:pPr>
        <w:pStyle w:val="SourceCode"/>
      </w:pPr>
      <w:r>
        <w:t>01400 |         return str(path)</w:t>
      </w:r>
    </w:p>
    <w:p w14:paraId="4CC7CAB9" w14:textId="77777777" w:rsidR="000A70BA" w:rsidRDefault="00000000">
      <w:pPr>
        <w:pStyle w:val="SourceCode"/>
      </w:pPr>
      <w:r>
        <w:t xml:space="preserve">01401 | </w:t>
      </w:r>
    </w:p>
    <w:p w14:paraId="27B9077B" w14:textId="77777777" w:rsidR="000A70BA" w:rsidRDefault="00000000">
      <w:pPr>
        <w:pStyle w:val="SourceCode"/>
      </w:pPr>
      <w:r>
        <w:t xml:space="preserve">01402 | # ===== </w:t>
      </w:r>
      <w:r>
        <w:t>文件：</w:t>
      </w:r>
      <w:r>
        <w:t>hydromet3d/api/service.py =====</w:t>
      </w:r>
    </w:p>
    <w:p w14:paraId="0060BF39" w14:textId="77777777" w:rsidR="000A70BA" w:rsidRDefault="00000000">
      <w:pPr>
        <w:pStyle w:val="SourceCode"/>
      </w:pPr>
      <w:r>
        <w:t>01403 | # -*- coding: utf-8 -*-</w:t>
      </w:r>
    </w:p>
    <w:p w14:paraId="1A949067" w14:textId="77777777" w:rsidR="000A70BA" w:rsidRDefault="00000000">
      <w:pPr>
        <w:pStyle w:val="SourceCode"/>
      </w:pPr>
      <w:r>
        <w:t>01404 | """</w:t>
      </w:r>
      <w:r>
        <w:t>轻量级服务接口：任务提交、模型预报、结果查询。</w:t>
      </w:r>
      <w:r>
        <w:t>"""</w:t>
      </w:r>
    </w:p>
    <w:p w14:paraId="507476B7" w14:textId="77777777" w:rsidR="000A70BA" w:rsidRDefault="00000000">
      <w:pPr>
        <w:pStyle w:val="SourceCode"/>
      </w:pPr>
      <w:r>
        <w:t>01405 | from __future__ import annotations</w:t>
      </w:r>
    </w:p>
    <w:p w14:paraId="1EFB34A3" w14:textId="77777777" w:rsidR="000A70BA" w:rsidRDefault="00000000">
      <w:pPr>
        <w:pStyle w:val="SourceCode"/>
      </w:pPr>
      <w:r>
        <w:t xml:space="preserve">01406 | </w:t>
      </w:r>
    </w:p>
    <w:p w14:paraId="261F1B52" w14:textId="77777777" w:rsidR="000A70BA" w:rsidRDefault="00000000">
      <w:pPr>
        <w:pStyle w:val="SourceCode"/>
      </w:pPr>
      <w:r>
        <w:t>01407 | from dataclasses import dataclass, field</w:t>
      </w:r>
    </w:p>
    <w:p w14:paraId="1267E4EB" w14:textId="77777777" w:rsidR="000A70BA" w:rsidRDefault="00000000">
      <w:pPr>
        <w:pStyle w:val="SourceCode"/>
      </w:pPr>
      <w:r>
        <w:t>01408 | from typing import Dict, Any, List, Optional</w:t>
      </w:r>
    </w:p>
    <w:p w14:paraId="36C5D3D4" w14:textId="77777777" w:rsidR="000A70BA" w:rsidRDefault="00000000">
      <w:pPr>
        <w:pStyle w:val="SourceCode"/>
      </w:pPr>
      <w:r>
        <w:t>01409 | import datetime as dt</w:t>
      </w:r>
    </w:p>
    <w:p w14:paraId="5E5C384B" w14:textId="77777777" w:rsidR="000A70BA" w:rsidRDefault="00000000">
      <w:pPr>
        <w:pStyle w:val="SourceCode"/>
      </w:pPr>
      <w:r>
        <w:t>01410 | import uuid</w:t>
      </w:r>
    </w:p>
    <w:p w14:paraId="12E86BA4" w14:textId="77777777" w:rsidR="000A70BA" w:rsidRDefault="00000000">
      <w:pPr>
        <w:pStyle w:val="SourceCode"/>
      </w:pPr>
      <w:r>
        <w:t xml:space="preserve">01411 | </w:t>
      </w:r>
    </w:p>
    <w:p w14:paraId="7976369C" w14:textId="77777777" w:rsidR="000A70BA" w:rsidRDefault="00000000">
      <w:pPr>
        <w:pStyle w:val="SourceCode"/>
      </w:pPr>
      <w:r>
        <w:t xml:space="preserve">01412 | </w:t>
      </w:r>
    </w:p>
    <w:p w14:paraId="4719FC2D" w14:textId="77777777" w:rsidR="000A70BA" w:rsidRDefault="00000000">
      <w:pPr>
        <w:pStyle w:val="SourceCode"/>
      </w:pPr>
      <w:r>
        <w:t>01413 | @dataclass</w:t>
      </w:r>
    </w:p>
    <w:p w14:paraId="4AEC2DC7" w14:textId="77777777" w:rsidR="000A70BA" w:rsidRDefault="00000000">
      <w:pPr>
        <w:pStyle w:val="SourceCode"/>
      </w:pPr>
      <w:r>
        <w:t>01414 | class ForecastTask:</w:t>
      </w:r>
    </w:p>
    <w:p w14:paraId="61A5068E" w14:textId="77777777" w:rsidR="000A70BA" w:rsidRDefault="00000000">
      <w:pPr>
        <w:pStyle w:val="SourceCode"/>
      </w:pPr>
      <w:r>
        <w:t>01415 |     task_id: str</w:t>
      </w:r>
    </w:p>
    <w:p w14:paraId="12F95892" w14:textId="77777777" w:rsidR="000A70BA" w:rsidRDefault="00000000">
      <w:pPr>
        <w:pStyle w:val="SourceCode"/>
      </w:pPr>
      <w:r>
        <w:t>01416 |     issue_time: str</w:t>
      </w:r>
    </w:p>
    <w:p w14:paraId="02C78A7F" w14:textId="77777777" w:rsidR="000A70BA" w:rsidRDefault="00000000">
      <w:pPr>
        <w:pStyle w:val="SourceCode"/>
      </w:pPr>
      <w:r>
        <w:t>01417 |     variable: str</w:t>
      </w:r>
    </w:p>
    <w:p w14:paraId="3C18D91E" w14:textId="77777777" w:rsidR="000A70BA" w:rsidRDefault="00000000">
      <w:pPr>
        <w:pStyle w:val="SourceCode"/>
      </w:pPr>
      <w:r>
        <w:t>01418 |     lead_hours: List[int]</w:t>
      </w:r>
    </w:p>
    <w:p w14:paraId="204E2979" w14:textId="77777777" w:rsidR="000A70BA" w:rsidRDefault="00000000">
      <w:pPr>
        <w:pStyle w:val="SourceCode"/>
      </w:pPr>
      <w:r>
        <w:t>01419 |     status: str = "created"</w:t>
      </w:r>
    </w:p>
    <w:p w14:paraId="7199BBB4" w14:textId="77777777" w:rsidR="000A70BA" w:rsidRDefault="00000000">
      <w:pPr>
        <w:pStyle w:val="SourceCode"/>
      </w:pPr>
      <w:r>
        <w:t>01420 |     result_path: Optional[str] = None</w:t>
      </w:r>
    </w:p>
    <w:p w14:paraId="31C2E3CC" w14:textId="77777777" w:rsidR="000A70BA" w:rsidRDefault="00000000">
      <w:pPr>
        <w:pStyle w:val="SourceCode"/>
      </w:pPr>
      <w:r>
        <w:t>01421 |     message: str = ""</w:t>
      </w:r>
    </w:p>
    <w:p w14:paraId="1CA9E93F" w14:textId="77777777" w:rsidR="000A70BA" w:rsidRDefault="00000000">
      <w:pPr>
        <w:pStyle w:val="SourceCode"/>
      </w:pPr>
      <w:r>
        <w:t>01422 |     created_at: str = field(default_factory=lambda: dt.datetime.now().isoformat())</w:t>
      </w:r>
    </w:p>
    <w:p w14:paraId="3D65CB16" w14:textId="77777777" w:rsidR="000A70BA" w:rsidRDefault="00000000">
      <w:pPr>
        <w:pStyle w:val="SourceCode"/>
      </w:pPr>
      <w:r>
        <w:t xml:space="preserve">01423 | </w:t>
      </w:r>
    </w:p>
    <w:p w14:paraId="052CE37D" w14:textId="77777777" w:rsidR="000A70BA" w:rsidRDefault="00000000">
      <w:pPr>
        <w:pStyle w:val="SourceCode"/>
      </w:pPr>
      <w:r>
        <w:t xml:space="preserve">01424 | </w:t>
      </w:r>
    </w:p>
    <w:p w14:paraId="261FD361" w14:textId="77777777" w:rsidR="000A70BA" w:rsidRDefault="00000000">
      <w:pPr>
        <w:pStyle w:val="SourceCode"/>
      </w:pPr>
      <w:r>
        <w:t>01425 | class TaskRegistry:</w:t>
      </w:r>
    </w:p>
    <w:p w14:paraId="2DFD0715" w14:textId="77777777" w:rsidR="000A70BA" w:rsidRDefault="00000000">
      <w:pPr>
        <w:pStyle w:val="SourceCode"/>
      </w:pPr>
      <w:r>
        <w:t>01426 |     """</w:t>
      </w:r>
      <w:r>
        <w:t>预报任务登记与状态管理。</w:t>
      </w:r>
      <w:r>
        <w:t>"""</w:t>
      </w:r>
    </w:p>
    <w:p w14:paraId="5F05781C" w14:textId="77777777" w:rsidR="000A70BA" w:rsidRDefault="00000000">
      <w:pPr>
        <w:pStyle w:val="SourceCode"/>
      </w:pPr>
      <w:r>
        <w:t xml:space="preserve">01427 | </w:t>
      </w:r>
    </w:p>
    <w:p w14:paraId="6FDDAEF3" w14:textId="77777777" w:rsidR="000A70BA" w:rsidRDefault="00000000">
      <w:pPr>
        <w:pStyle w:val="SourceCode"/>
      </w:pPr>
      <w:r>
        <w:t>01428 |     def __init__(self):</w:t>
      </w:r>
    </w:p>
    <w:p w14:paraId="268D85E2" w14:textId="77777777" w:rsidR="000A70BA" w:rsidRDefault="00000000">
      <w:pPr>
        <w:pStyle w:val="SourceCode"/>
      </w:pPr>
      <w:r>
        <w:t>01429 |         self.tasks: Dict[str, ForecastTask] = {}</w:t>
      </w:r>
    </w:p>
    <w:p w14:paraId="1E55EE45" w14:textId="77777777" w:rsidR="000A70BA" w:rsidRDefault="00000000">
      <w:pPr>
        <w:pStyle w:val="SourceCode"/>
      </w:pPr>
      <w:r>
        <w:t xml:space="preserve">01430 | </w:t>
      </w:r>
    </w:p>
    <w:p w14:paraId="61A28543" w14:textId="77777777" w:rsidR="000A70BA" w:rsidRDefault="00000000">
      <w:pPr>
        <w:pStyle w:val="SourceCode"/>
      </w:pPr>
      <w:r>
        <w:t>01431 |     def create_task(self, issue_time: str, variable: str, lead_hours: List[int]) -&gt; ForecastTask:</w:t>
      </w:r>
    </w:p>
    <w:p w14:paraId="32DF3E06" w14:textId="77777777" w:rsidR="000A70BA" w:rsidRDefault="00000000">
      <w:pPr>
        <w:pStyle w:val="SourceCode"/>
      </w:pPr>
      <w:r>
        <w:t>01432 |         task = ForecastTask(</w:t>
      </w:r>
    </w:p>
    <w:p w14:paraId="395B2820" w14:textId="77777777" w:rsidR="000A70BA" w:rsidRDefault="00000000">
      <w:pPr>
        <w:pStyle w:val="SourceCode"/>
      </w:pPr>
      <w:r>
        <w:t>01433 |             task_id=str(uuid.uuid4()),</w:t>
      </w:r>
    </w:p>
    <w:p w14:paraId="791F1316" w14:textId="77777777" w:rsidR="000A70BA" w:rsidRDefault="00000000">
      <w:pPr>
        <w:pStyle w:val="SourceCode"/>
      </w:pPr>
      <w:r>
        <w:t>01434 |             issue_time=issue_time,</w:t>
      </w:r>
    </w:p>
    <w:p w14:paraId="382C2D6D" w14:textId="77777777" w:rsidR="000A70BA" w:rsidRDefault="00000000">
      <w:pPr>
        <w:pStyle w:val="SourceCode"/>
      </w:pPr>
      <w:r>
        <w:lastRenderedPageBreak/>
        <w:t>01435 |             variable=variable,</w:t>
      </w:r>
    </w:p>
    <w:p w14:paraId="11D780F2" w14:textId="77777777" w:rsidR="000A70BA" w:rsidRDefault="00000000">
      <w:pPr>
        <w:pStyle w:val="SourceCode"/>
      </w:pPr>
      <w:r>
        <w:t>01436 |             lead_hours=lead_hours,</w:t>
      </w:r>
    </w:p>
    <w:p w14:paraId="137A8F4C" w14:textId="77777777" w:rsidR="000A70BA" w:rsidRDefault="00000000">
      <w:pPr>
        <w:pStyle w:val="SourceCode"/>
      </w:pPr>
      <w:r>
        <w:t>01437 |         )</w:t>
      </w:r>
    </w:p>
    <w:p w14:paraId="5FD7FFBE" w14:textId="77777777" w:rsidR="000A70BA" w:rsidRDefault="00000000">
      <w:pPr>
        <w:pStyle w:val="SourceCode"/>
      </w:pPr>
      <w:r>
        <w:t>01438 |         self.tasks[task.task_id] = task</w:t>
      </w:r>
    </w:p>
    <w:p w14:paraId="7C7B1182" w14:textId="77777777" w:rsidR="000A70BA" w:rsidRDefault="00000000">
      <w:pPr>
        <w:pStyle w:val="SourceCode"/>
      </w:pPr>
      <w:r>
        <w:t>01439 |         return task</w:t>
      </w:r>
    </w:p>
    <w:p w14:paraId="185BA13D" w14:textId="77777777" w:rsidR="000A70BA" w:rsidRDefault="00000000">
      <w:pPr>
        <w:pStyle w:val="SourceCode"/>
      </w:pPr>
      <w:r>
        <w:t xml:space="preserve">01440 | </w:t>
      </w:r>
    </w:p>
    <w:p w14:paraId="0E456220" w14:textId="77777777" w:rsidR="000A70BA" w:rsidRDefault="00000000">
      <w:pPr>
        <w:pStyle w:val="SourceCode"/>
      </w:pPr>
      <w:r>
        <w:t>01441 |     def update(self, task_id: str, status: str, result_path: Optional[str] = None,</w:t>
      </w:r>
    </w:p>
    <w:p w14:paraId="16D22B9C" w14:textId="77777777" w:rsidR="000A70BA" w:rsidRDefault="00000000">
      <w:pPr>
        <w:pStyle w:val="SourceCode"/>
      </w:pPr>
      <w:r>
        <w:t>01442 |                message: str = "") -&gt; None:</w:t>
      </w:r>
    </w:p>
    <w:p w14:paraId="17DFCC2D" w14:textId="77777777" w:rsidR="000A70BA" w:rsidRDefault="00000000">
      <w:pPr>
        <w:pStyle w:val="SourceCode"/>
      </w:pPr>
      <w:r>
        <w:t>01443 |         if task_id not in self.tasks:</w:t>
      </w:r>
    </w:p>
    <w:p w14:paraId="7FA89F47" w14:textId="77777777" w:rsidR="000A70BA" w:rsidRDefault="00000000">
      <w:pPr>
        <w:pStyle w:val="SourceCode"/>
      </w:pPr>
      <w:r>
        <w:t>01444 |             raise KeyError(f"</w:t>
      </w:r>
      <w:r>
        <w:t>任务不存在：</w:t>
      </w:r>
      <w:r>
        <w:t>{task_id}")</w:t>
      </w:r>
    </w:p>
    <w:p w14:paraId="02F36B32" w14:textId="77777777" w:rsidR="000A70BA" w:rsidRDefault="00000000">
      <w:pPr>
        <w:pStyle w:val="SourceCode"/>
      </w:pPr>
      <w:r>
        <w:t>01445 |         task = self.tasks[task_id]</w:t>
      </w:r>
    </w:p>
    <w:p w14:paraId="4F640F24" w14:textId="77777777" w:rsidR="000A70BA" w:rsidRDefault="00000000">
      <w:pPr>
        <w:pStyle w:val="SourceCode"/>
      </w:pPr>
      <w:r>
        <w:t>01446 |         task.status = status</w:t>
      </w:r>
    </w:p>
    <w:p w14:paraId="4CA5B7D7" w14:textId="77777777" w:rsidR="000A70BA" w:rsidRDefault="00000000">
      <w:pPr>
        <w:pStyle w:val="SourceCode"/>
      </w:pPr>
      <w:r>
        <w:t>01447 |         task.result_path = result_path</w:t>
      </w:r>
    </w:p>
    <w:p w14:paraId="0C8A82D5" w14:textId="77777777" w:rsidR="000A70BA" w:rsidRDefault="00000000">
      <w:pPr>
        <w:pStyle w:val="SourceCode"/>
      </w:pPr>
      <w:r>
        <w:t>01448 |         task.message = message</w:t>
      </w:r>
    </w:p>
    <w:p w14:paraId="38C9E30C" w14:textId="77777777" w:rsidR="000A70BA" w:rsidRDefault="00000000">
      <w:pPr>
        <w:pStyle w:val="SourceCode"/>
      </w:pPr>
      <w:r>
        <w:t xml:space="preserve">01449 | </w:t>
      </w:r>
    </w:p>
    <w:p w14:paraId="341809A5" w14:textId="77777777" w:rsidR="000A70BA" w:rsidRDefault="00000000">
      <w:pPr>
        <w:pStyle w:val="SourceCode"/>
      </w:pPr>
      <w:r>
        <w:t>01450 |     def get(self, task_id: str) -&gt; ForecastTask:</w:t>
      </w:r>
    </w:p>
    <w:p w14:paraId="1936C0F5" w14:textId="77777777" w:rsidR="000A70BA" w:rsidRDefault="00000000">
      <w:pPr>
        <w:pStyle w:val="SourceCode"/>
      </w:pPr>
      <w:r>
        <w:t>01451 |         if task_id not in self.tasks:</w:t>
      </w:r>
    </w:p>
    <w:p w14:paraId="64952B74" w14:textId="77777777" w:rsidR="000A70BA" w:rsidRDefault="00000000">
      <w:pPr>
        <w:pStyle w:val="SourceCode"/>
      </w:pPr>
      <w:r>
        <w:t>01452 |             raise KeyError(f"</w:t>
      </w:r>
      <w:r>
        <w:t>任务不存在：</w:t>
      </w:r>
      <w:r>
        <w:t>{task_id}")</w:t>
      </w:r>
    </w:p>
    <w:p w14:paraId="49B0E0AD" w14:textId="77777777" w:rsidR="000A70BA" w:rsidRDefault="00000000">
      <w:pPr>
        <w:pStyle w:val="SourceCode"/>
      </w:pPr>
      <w:r>
        <w:t>01453 |         return self.tasks[task_id]</w:t>
      </w:r>
    </w:p>
    <w:p w14:paraId="21A81707" w14:textId="77777777" w:rsidR="000A70BA" w:rsidRDefault="00000000">
      <w:pPr>
        <w:pStyle w:val="SourceCode"/>
      </w:pPr>
      <w:r>
        <w:t xml:space="preserve">01454 | </w:t>
      </w:r>
    </w:p>
    <w:p w14:paraId="48883AA3" w14:textId="77777777" w:rsidR="000A70BA" w:rsidRDefault="00000000">
      <w:pPr>
        <w:pStyle w:val="SourceCode"/>
      </w:pPr>
      <w:r>
        <w:t>01455 |     def list_tasks(self) -&gt; List[Dict[str, Any]]:</w:t>
      </w:r>
    </w:p>
    <w:p w14:paraId="2D3E69EA" w14:textId="77777777" w:rsidR="000A70BA" w:rsidRDefault="00000000">
      <w:pPr>
        <w:pStyle w:val="SourceCode"/>
      </w:pPr>
      <w:r>
        <w:t>01456 |         return [task.__dict__ for task in self.tasks.values()]</w:t>
      </w:r>
    </w:p>
    <w:p w14:paraId="4E7202A9" w14:textId="77777777" w:rsidR="000A70BA" w:rsidRDefault="00000000">
      <w:pPr>
        <w:pStyle w:val="SourceCode"/>
      </w:pPr>
      <w:r>
        <w:t xml:space="preserve">01457 | </w:t>
      </w:r>
    </w:p>
    <w:p w14:paraId="06DCE045" w14:textId="77777777" w:rsidR="000A70BA" w:rsidRDefault="00000000">
      <w:pPr>
        <w:pStyle w:val="SourceCode"/>
      </w:pPr>
      <w:r>
        <w:t xml:space="preserve">01458 | </w:t>
      </w:r>
    </w:p>
    <w:p w14:paraId="6294667F" w14:textId="77777777" w:rsidR="000A70BA" w:rsidRDefault="00000000">
      <w:pPr>
        <w:pStyle w:val="SourceCode"/>
      </w:pPr>
      <w:r>
        <w:t>01459 | class ForecastService:</w:t>
      </w:r>
    </w:p>
    <w:p w14:paraId="722CEF26" w14:textId="77777777" w:rsidR="000A70BA" w:rsidRDefault="00000000">
      <w:pPr>
        <w:pStyle w:val="SourceCode"/>
      </w:pPr>
      <w:r>
        <w:t>01460 |     """</w:t>
      </w:r>
      <w:r>
        <w:t>将预报流程封装成可被业务系统调用的服务。</w:t>
      </w:r>
      <w:r>
        <w:t>"""</w:t>
      </w:r>
    </w:p>
    <w:p w14:paraId="40DF7CEA" w14:textId="77777777" w:rsidR="000A70BA" w:rsidRDefault="00000000">
      <w:pPr>
        <w:pStyle w:val="SourceCode"/>
      </w:pPr>
      <w:r>
        <w:t xml:space="preserve">01461 | </w:t>
      </w:r>
    </w:p>
    <w:p w14:paraId="58C7FD70" w14:textId="77777777" w:rsidR="000A70BA" w:rsidRDefault="00000000">
      <w:pPr>
        <w:pStyle w:val="SourceCode"/>
      </w:pPr>
      <w:r>
        <w:t>01462 |     def __init__(self, rolling_forecaster):</w:t>
      </w:r>
    </w:p>
    <w:p w14:paraId="0B52A920" w14:textId="77777777" w:rsidR="000A70BA" w:rsidRDefault="00000000">
      <w:pPr>
        <w:pStyle w:val="SourceCode"/>
      </w:pPr>
      <w:r>
        <w:t>01463 |         self.rolling_forecaster = rolling_forecaster</w:t>
      </w:r>
    </w:p>
    <w:p w14:paraId="7D2EF8A1" w14:textId="77777777" w:rsidR="000A70BA" w:rsidRDefault="00000000">
      <w:pPr>
        <w:pStyle w:val="SourceCode"/>
      </w:pPr>
      <w:r>
        <w:t>01464 |         self.registry = TaskRegistry()</w:t>
      </w:r>
    </w:p>
    <w:p w14:paraId="0E0527AF" w14:textId="77777777" w:rsidR="000A70BA" w:rsidRDefault="00000000">
      <w:pPr>
        <w:pStyle w:val="SourceCode"/>
      </w:pPr>
      <w:r>
        <w:t xml:space="preserve">01465 | </w:t>
      </w:r>
    </w:p>
    <w:p w14:paraId="76D02D54" w14:textId="77777777" w:rsidR="000A70BA" w:rsidRDefault="00000000">
      <w:pPr>
        <w:pStyle w:val="SourceCode"/>
      </w:pPr>
      <w:r>
        <w:t>01466 |     def submit(self, issue_time: str, variable: str, lead_hours: List[int]) -&gt; Dict[str, Any]:</w:t>
      </w:r>
    </w:p>
    <w:p w14:paraId="2B67D7AB" w14:textId="77777777" w:rsidR="000A70BA" w:rsidRDefault="00000000">
      <w:pPr>
        <w:pStyle w:val="SourceCode"/>
      </w:pPr>
      <w:r>
        <w:t>01467 |         task = self.registry.create_task(issue_time, variable, lead_hours)</w:t>
      </w:r>
    </w:p>
    <w:p w14:paraId="49C9812E" w14:textId="77777777" w:rsidR="000A70BA" w:rsidRDefault="00000000">
      <w:pPr>
        <w:pStyle w:val="SourceCode"/>
      </w:pPr>
      <w:r>
        <w:t>01468 |         return task.__dict__</w:t>
      </w:r>
    </w:p>
    <w:p w14:paraId="526D952E" w14:textId="77777777" w:rsidR="000A70BA" w:rsidRDefault="00000000">
      <w:pPr>
        <w:pStyle w:val="SourceCode"/>
      </w:pPr>
      <w:r>
        <w:t xml:space="preserve">01469 | </w:t>
      </w:r>
    </w:p>
    <w:p w14:paraId="5100ECE3" w14:textId="77777777" w:rsidR="000A70BA" w:rsidRDefault="00000000">
      <w:pPr>
        <w:pStyle w:val="SourceCode"/>
      </w:pPr>
      <w:r>
        <w:t>01470 |     def run_task(self, task_id: str) -&gt; Dict[str, Any]:</w:t>
      </w:r>
    </w:p>
    <w:p w14:paraId="2B8C9EE0" w14:textId="77777777" w:rsidR="000A70BA" w:rsidRDefault="00000000">
      <w:pPr>
        <w:pStyle w:val="SourceCode"/>
      </w:pPr>
      <w:r>
        <w:t>01471 |         task = self.registry.get(task_id)</w:t>
      </w:r>
    </w:p>
    <w:p w14:paraId="4CB7CC1E" w14:textId="77777777" w:rsidR="000A70BA" w:rsidRDefault="00000000">
      <w:pPr>
        <w:pStyle w:val="SourceCode"/>
      </w:pPr>
      <w:r>
        <w:t>01472 |         issue = dt.datetime.fromisoformat(task.issue_time)</w:t>
      </w:r>
    </w:p>
    <w:p w14:paraId="421E8572" w14:textId="77777777" w:rsidR="000A70BA" w:rsidRDefault="00000000">
      <w:pPr>
        <w:pStyle w:val="SourceCode"/>
      </w:pPr>
      <w:r>
        <w:t>01473 |         result = self.rolling_forecaster.forecast_once(issue, task.lead_hours, task.variable)</w:t>
      </w:r>
    </w:p>
    <w:p w14:paraId="27F24B7E" w14:textId="77777777" w:rsidR="000A70BA" w:rsidRDefault="00000000">
      <w:pPr>
        <w:pStyle w:val="SourceCode"/>
      </w:pPr>
      <w:r>
        <w:t>01474 |         if result is None:</w:t>
      </w:r>
    </w:p>
    <w:p w14:paraId="1546FBE4" w14:textId="77777777" w:rsidR="000A70BA" w:rsidRDefault="00000000">
      <w:pPr>
        <w:pStyle w:val="SourceCode"/>
      </w:pPr>
      <w:r>
        <w:t>01475 |             self.registry.update(task_id, "waiting", message="</w:t>
      </w:r>
      <w:r>
        <w:t>输入窗口尚未满足预报条件</w:t>
      </w:r>
      <w:r>
        <w:t>")</w:t>
      </w:r>
    </w:p>
    <w:p w14:paraId="5F3A0882" w14:textId="77777777" w:rsidR="000A70BA" w:rsidRDefault="00000000">
      <w:pPr>
        <w:pStyle w:val="SourceCode"/>
      </w:pPr>
      <w:r>
        <w:t>01476 |         else:</w:t>
      </w:r>
    </w:p>
    <w:p w14:paraId="50654349" w14:textId="77777777" w:rsidR="000A70BA" w:rsidRDefault="00000000">
      <w:pPr>
        <w:pStyle w:val="SourceCode"/>
      </w:pPr>
      <w:r>
        <w:t>01477 |             paths = self.rolling_forecaster.pipeline.export_result(result)</w:t>
      </w:r>
    </w:p>
    <w:p w14:paraId="57D31C1D" w14:textId="77777777" w:rsidR="000A70BA" w:rsidRDefault="00000000">
      <w:pPr>
        <w:pStyle w:val="SourceCode"/>
      </w:pPr>
      <w:r>
        <w:t>01478 |             self.registry.update(task_id, "finished", result_path=str(paths), message="</w:t>
      </w:r>
      <w:r>
        <w:t>预报完成</w:t>
      </w:r>
      <w:r>
        <w:t>")</w:t>
      </w:r>
    </w:p>
    <w:p w14:paraId="58EA6125" w14:textId="77777777" w:rsidR="000A70BA" w:rsidRDefault="00000000">
      <w:pPr>
        <w:pStyle w:val="SourceCode"/>
      </w:pPr>
      <w:r>
        <w:t>01479 |         return self.registry.get(task_id).__dict__</w:t>
      </w:r>
    </w:p>
    <w:p w14:paraId="329DB5C3" w14:textId="77777777" w:rsidR="000A70BA" w:rsidRDefault="00000000">
      <w:pPr>
        <w:pStyle w:val="SourceCode"/>
      </w:pPr>
      <w:r>
        <w:t xml:space="preserve">01480 | </w:t>
      </w:r>
    </w:p>
    <w:p w14:paraId="6752D434" w14:textId="77777777" w:rsidR="000A70BA" w:rsidRDefault="00000000">
      <w:pPr>
        <w:pStyle w:val="SourceCode"/>
      </w:pPr>
      <w:r>
        <w:t xml:space="preserve">01481 | # ===== </w:t>
      </w:r>
      <w:r>
        <w:t>文件：</w:t>
      </w:r>
      <w:r>
        <w:t>hydromet3d/main.py =====</w:t>
      </w:r>
    </w:p>
    <w:p w14:paraId="6FA3AAFA" w14:textId="77777777" w:rsidR="000A70BA" w:rsidRDefault="00000000">
      <w:pPr>
        <w:pStyle w:val="SourceCode"/>
      </w:pPr>
      <w:r>
        <w:t>01482 | # -*- coding: utf-8 -*-</w:t>
      </w:r>
    </w:p>
    <w:p w14:paraId="74E31BB9" w14:textId="77777777" w:rsidR="000A70BA" w:rsidRDefault="00000000">
      <w:pPr>
        <w:pStyle w:val="SourceCode"/>
      </w:pPr>
      <w:r>
        <w:t>01483 | """</w:t>
      </w:r>
      <w:r>
        <w:t>软件主程序入口。</w:t>
      </w:r>
      <w:r>
        <w:t>"""</w:t>
      </w:r>
    </w:p>
    <w:p w14:paraId="47AB7F6B" w14:textId="77777777" w:rsidR="000A70BA" w:rsidRDefault="00000000">
      <w:pPr>
        <w:pStyle w:val="SourceCode"/>
      </w:pPr>
      <w:r>
        <w:t>01484 | from __future__ import annotations</w:t>
      </w:r>
    </w:p>
    <w:p w14:paraId="1944056A" w14:textId="77777777" w:rsidR="000A70BA" w:rsidRDefault="00000000">
      <w:pPr>
        <w:pStyle w:val="SourceCode"/>
      </w:pPr>
      <w:r>
        <w:t xml:space="preserve">01485 | </w:t>
      </w:r>
    </w:p>
    <w:p w14:paraId="6190694E" w14:textId="77777777" w:rsidR="000A70BA" w:rsidRDefault="00000000">
      <w:pPr>
        <w:pStyle w:val="SourceCode"/>
      </w:pPr>
      <w:r>
        <w:t>01486 | import argparse</w:t>
      </w:r>
    </w:p>
    <w:p w14:paraId="7C24BF35" w14:textId="77777777" w:rsidR="000A70BA" w:rsidRDefault="00000000">
      <w:pPr>
        <w:pStyle w:val="SourceCode"/>
      </w:pPr>
      <w:r>
        <w:t>01487 | import datetime as dt</w:t>
      </w:r>
    </w:p>
    <w:p w14:paraId="28C84758" w14:textId="77777777" w:rsidR="000A70BA" w:rsidRDefault="00000000">
      <w:pPr>
        <w:pStyle w:val="SourceCode"/>
      </w:pPr>
      <w:r>
        <w:t>01488 | from pathlib import Path</w:t>
      </w:r>
    </w:p>
    <w:p w14:paraId="2665D4CF" w14:textId="77777777" w:rsidR="000A70BA" w:rsidRDefault="00000000">
      <w:pPr>
        <w:pStyle w:val="SourceCode"/>
      </w:pPr>
      <w:r>
        <w:t>01489 | import numpy as np</w:t>
      </w:r>
    </w:p>
    <w:p w14:paraId="2BA1DADF" w14:textId="77777777" w:rsidR="000A70BA" w:rsidRDefault="00000000">
      <w:pPr>
        <w:pStyle w:val="SourceCode"/>
      </w:pPr>
      <w:r>
        <w:t xml:space="preserve">01490 | </w:t>
      </w:r>
    </w:p>
    <w:p w14:paraId="7B567666" w14:textId="77777777" w:rsidR="000A70BA" w:rsidRDefault="00000000">
      <w:pPr>
        <w:pStyle w:val="SourceCode"/>
      </w:pPr>
      <w:r>
        <w:t>01491 | try:</w:t>
      </w:r>
    </w:p>
    <w:p w14:paraId="3F091BA5" w14:textId="77777777" w:rsidR="000A70BA" w:rsidRDefault="00000000">
      <w:pPr>
        <w:pStyle w:val="SourceCode"/>
      </w:pPr>
      <w:r>
        <w:t>01492 |     import torch</w:t>
      </w:r>
    </w:p>
    <w:p w14:paraId="5B7654B1" w14:textId="77777777" w:rsidR="000A70BA" w:rsidRDefault="00000000">
      <w:pPr>
        <w:pStyle w:val="SourceCode"/>
      </w:pPr>
      <w:r>
        <w:t>01493 | except Exception:</w:t>
      </w:r>
    </w:p>
    <w:p w14:paraId="659BFCA4" w14:textId="77777777" w:rsidR="000A70BA" w:rsidRDefault="00000000">
      <w:pPr>
        <w:pStyle w:val="SourceCode"/>
      </w:pPr>
      <w:r>
        <w:t>01494 |     torch = None</w:t>
      </w:r>
    </w:p>
    <w:p w14:paraId="2C380076" w14:textId="77777777" w:rsidR="000A70BA" w:rsidRDefault="00000000">
      <w:pPr>
        <w:pStyle w:val="SourceCode"/>
      </w:pPr>
      <w:r>
        <w:t xml:space="preserve">01495 | </w:t>
      </w:r>
    </w:p>
    <w:p w14:paraId="7B768362" w14:textId="77777777" w:rsidR="000A70BA" w:rsidRDefault="00000000">
      <w:pPr>
        <w:pStyle w:val="SourceCode"/>
      </w:pPr>
      <w:r>
        <w:t>01496 | from hydromet3d.config import build_default_config, SystemConfig</w:t>
      </w:r>
    </w:p>
    <w:p w14:paraId="0C9B429D" w14:textId="77777777" w:rsidR="000A70BA" w:rsidRDefault="00000000">
      <w:pPr>
        <w:pStyle w:val="SourceCode"/>
      </w:pPr>
      <w:r>
        <w:t>01497 | from hydromet3d.utils.logger import make_logger, set_random_seed, Timer</w:t>
      </w:r>
    </w:p>
    <w:p w14:paraId="3B5725D3" w14:textId="77777777" w:rsidR="000A70BA" w:rsidRDefault="00000000">
      <w:pPr>
        <w:pStyle w:val="SourceCode"/>
      </w:pPr>
      <w:r>
        <w:t>01498 | from hydromet3d.grid.interpolation import GridBuilder</w:t>
      </w:r>
    </w:p>
    <w:p w14:paraId="1952F09D" w14:textId="77777777" w:rsidR="000A70BA" w:rsidRDefault="00000000">
      <w:pPr>
        <w:pStyle w:val="SourceCode"/>
      </w:pPr>
      <w:r>
        <w:t>01499 | from hydromet3d.model.hydromet3dnet import HydroMet3DNet</w:t>
      </w:r>
    </w:p>
    <w:p w14:paraId="1DE56C29" w14:textId="77777777" w:rsidR="000A70BA" w:rsidRDefault="00000000">
      <w:pPr>
        <w:pStyle w:val="SourceCode"/>
      </w:pPr>
      <w:r>
        <w:t>01500 | from hydromet3d.forecast.pipeline import ForecastPipeline, RollingForecaster</w:t>
      </w:r>
    </w:p>
    <w:p w14:paraId="0573326C" w14:textId="77777777" w:rsidR="000A70BA" w:rsidRDefault="00000000">
      <w:pPr>
        <w:pStyle w:val="SourceCode"/>
      </w:pPr>
      <w:r>
        <w:t xml:space="preserve">01501 | </w:t>
      </w:r>
    </w:p>
    <w:p w14:paraId="2F61FE53" w14:textId="77777777" w:rsidR="000A70BA" w:rsidRDefault="00000000">
      <w:pPr>
        <w:pStyle w:val="SourceCode"/>
      </w:pPr>
      <w:r>
        <w:t xml:space="preserve">01502 | </w:t>
      </w:r>
    </w:p>
    <w:p w14:paraId="5D668C9E" w14:textId="77777777" w:rsidR="000A70BA" w:rsidRDefault="00000000">
      <w:pPr>
        <w:pStyle w:val="SourceCode"/>
      </w:pPr>
      <w:r>
        <w:t>01503 | def parse_args():</w:t>
      </w:r>
    </w:p>
    <w:p w14:paraId="422D7AC4" w14:textId="77777777" w:rsidR="000A70BA" w:rsidRDefault="00000000">
      <w:pPr>
        <w:pStyle w:val="SourceCode"/>
      </w:pPr>
      <w:r>
        <w:t xml:space="preserve">01504 |     parser = argparse.ArgumentParser(description="HydroMet3D </w:t>
      </w:r>
      <w:r>
        <w:t>三维时空分布模拟预报软件</w:t>
      </w:r>
      <w:r>
        <w:t>")</w:t>
      </w:r>
    </w:p>
    <w:p w14:paraId="65CB8439" w14:textId="77777777" w:rsidR="000A70BA" w:rsidRDefault="00000000">
      <w:pPr>
        <w:pStyle w:val="SourceCode"/>
      </w:pPr>
      <w:r>
        <w:t>01505 |     parser.add_argument("--config", type=str, default="", help="</w:t>
      </w:r>
      <w:r>
        <w:t>配置文件路径</w:t>
      </w:r>
      <w:r>
        <w:t>")</w:t>
      </w:r>
    </w:p>
    <w:p w14:paraId="4B9C6270" w14:textId="77777777" w:rsidR="000A70BA" w:rsidRDefault="00000000">
      <w:pPr>
        <w:pStyle w:val="SourceCode"/>
      </w:pPr>
      <w:r>
        <w:t>01506 |     parser.add_argument("--mode", type=str, default="forecast", choices=["train", "forecast", "demo"])</w:t>
      </w:r>
    </w:p>
    <w:p w14:paraId="49793376" w14:textId="77777777" w:rsidR="000A70BA" w:rsidRDefault="00000000">
      <w:pPr>
        <w:pStyle w:val="SourceCode"/>
      </w:pPr>
      <w:r>
        <w:t>01507 |     parser.add_argument("--out", type=str, default="./output", help="</w:t>
      </w:r>
      <w:r>
        <w:t>输出目录</w:t>
      </w:r>
      <w:r>
        <w:t>")</w:t>
      </w:r>
    </w:p>
    <w:p w14:paraId="49B8085D" w14:textId="77777777" w:rsidR="000A70BA" w:rsidRDefault="00000000">
      <w:pPr>
        <w:pStyle w:val="SourceCode"/>
      </w:pPr>
      <w:r>
        <w:t>01508 |     return parser.parse_args()</w:t>
      </w:r>
    </w:p>
    <w:p w14:paraId="3425B11A" w14:textId="77777777" w:rsidR="000A70BA" w:rsidRDefault="00000000">
      <w:pPr>
        <w:pStyle w:val="SourceCode"/>
      </w:pPr>
      <w:r>
        <w:t xml:space="preserve">01509 | </w:t>
      </w:r>
    </w:p>
    <w:p w14:paraId="2507F9B4" w14:textId="77777777" w:rsidR="000A70BA" w:rsidRDefault="00000000">
      <w:pPr>
        <w:pStyle w:val="SourceCode"/>
      </w:pPr>
      <w:r>
        <w:t xml:space="preserve">01510 | </w:t>
      </w:r>
    </w:p>
    <w:p w14:paraId="3E033E44" w14:textId="77777777" w:rsidR="000A70BA" w:rsidRDefault="00000000">
      <w:pPr>
        <w:pStyle w:val="SourceCode"/>
      </w:pPr>
      <w:r>
        <w:t>01511 | def build_model(cfg: SystemConfig):</w:t>
      </w:r>
    </w:p>
    <w:p w14:paraId="1D78824F" w14:textId="77777777" w:rsidR="000A70BA" w:rsidRDefault="00000000">
      <w:pPr>
        <w:pStyle w:val="SourceCode"/>
      </w:pPr>
      <w:r>
        <w:t>01512 |     target_variables = ["precip", "temp", "humidity", "wind", "runoff"]</w:t>
      </w:r>
    </w:p>
    <w:p w14:paraId="332BCEBE" w14:textId="77777777" w:rsidR="000A70BA" w:rsidRDefault="00000000">
      <w:pPr>
        <w:pStyle w:val="SourceCode"/>
      </w:pPr>
      <w:r>
        <w:t>01513 |     model = HydroMet3DNet(</w:t>
      </w:r>
    </w:p>
    <w:p w14:paraId="32A711C9" w14:textId="77777777" w:rsidR="000A70BA" w:rsidRDefault="00000000">
      <w:pPr>
        <w:pStyle w:val="SourceCode"/>
      </w:pPr>
      <w:r>
        <w:t>01514 |         input_channels=cfg.model.input_channels,</w:t>
      </w:r>
    </w:p>
    <w:p w14:paraId="4E621FCA" w14:textId="77777777" w:rsidR="000A70BA" w:rsidRDefault="00000000">
      <w:pPr>
        <w:pStyle w:val="SourceCode"/>
      </w:pPr>
      <w:r>
        <w:t>01515 |         target_channels=len(target_variables),</w:t>
      </w:r>
    </w:p>
    <w:p w14:paraId="256A6512" w14:textId="77777777" w:rsidR="000A70BA" w:rsidRDefault="00000000">
      <w:pPr>
        <w:pStyle w:val="SourceCode"/>
      </w:pPr>
      <w:r>
        <w:t>01516 |         hidden_channels=cfg.model.hidden_channels,</w:t>
      </w:r>
    </w:p>
    <w:p w14:paraId="7DB43176" w14:textId="77777777" w:rsidR="000A70BA" w:rsidRDefault="00000000">
      <w:pPr>
        <w:pStyle w:val="SourceCode"/>
      </w:pPr>
      <w:r>
        <w:t>01517 |         output_steps=cfg.model.output_steps,</w:t>
      </w:r>
    </w:p>
    <w:p w14:paraId="04DA787A" w14:textId="77777777" w:rsidR="000A70BA" w:rsidRDefault="00000000">
      <w:pPr>
        <w:pStyle w:val="SourceCode"/>
      </w:pPr>
      <w:r>
        <w:t>01518 |         variable_names=target_variables,</w:t>
      </w:r>
    </w:p>
    <w:p w14:paraId="4C4C967E" w14:textId="77777777" w:rsidR="000A70BA" w:rsidRDefault="00000000">
      <w:pPr>
        <w:pStyle w:val="SourceCode"/>
      </w:pPr>
      <w:r>
        <w:t>01519 |         dropout=cfg.model.dropout,</w:t>
      </w:r>
    </w:p>
    <w:p w14:paraId="31364620" w14:textId="77777777" w:rsidR="000A70BA" w:rsidRDefault="00000000">
      <w:pPr>
        <w:pStyle w:val="SourceCode"/>
      </w:pPr>
      <w:r>
        <w:lastRenderedPageBreak/>
        <w:t>01520 |         use_physical_constraint=cfg.model.use_physical_constraint,</w:t>
      </w:r>
    </w:p>
    <w:p w14:paraId="0A2D181D" w14:textId="77777777" w:rsidR="000A70BA" w:rsidRDefault="00000000">
      <w:pPr>
        <w:pStyle w:val="SourceCode"/>
      </w:pPr>
      <w:r>
        <w:t>01521 |     )</w:t>
      </w:r>
    </w:p>
    <w:p w14:paraId="7F02C5E1" w14:textId="77777777" w:rsidR="000A70BA" w:rsidRDefault="00000000">
      <w:pPr>
        <w:pStyle w:val="SourceCode"/>
      </w:pPr>
      <w:r>
        <w:t>01522 |     return model</w:t>
      </w:r>
    </w:p>
    <w:p w14:paraId="286E5588" w14:textId="77777777" w:rsidR="000A70BA" w:rsidRDefault="00000000">
      <w:pPr>
        <w:pStyle w:val="SourceCode"/>
      </w:pPr>
      <w:r>
        <w:t xml:space="preserve">01523 | </w:t>
      </w:r>
    </w:p>
    <w:p w14:paraId="2BD40193" w14:textId="77777777" w:rsidR="000A70BA" w:rsidRDefault="00000000">
      <w:pPr>
        <w:pStyle w:val="SourceCode"/>
      </w:pPr>
      <w:r>
        <w:t xml:space="preserve">01524 | </w:t>
      </w:r>
    </w:p>
    <w:p w14:paraId="7F4D1C98" w14:textId="77777777" w:rsidR="000A70BA" w:rsidRDefault="00000000">
      <w:pPr>
        <w:pStyle w:val="SourceCode"/>
      </w:pPr>
      <w:r>
        <w:t>01525 | def run_demo(cfg: SystemConfig, out_dir: str) -&gt; None:</w:t>
      </w:r>
    </w:p>
    <w:p w14:paraId="4C4EFC43" w14:textId="77777777" w:rsidR="000A70BA" w:rsidRDefault="00000000">
      <w:pPr>
        <w:pStyle w:val="SourceCode"/>
      </w:pPr>
      <w:r>
        <w:t>01526 |     logger = make_logger("HydroMet3D.Main")</w:t>
      </w:r>
    </w:p>
    <w:p w14:paraId="0D3078B9" w14:textId="77777777" w:rsidR="000A70BA" w:rsidRDefault="00000000">
      <w:pPr>
        <w:pStyle w:val="SourceCode"/>
      </w:pPr>
      <w:r>
        <w:t>01527 |     set_random_seed(cfg.train.seed)</w:t>
      </w:r>
    </w:p>
    <w:p w14:paraId="179417A4" w14:textId="77777777" w:rsidR="000A70BA" w:rsidRDefault="00000000">
      <w:pPr>
        <w:pStyle w:val="SourceCode"/>
      </w:pPr>
      <w:r>
        <w:t>01528 |     grid = GridBuilder(</w:t>
      </w:r>
    </w:p>
    <w:p w14:paraId="275BBE87" w14:textId="77777777" w:rsidR="000A70BA" w:rsidRDefault="00000000">
      <w:pPr>
        <w:pStyle w:val="SourceCode"/>
      </w:pPr>
      <w:r>
        <w:t>01529 |         cfg.grid.lon_min, cfg.grid.lon_max, cfg.grid.lat_min, cfg.grid.lat_max,</w:t>
      </w:r>
    </w:p>
    <w:p w14:paraId="05A9139E" w14:textId="77777777" w:rsidR="000A70BA" w:rsidRDefault="00000000">
      <w:pPr>
        <w:pStyle w:val="SourceCode"/>
      </w:pPr>
      <w:r>
        <w:t>01530 |         cfg.grid.vertical_min, cfg.grid.vertical_max, cfg.grid.dlon, cfg.grid.dlat, cfg.grid.dz</w:t>
      </w:r>
    </w:p>
    <w:p w14:paraId="42624E51" w14:textId="77777777" w:rsidR="000A70BA" w:rsidRDefault="00000000">
      <w:pPr>
        <w:pStyle w:val="SourceCode"/>
      </w:pPr>
      <w:r>
        <w:t>01531 |     ).build()</w:t>
      </w:r>
    </w:p>
    <w:p w14:paraId="506362ED" w14:textId="77777777" w:rsidR="000A70BA" w:rsidRDefault="00000000">
      <w:pPr>
        <w:pStyle w:val="SourceCode"/>
      </w:pPr>
      <w:r>
        <w:t>01532 |     model = build_model(cfg)</w:t>
      </w:r>
    </w:p>
    <w:p w14:paraId="0FD6EE59" w14:textId="77777777" w:rsidR="000A70BA" w:rsidRDefault="00000000">
      <w:pPr>
        <w:pStyle w:val="SourceCode"/>
      </w:pPr>
      <w:r>
        <w:t>01533 |     if torch is not None:</w:t>
      </w:r>
    </w:p>
    <w:p w14:paraId="4382946A" w14:textId="77777777" w:rsidR="000A70BA" w:rsidRDefault="00000000">
      <w:pPr>
        <w:pStyle w:val="SourceCode"/>
      </w:pPr>
      <w:r>
        <w:t>01534 |         model = model.to("cpu")</w:t>
      </w:r>
    </w:p>
    <w:p w14:paraId="0384764F" w14:textId="77777777" w:rsidR="000A70BA" w:rsidRDefault="00000000">
      <w:pPr>
        <w:pStyle w:val="SourceCode"/>
      </w:pPr>
      <w:r>
        <w:t>01535 |     pipeline = ForecastPipeline(</w:t>
      </w:r>
    </w:p>
    <w:p w14:paraId="0BBB7956" w14:textId="77777777" w:rsidR="000A70BA" w:rsidRDefault="00000000">
      <w:pPr>
        <w:pStyle w:val="SourceCode"/>
      </w:pPr>
      <w:r>
        <w:t>01536 |         model=model,</w:t>
      </w:r>
    </w:p>
    <w:p w14:paraId="322A9A68" w14:textId="77777777" w:rsidR="000A70BA" w:rsidRDefault="00000000">
      <w:pPr>
        <w:pStyle w:val="SourceCode"/>
      </w:pPr>
      <w:r>
        <w:t>01537 |         grid=grid,</w:t>
      </w:r>
    </w:p>
    <w:p w14:paraId="27724A2B" w14:textId="77777777" w:rsidR="000A70BA" w:rsidRDefault="00000000">
      <w:pPr>
        <w:pStyle w:val="SourceCode"/>
      </w:pPr>
      <w:r>
        <w:t>01538 |         variables=cfg.data.variables,</w:t>
      </w:r>
    </w:p>
    <w:p w14:paraId="66942AE9" w14:textId="77777777" w:rsidR="000A70BA" w:rsidRDefault="00000000">
      <w:pPr>
        <w:pStyle w:val="SourceCode"/>
      </w:pPr>
      <w:r>
        <w:t>01539 |         out_dir=out_dir,</w:t>
      </w:r>
    </w:p>
    <w:p w14:paraId="5D3F1DEF" w14:textId="77777777" w:rsidR="000A70BA" w:rsidRDefault="00000000">
      <w:pPr>
        <w:pStyle w:val="SourceCode"/>
      </w:pPr>
      <w:r>
        <w:t>01540 |         device="cpu"</w:t>
      </w:r>
    </w:p>
    <w:p w14:paraId="596C4C3D" w14:textId="77777777" w:rsidR="000A70BA" w:rsidRDefault="00000000">
      <w:pPr>
        <w:pStyle w:val="SourceCode"/>
      </w:pPr>
      <w:r>
        <w:t>01541 |     )</w:t>
      </w:r>
    </w:p>
    <w:p w14:paraId="2AB5A803" w14:textId="77777777" w:rsidR="000A70BA" w:rsidRDefault="00000000">
      <w:pPr>
        <w:pStyle w:val="SourceCode"/>
      </w:pPr>
      <w:r>
        <w:t>01542 |     rolling = RollingForecaster(pipeline, window_size=cfg.model.input_steps)</w:t>
      </w:r>
    </w:p>
    <w:p w14:paraId="15FB4B7E" w14:textId="77777777" w:rsidR="000A70BA" w:rsidRDefault="00000000">
      <w:pPr>
        <w:pStyle w:val="SourceCode"/>
      </w:pPr>
      <w:r>
        <w:t>01543 |     nz, ny, nx = grid.shape</w:t>
      </w:r>
    </w:p>
    <w:p w14:paraId="648BD06D" w14:textId="77777777" w:rsidR="000A70BA" w:rsidRDefault="00000000">
      <w:pPr>
        <w:pStyle w:val="SourceCode"/>
      </w:pPr>
      <w:r>
        <w:t>01544 |     with Timer("</w:t>
      </w:r>
      <w:r>
        <w:t>构造演示输入数据</w:t>
      </w:r>
      <w:r>
        <w:t>", logger):</w:t>
      </w:r>
    </w:p>
    <w:p w14:paraId="62C7D384" w14:textId="77777777" w:rsidR="000A70BA" w:rsidRDefault="00000000">
      <w:pPr>
        <w:pStyle w:val="SourceCode"/>
      </w:pPr>
      <w:r>
        <w:t>01545 |         for _ in range(cfg.model.input_steps):</w:t>
      </w:r>
    </w:p>
    <w:p w14:paraId="270A5AB4" w14:textId="77777777" w:rsidR="000A70BA" w:rsidRDefault="00000000">
      <w:pPr>
        <w:pStyle w:val="SourceCode"/>
      </w:pPr>
      <w:r>
        <w:t>01546 |             cube = np.random.rand(cfg.model.input_channels, nz, ny, nx).astype(np.float32)</w:t>
      </w:r>
    </w:p>
    <w:p w14:paraId="53466682" w14:textId="77777777" w:rsidR="000A70BA" w:rsidRDefault="00000000">
      <w:pPr>
        <w:pStyle w:val="SourceCode"/>
      </w:pPr>
      <w:r>
        <w:t>01547 |             rolling.update(cube)</w:t>
      </w:r>
    </w:p>
    <w:p w14:paraId="4ED76F21" w14:textId="77777777" w:rsidR="000A70BA" w:rsidRDefault="00000000">
      <w:pPr>
        <w:pStyle w:val="SourceCode"/>
      </w:pPr>
      <w:r>
        <w:t>01548 |     if rolling.ready() and torch is not None:</w:t>
      </w:r>
    </w:p>
    <w:p w14:paraId="39CF2007" w14:textId="77777777" w:rsidR="000A70BA" w:rsidRDefault="00000000">
      <w:pPr>
        <w:pStyle w:val="SourceCode"/>
      </w:pPr>
      <w:r>
        <w:t>01549 |         result = rolling.forecast_once(</w:t>
      </w:r>
    </w:p>
    <w:p w14:paraId="5A0C7A9E" w14:textId="77777777" w:rsidR="000A70BA" w:rsidRDefault="00000000">
      <w:pPr>
        <w:pStyle w:val="SourceCode"/>
      </w:pPr>
      <w:r>
        <w:t>01550 |             dt.datetime.now(),</w:t>
      </w:r>
    </w:p>
    <w:p w14:paraId="2BC8E394" w14:textId="77777777" w:rsidR="000A70BA" w:rsidRDefault="00000000">
      <w:pPr>
        <w:pStyle w:val="SourceCode"/>
      </w:pPr>
      <w:r>
        <w:t>01551 |             lead_hours=[1, 2, 3, 4, 5, 6],</w:t>
      </w:r>
    </w:p>
    <w:p w14:paraId="54CF78FC" w14:textId="77777777" w:rsidR="000A70BA" w:rsidRDefault="00000000">
      <w:pPr>
        <w:pStyle w:val="SourceCode"/>
      </w:pPr>
      <w:r>
        <w:t>01552 |             variable="multi_variable"</w:t>
      </w:r>
    </w:p>
    <w:p w14:paraId="36613BAE" w14:textId="77777777" w:rsidR="000A70BA" w:rsidRDefault="00000000">
      <w:pPr>
        <w:pStyle w:val="SourceCode"/>
      </w:pPr>
      <w:r>
        <w:t>01553 |         )</w:t>
      </w:r>
    </w:p>
    <w:p w14:paraId="4B3B5DC6" w14:textId="77777777" w:rsidR="000A70BA" w:rsidRDefault="00000000">
      <w:pPr>
        <w:pStyle w:val="SourceCode"/>
      </w:pPr>
      <w:r>
        <w:t>01554 |         if result is not None:</w:t>
      </w:r>
    </w:p>
    <w:p w14:paraId="3F894D6C" w14:textId="77777777" w:rsidR="000A70BA" w:rsidRDefault="00000000">
      <w:pPr>
        <w:pStyle w:val="SourceCode"/>
      </w:pPr>
      <w:r>
        <w:t>01555 |             paths = pipeline.export_result(result)</w:t>
      </w:r>
    </w:p>
    <w:p w14:paraId="116BEF92" w14:textId="77777777" w:rsidR="000A70BA" w:rsidRDefault="00000000">
      <w:pPr>
        <w:pStyle w:val="SourceCode"/>
      </w:pPr>
      <w:r>
        <w:t>01556 |             logger.info("</w:t>
      </w:r>
      <w:r>
        <w:t>演示预报已输出：</w:t>
      </w:r>
      <w:r>
        <w:t>%s", paths)</w:t>
      </w:r>
    </w:p>
    <w:p w14:paraId="74D26484" w14:textId="77777777" w:rsidR="000A70BA" w:rsidRDefault="00000000">
      <w:pPr>
        <w:pStyle w:val="SourceCode"/>
      </w:pPr>
      <w:r>
        <w:t>01557 |     else:</w:t>
      </w:r>
    </w:p>
    <w:p w14:paraId="466709CC" w14:textId="77777777" w:rsidR="000A70BA" w:rsidRDefault="00000000">
      <w:pPr>
        <w:pStyle w:val="SourceCode"/>
      </w:pPr>
      <w:r>
        <w:t>01558 |         logger.info("</w:t>
      </w:r>
      <w:r>
        <w:t>当前环境未安装</w:t>
      </w:r>
      <w:r>
        <w:t xml:space="preserve"> PyTorch </w:t>
      </w:r>
      <w:r>
        <w:t>或输入窗口不足，仅完成流程检查。</w:t>
      </w:r>
      <w:r>
        <w:t>")</w:t>
      </w:r>
    </w:p>
    <w:p w14:paraId="79EFBC09" w14:textId="77777777" w:rsidR="000A70BA" w:rsidRDefault="00000000">
      <w:pPr>
        <w:pStyle w:val="SourceCode"/>
      </w:pPr>
      <w:r>
        <w:t xml:space="preserve">01559 | </w:t>
      </w:r>
    </w:p>
    <w:p w14:paraId="7D0D98CE" w14:textId="77777777" w:rsidR="000A70BA" w:rsidRDefault="00000000">
      <w:pPr>
        <w:pStyle w:val="SourceCode"/>
      </w:pPr>
      <w:r>
        <w:t xml:space="preserve">01560 | </w:t>
      </w:r>
    </w:p>
    <w:p w14:paraId="0DAC1AA3" w14:textId="77777777" w:rsidR="000A70BA" w:rsidRDefault="00000000">
      <w:pPr>
        <w:pStyle w:val="SourceCode"/>
      </w:pPr>
      <w:r>
        <w:t>01561 | def main():</w:t>
      </w:r>
    </w:p>
    <w:p w14:paraId="1E86A62D" w14:textId="77777777" w:rsidR="000A70BA" w:rsidRDefault="00000000">
      <w:pPr>
        <w:pStyle w:val="SourceCode"/>
      </w:pPr>
      <w:r>
        <w:t>01562 |     args = parse_args()</w:t>
      </w:r>
    </w:p>
    <w:p w14:paraId="2EA1C059" w14:textId="77777777" w:rsidR="000A70BA" w:rsidRDefault="00000000">
      <w:pPr>
        <w:pStyle w:val="SourceCode"/>
      </w:pPr>
      <w:r>
        <w:t>01563 |     cfg = SystemConfig.load(args.config) if args.config else build_default_config()</w:t>
      </w:r>
    </w:p>
    <w:p w14:paraId="0E5CF26C" w14:textId="77777777" w:rsidR="000A70BA" w:rsidRDefault="00000000">
      <w:pPr>
        <w:pStyle w:val="SourceCode"/>
      </w:pPr>
      <w:r>
        <w:t>01564 |     Path(args.out).mkdir(parents=True, exist_ok=True)</w:t>
      </w:r>
    </w:p>
    <w:p w14:paraId="1ECCD5C7" w14:textId="77777777" w:rsidR="000A70BA" w:rsidRDefault="00000000">
      <w:pPr>
        <w:pStyle w:val="SourceCode"/>
      </w:pPr>
      <w:r>
        <w:t>01565 |     if args.mode == "demo":</w:t>
      </w:r>
    </w:p>
    <w:p w14:paraId="33320424" w14:textId="77777777" w:rsidR="000A70BA" w:rsidRDefault="00000000">
      <w:pPr>
        <w:pStyle w:val="SourceCode"/>
      </w:pPr>
      <w:r>
        <w:t>01566 |         run_demo(cfg, args.out)</w:t>
      </w:r>
    </w:p>
    <w:p w14:paraId="20D5B28B" w14:textId="77777777" w:rsidR="000A70BA" w:rsidRDefault="00000000">
      <w:pPr>
        <w:pStyle w:val="SourceCode"/>
      </w:pPr>
      <w:r>
        <w:t>01567 |     elif args.mode == "forecast":</w:t>
      </w:r>
    </w:p>
    <w:p w14:paraId="412F53B1" w14:textId="77777777" w:rsidR="000A70BA" w:rsidRDefault="00000000">
      <w:pPr>
        <w:pStyle w:val="SourceCode"/>
      </w:pPr>
      <w:r>
        <w:t>01568 |         run_demo(cfg, args.out)</w:t>
      </w:r>
    </w:p>
    <w:p w14:paraId="4FAA74EE" w14:textId="77777777" w:rsidR="000A70BA" w:rsidRDefault="00000000">
      <w:pPr>
        <w:pStyle w:val="SourceCode"/>
      </w:pPr>
      <w:r>
        <w:t>01569 |     else:</w:t>
      </w:r>
    </w:p>
    <w:p w14:paraId="5954C12D" w14:textId="77777777" w:rsidR="000A70BA" w:rsidRDefault="00000000">
      <w:pPr>
        <w:pStyle w:val="SourceCode"/>
      </w:pPr>
      <w:r>
        <w:t>01570 |         print("</w:t>
      </w:r>
      <w:r>
        <w:t>训练模式需要准备样本数据集，本入口保留训练流程扩展。</w:t>
      </w:r>
      <w:r>
        <w:t>")</w:t>
      </w:r>
    </w:p>
    <w:p w14:paraId="2383B8B6" w14:textId="77777777" w:rsidR="000A70BA" w:rsidRDefault="00000000">
      <w:pPr>
        <w:pStyle w:val="SourceCode"/>
      </w:pPr>
      <w:r>
        <w:t xml:space="preserve">01571 | </w:t>
      </w:r>
    </w:p>
    <w:p w14:paraId="0F51DE09" w14:textId="77777777" w:rsidR="000A70BA" w:rsidRDefault="00000000">
      <w:pPr>
        <w:pStyle w:val="SourceCode"/>
      </w:pPr>
      <w:r>
        <w:t xml:space="preserve">01572 | </w:t>
      </w:r>
    </w:p>
    <w:p w14:paraId="52BFB06C" w14:textId="77777777" w:rsidR="000A70BA" w:rsidRDefault="00000000">
      <w:pPr>
        <w:pStyle w:val="SourceCode"/>
      </w:pPr>
      <w:r>
        <w:t>01573 | if __name__ == "__main__":</w:t>
      </w:r>
    </w:p>
    <w:p w14:paraId="1EDFFF12" w14:textId="77777777" w:rsidR="000A70BA" w:rsidRDefault="00000000">
      <w:pPr>
        <w:pStyle w:val="SourceCode"/>
      </w:pPr>
      <w:r>
        <w:t>01574 |     main()</w:t>
      </w:r>
    </w:p>
    <w:p w14:paraId="1249153B" w14:textId="77777777" w:rsidR="000A70BA" w:rsidRDefault="00000000">
      <w:pPr>
        <w:pStyle w:val="SourceCode"/>
      </w:pPr>
      <w:r>
        <w:t xml:space="preserve">01575 | </w:t>
      </w:r>
    </w:p>
    <w:p w14:paraId="18C03B0C" w14:textId="77777777" w:rsidR="000A70BA" w:rsidRDefault="00000000">
      <w:pPr>
        <w:pStyle w:val="SourceCode"/>
      </w:pPr>
      <w:r>
        <w:t xml:space="preserve">01576 | # ===== </w:t>
      </w:r>
      <w:r>
        <w:t>文件：</w:t>
      </w:r>
      <w:r>
        <w:t>hydromet3d/metadata/variable_registry.py =====</w:t>
      </w:r>
    </w:p>
    <w:p w14:paraId="21A60132" w14:textId="77777777" w:rsidR="000A70BA" w:rsidRDefault="00000000">
      <w:pPr>
        <w:pStyle w:val="SourceCode"/>
      </w:pPr>
      <w:r>
        <w:t>01577 | # -*- coding: utf-8 -*-</w:t>
      </w:r>
    </w:p>
    <w:p w14:paraId="788899BA" w14:textId="77777777" w:rsidR="000A70BA" w:rsidRDefault="00000000">
      <w:pPr>
        <w:pStyle w:val="SourceCode"/>
      </w:pPr>
      <w:r>
        <w:t>01578 | """</w:t>
      </w:r>
      <w:r>
        <w:t>变量注册、单位校验和业务字段映射。</w:t>
      </w:r>
      <w:r>
        <w:t>"""</w:t>
      </w:r>
    </w:p>
    <w:p w14:paraId="2B7E681D" w14:textId="77777777" w:rsidR="000A70BA" w:rsidRDefault="00000000">
      <w:pPr>
        <w:pStyle w:val="SourceCode"/>
      </w:pPr>
      <w:r>
        <w:t>01579 | from __future__ import annotations</w:t>
      </w:r>
    </w:p>
    <w:p w14:paraId="2B6CD79C" w14:textId="77777777" w:rsidR="000A70BA" w:rsidRDefault="00000000">
      <w:pPr>
        <w:pStyle w:val="SourceCode"/>
      </w:pPr>
      <w:r>
        <w:t xml:space="preserve">01580 | </w:t>
      </w:r>
    </w:p>
    <w:p w14:paraId="0998428F" w14:textId="77777777" w:rsidR="000A70BA" w:rsidRDefault="00000000">
      <w:pPr>
        <w:pStyle w:val="SourceCode"/>
      </w:pPr>
      <w:r>
        <w:t>01581 | from typing import Dict, List, Optional</w:t>
      </w:r>
    </w:p>
    <w:p w14:paraId="313E14FB" w14:textId="77777777" w:rsidR="000A70BA" w:rsidRDefault="00000000">
      <w:pPr>
        <w:pStyle w:val="SourceCode"/>
      </w:pPr>
      <w:r>
        <w:t xml:space="preserve">01582 | </w:t>
      </w:r>
    </w:p>
    <w:p w14:paraId="35B7C164" w14:textId="77777777" w:rsidR="000A70BA" w:rsidRDefault="00000000">
      <w:pPr>
        <w:pStyle w:val="SourceCode"/>
      </w:pPr>
      <w:r>
        <w:t>01583 | VARIABLE_REGISTRY: Dict[str, Dict[str, str]] = {</w:t>
      </w:r>
    </w:p>
    <w:p w14:paraId="6582FBDB" w14:textId="77777777" w:rsidR="000A70BA" w:rsidRDefault="00000000">
      <w:pPr>
        <w:pStyle w:val="SourceCode"/>
      </w:pPr>
      <w:r>
        <w:t>01584 |     "precip": {</w:t>
      </w:r>
    </w:p>
    <w:p w14:paraId="6D04FB4A" w14:textId="77777777" w:rsidR="000A70BA" w:rsidRDefault="00000000">
      <w:pPr>
        <w:pStyle w:val="SourceCode"/>
      </w:pPr>
      <w:r>
        <w:t>01585 |         "chinese_name": "</w:t>
      </w:r>
      <w:r>
        <w:t>降水量</w:t>
      </w:r>
      <w:r>
        <w:t>",</w:t>
      </w:r>
    </w:p>
    <w:p w14:paraId="732933F3" w14:textId="77777777" w:rsidR="000A70BA" w:rsidRDefault="00000000">
      <w:pPr>
        <w:pStyle w:val="SourceCode"/>
      </w:pPr>
      <w:r>
        <w:t>01586 |         "unit": "mm",</w:t>
      </w:r>
    </w:p>
    <w:p w14:paraId="0EBAEB0A" w14:textId="77777777" w:rsidR="000A70BA" w:rsidRDefault="00000000">
      <w:pPr>
        <w:pStyle w:val="SourceCode"/>
      </w:pPr>
      <w:r>
        <w:t>01587 |         "category": "hydrometeorology",</w:t>
      </w:r>
    </w:p>
    <w:p w14:paraId="33D7988E" w14:textId="77777777" w:rsidR="000A70BA" w:rsidRDefault="00000000">
      <w:pPr>
        <w:pStyle w:val="SourceCode"/>
      </w:pPr>
      <w:r>
        <w:t>01588 |     },</w:t>
      </w:r>
    </w:p>
    <w:p w14:paraId="710442B8" w14:textId="77777777" w:rsidR="000A70BA" w:rsidRDefault="00000000">
      <w:pPr>
        <w:pStyle w:val="SourceCode"/>
      </w:pPr>
      <w:r>
        <w:t>01589 |     "temp": {</w:t>
      </w:r>
    </w:p>
    <w:p w14:paraId="4B808374" w14:textId="77777777" w:rsidR="000A70BA" w:rsidRDefault="00000000">
      <w:pPr>
        <w:pStyle w:val="SourceCode"/>
      </w:pPr>
      <w:r>
        <w:t>01590 |         "chinese_name": "</w:t>
      </w:r>
      <w:r>
        <w:t>气温</w:t>
      </w:r>
      <w:r>
        <w:t>",</w:t>
      </w:r>
    </w:p>
    <w:p w14:paraId="1C3FE7AA" w14:textId="77777777" w:rsidR="000A70BA" w:rsidRDefault="00000000">
      <w:pPr>
        <w:pStyle w:val="SourceCode"/>
      </w:pPr>
      <w:r>
        <w:t>01591 |         "unit": "degC",</w:t>
      </w:r>
    </w:p>
    <w:p w14:paraId="5AA71529" w14:textId="77777777" w:rsidR="000A70BA" w:rsidRDefault="00000000">
      <w:pPr>
        <w:pStyle w:val="SourceCode"/>
      </w:pPr>
      <w:r>
        <w:t>01592 |         "category": "hydrometeorology",</w:t>
      </w:r>
    </w:p>
    <w:p w14:paraId="56E3ACC5" w14:textId="77777777" w:rsidR="000A70BA" w:rsidRDefault="00000000">
      <w:pPr>
        <w:pStyle w:val="SourceCode"/>
      </w:pPr>
      <w:r>
        <w:t>01593 |     },</w:t>
      </w:r>
    </w:p>
    <w:p w14:paraId="7767EA77" w14:textId="77777777" w:rsidR="000A70BA" w:rsidRDefault="00000000">
      <w:pPr>
        <w:pStyle w:val="SourceCode"/>
      </w:pPr>
      <w:r>
        <w:t>01594 |     "humidity": {</w:t>
      </w:r>
    </w:p>
    <w:p w14:paraId="689ABC75" w14:textId="77777777" w:rsidR="000A70BA" w:rsidRDefault="00000000">
      <w:pPr>
        <w:pStyle w:val="SourceCode"/>
      </w:pPr>
      <w:r>
        <w:t>01595 |         "chinese_name": "</w:t>
      </w:r>
      <w:r>
        <w:t>相对湿度</w:t>
      </w:r>
      <w:r>
        <w:t>",</w:t>
      </w:r>
    </w:p>
    <w:p w14:paraId="133CBDA2" w14:textId="77777777" w:rsidR="000A70BA" w:rsidRDefault="00000000">
      <w:pPr>
        <w:pStyle w:val="SourceCode"/>
      </w:pPr>
      <w:r>
        <w:t>01596 |         "unit": "%",</w:t>
      </w:r>
    </w:p>
    <w:p w14:paraId="1C439D43" w14:textId="77777777" w:rsidR="000A70BA" w:rsidRDefault="00000000">
      <w:pPr>
        <w:pStyle w:val="SourceCode"/>
      </w:pPr>
      <w:r>
        <w:t>01597 |         "category": "hydrometeorology",</w:t>
      </w:r>
    </w:p>
    <w:p w14:paraId="68F4C9A9" w14:textId="77777777" w:rsidR="000A70BA" w:rsidRDefault="00000000">
      <w:pPr>
        <w:pStyle w:val="SourceCode"/>
      </w:pPr>
      <w:r>
        <w:t>01598 |     },</w:t>
      </w:r>
    </w:p>
    <w:p w14:paraId="11E94CB0" w14:textId="77777777" w:rsidR="000A70BA" w:rsidRDefault="00000000">
      <w:pPr>
        <w:pStyle w:val="SourceCode"/>
      </w:pPr>
      <w:r>
        <w:t>01599 |     "wind": {</w:t>
      </w:r>
    </w:p>
    <w:p w14:paraId="3E2FABD1" w14:textId="77777777" w:rsidR="000A70BA" w:rsidRDefault="00000000">
      <w:pPr>
        <w:pStyle w:val="SourceCode"/>
      </w:pPr>
      <w:r>
        <w:t>01600 |         "chinese_name": "</w:t>
      </w:r>
      <w:r>
        <w:t>风速</w:t>
      </w:r>
      <w:r>
        <w:t>",</w:t>
      </w:r>
    </w:p>
    <w:p w14:paraId="45DF4D63" w14:textId="77777777" w:rsidR="000A70BA" w:rsidRDefault="00000000">
      <w:pPr>
        <w:pStyle w:val="SourceCode"/>
      </w:pPr>
      <w:r>
        <w:t>01601 |         "unit": "m/s",</w:t>
      </w:r>
    </w:p>
    <w:p w14:paraId="22A8AE5A" w14:textId="77777777" w:rsidR="000A70BA" w:rsidRDefault="00000000">
      <w:pPr>
        <w:pStyle w:val="SourceCode"/>
      </w:pPr>
      <w:r>
        <w:t>01602 |         "category": "hydrometeorology",</w:t>
      </w:r>
    </w:p>
    <w:p w14:paraId="3C356EF0" w14:textId="77777777" w:rsidR="000A70BA" w:rsidRDefault="00000000">
      <w:pPr>
        <w:pStyle w:val="SourceCode"/>
      </w:pPr>
      <w:r>
        <w:t>01603 |     },</w:t>
      </w:r>
    </w:p>
    <w:p w14:paraId="68EDC886" w14:textId="77777777" w:rsidR="000A70BA" w:rsidRDefault="00000000">
      <w:pPr>
        <w:pStyle w:val="SourceCode"/>
      </w:pPr>
      <w:r>
        <w:t>01604 |     "pressure": {</w:t>
      </w:r>
    </w:p>
    <w:p w14:paraId="0532A6A2" w14:textId="77777777" w:rsidR="000A70BA" w:rsidRDefault="00000000">
      <w:pPr>
        <w:pStyle w:val="SourceCode"/>
      </w:pPr>
      <w:r>
        <w:lastRenderedPageBreak/>
        <w:t>01605 |         "chinese_name": "</w:t>
      </w:r>
      <w:r>
        <w:t>气压</w:t>
      </w:r>
      <w:r>
        <w:t>",</w:t>
      </w:r>
    </w:p>
    <w:p w14:paraId="032F4230" w14:textId="77777777" w:rsidR="000A70BA" w:rsidRDefault="00000000">
      <w:pPr>
        <w:pStyle w:val="SourceCode"/>
      </w:pPr>
      <w:r>
        <w:t>01606 |         "unit": "hPa",</w:t>
      </w:r>
    </w:p>
    <w:p w14:paraId="470ADACB" w14:textId="77777777" w:rsidR="000A70BA" w:rsidRDefault="00000000">
      <w:pPr>
        <w:pStyle w:val="SourceCode"/>
      </w:pPr>
      <w:r>
        <w:t>01607 |         "category": "hydrometeorology",</w:t>
      </w:r>
    </w:p>
    <w:p w14:paraId="06786FCC" w14:textId="77777777" w:rsidR="000A70BA" w:rsidRDefault="00000000">
      <w:pPr>
        <w:pStyle w:val="SourceCode"/>
      </w:pPr>
      <w:r>
        <w:t>01608 |     },</w:t>
      </w:r>
    </w:p>
    <w:p w14:paraId="5565AB9E" w14:textId="77777777" w:rsidR="000A70BA" w:rsidRDefault="00000000">
      <w:pPr>
        <w:pStyle w:val="SourceCode"/>
      </w:pPr>
      <w:r>
        <w:t>01609 |     "radiation": {</w:t>
      </w:r>
    </w:p>
    <w:p w14:paraId="3875A351" w14:textId="77777777" w:rsidR="000A70BA" w:rsidRDefault="00000000">
      <w:pPr>
        <w:pStyle w:val="SourceCode"/>
      </w:pPr>
      <w:r>
        <w:t>01610 |         "chinese_name": "</w:t>
      </w:r>
      <w:r>
        <w:t>短波辐射</w:t>
      </w:r>
      <w:r>
        <w:t>",</w:t>
      </w:r>
    </w:p>
    <w:p w14:paraId="140728E1" w14:textId="77777777" w:rsidR="000A70BA" w:rsidRDefault="00000000">
      <w:pPr>
        <w:pStyle w:val="SourceCode"/>
      </w:pPr>
      <w:r>
        <w:t>01611 |         "unit": "W/m2",</w:t>
      </w:r>
    </w:p>
    <w:p w14:paraId="71B7FA08" w14:textId="77777777" w:rsidR="000A70BA" w:rsidRDefault="00000000">
      <w:pPr>
        <w:pStyle w:val="SourceCode"/>
      </w:pPr>
      <w:r>
        <w:t>01612 |         "category": "hydrometeorology",</w:t>
      </w:r>
    </w:p>
    <w:p w14:paraId="39FFEAE2" w14:textId="77777777" w:rsidR="000A70BA" w:rsidRDefault="00000000">
      <w:pPr>
        <w:pStyle w:val="SourceCode"/>
      </w:pPr>
      <w:r>
        <w:t>01613 |     },</w:t>
      </w:r>
    </w:p>
    <w:p w14:paraId="29E2C22F" w14:textId="77777777" w:rsidR="000A70BA" w:rsidRDefault="00000000">
      <w:pPr>
        <w:pStyle w:val="SourceCode"/>
      </w:pPr>
      <w:r>
        <w:t>01614 |     "runoff": {</w:t>
      </w:r>
    </w:p>
    <w:p w14:paraId="7B4055FE" w14:textId="77777777" w:rsidR="000A70BA" w:rsidRDefault="00000000">
      <w:pPr>
        <w:pStyle w:val="SourceCode"/>
      </w:pPr>
      <w:r>
        <w:t>01615 |         "chinese_name": "</w:t>
      </w:r>
      <w:r>
        <w:t>径流量</w:t>
      </w:r>
      <w:r>
        <w:t>",</w:t>
      </w:r>
    </w:p>
    <w:p w14:paraId="6E2FF811" w14:textId="77777777" w:rsidR="000A70BA" w:rsidRDefault="00000000">
      <w:pPr>
        <w:pStyle w:val="SourceCode"/>
      </w:pPr>
      <w:r>
        <w:t>01616 |         "unit": "m3/s",</w:t>
      </w:r>
    </w:p>
    <w:p w14:paraId="414C9BB0" w14:textId="77777777" w:rsidR="000A70BA" w:rsidRDefault="00000000">
      <w:pPr>
        <w:pStyle w:val="SourceCode"/>
      </w:pPr>
      <w:r>
        <w:t>01617 |         "category": "hydrometeorology",</w:t>
      </w:r>
    </w:p>
    <w:p w14:paraId="32FD7DFD" w14:textId="77777777" w:rsidR="000A70BA" w:rsidRDefault="00000000">
      <w:pPr>
        <w:pStyle w:val="SourceCode"/>
      </w:pPr>
      <w:r>
        <w:t>01618 |     },</w:t>
      </w:r>
    </w:p>
    <w:p w14:paraId="41D71E97" w14:textId="77777777" w:rsidR="000A70BA" w:rsidRDefault="00000000">
      <w:pPr>
        <w:pStyle w:val="SourceCode"/>
      </w:pPr>
      <w:r>
        <w:t>01619 |     "soil_moisture": {</w:t>
      </w:r>
    </w:p>
    <w:p w14:paraId="74BD4BDD" w14:textId="77777777" w:rsidR="000A70BA" w:rsidRDefault="00000000">
      <w:pPr>
        <w:pStyle w:val="SourceCode"/>
      </w:pPr>
      <w:r>
        <w:t>01620 |         "chinese_name": "</w:t>
      </w:r>
      <w:r>
        <w:t>土壤含水量</w:t>
      </w:r>
      <w:r>
        <w:t>",</w:t>
      </w:r>
    </w:p>
    <w:p w14:paraId="1D14424A" w14:textId="77777777" w:rsidR="000A70BA" w:rsidRDefault="00000000">
      <w:pPr>
        <w:pStyle w:val="SourceCode"/>
      </w:pPr>
      <w:r>
        <w:t>01621 |         "unit": "m3/m3",</w:t>
      </w:r>
    </w:p>
    <w:p w14:paraId="2D3FE507" w14:textId="77777777" w:rsidR="000A70BA" w:rsidRDefault="00000000">
      <w:pPr>
        <w:pStyle w:val="SourceCode"/>
      </w:pPr>
      <w:r>
        <w:t>01622 |         "category": "hydrometeorology",</w:t>
      </w:r>
    </w:p>
    <w:p w14:paraId="074216B6" w14:textId="77777777" w:rsidR="000A70BA" w:rsidRDefault="00000000">
      <w:pPr>
        <w:pStyle w:val="SourceCode"/>
      </w:pPr>
      <w:r>
        <w:t>01623 |     },</w:t>
      </w:r>
    </w:p>
    <w:p w14:paraId="0D6DFD71" w14:textId="77777777" w:rsidR="000A70BA" w:rsidRDefault="00000000">
      <w:pPr>
        <w:pStyle w:val="SourceCode"/>
      </w:pPr>
      <w:r>
        <w:t>01624 |     "evapotranspiration": {</w:t>
      </w:r>
    </w:p>
    <w:p w14:paraId="4FA089CD" w14:textId="77777777" w:rsidR="000A70BA" w:rsidRDefault="00000000">
      <w:pPr>
        <w:pStyle w:val="SourceCode"/>
      </w:pPr>
      <w:r>
        <w:t>01625 |         "chinese_name": "</w:t>
      </w:r>
      <w:r>
        <w:t>蒸散发</w:t>
      </w:r>
      <w:r>
        <w:t>",</w:t>
      </w:r>
    </w:p>
    <w:p w14:paraId="5CD36EB0" w14:textId="77777777" w:rsidR="000A70BA" w:rsidRDefault="00000000">
      <w:pPr>
        <w:pStyle w:val="SourceCode"/>
      </w:pPr>
      <w:r>
        <w:t>01626 |         "unit": "mm",</w:t>
      </w:r>
    </w:p>
    <w:p w14:paraId="364A4163" w14:textId="77777777" w:rsidR="000A70BA" w:rsidRDefault="00000000">
      <w:pPr>
        <w:pStyle w:val="SourceCode"/>
      </w:pPr>
      <w:r>
        <w:t>01627 |         "category": "hydrometeorology",</w:t>
      </w:r>
    </w:p>
    <w:p w14:paraId="59BB3892" w14:textId="77777777" w:rsidR="000A70BA" w:rsidRDefault="00000000">
      <w:pPr>
        <w:pStyle w:val="SourceCode"/>
      </w:pPr>
      <w:r>
        <w:t>01628 |     },</w:t>
      </w:r>
    </w:p>
    <w:p w14:paraId="7E762F6C" w14:textId="77777777" w:rsidR="000A70BA" w:rsidRDefault="00000000">
      <w:pPr>
        <w:pStyle w:val="SourceCode"/>
      </w:pPr>
      <w:r>
        <w:t>01629 |     "water_level": {</w:t>
      </w:r>
    </w:p>
    <w:p w14:paraId="17064224" w14:textId="77777777" w:rsidR="000A70BA" w:rsidRDefault="00000000">
      <w:pPr>
        <w:pStyle w:val="SourceCode"/>
      </w:pPr>
      <w:r>
        <w:t>01630 |         "chinese_name": "</w:t>
      </w:r>
      <w:r>
        <w:t>水位</w:t>
      </w:r>
      <w:r>
        <w:t>",</w:t>
      </w:r>
    </w:p>
    <w:p w14:paraId="662414F3" w14:textId="77777777" w:rsidR="000A70BA" w:rsidRDefault="00000000">
      <w:pPr>
        <w:pStyle w:val="SourceCode"/>
      </w:pPr>
      <w:r>
        <w:t>01631 |         "unit": "m",</w:t>
      </w:r>
    </w:p>
    <w:p w14:paraId="11449F1F" w14:textId="77777777" w:rsidR="000A70BA" w:rsidRDefault="00000000">
      <w:pPr>
        <w:pStyle w:val="SourceCode"/>
      </w:pPr>
      <w:r>
        <w:t>01632 |         "category": "hydrometeorology",</w:t>
      </w:r>
    </w:p>
    <w:p w14:paraId="109930DF" w14:textId="77777777" w:rsidR="000A70BA" w:rsidRDefault="00000000">
      <w:pPr>
        <w:pStyle w:val="SourceCode"/>
      </w:pPr>
      <w:r>
        <w:t>01633 |     },</w:t>
      </w:r>
    </w:p>
    <w:p w14:paraId="5FF48EDC" w14:textId="77777777" w:rsidR="000A70BA" w:rsidRDefault="00000000">
      <w:pPr>
        <w:pStyle w:val="SourceCode"/>
      </w:pPr>
      <w:r>
        <w:t>01634 |     "discharge": {</w:t>
      </w:r>
    </w:p>
    <w:p w14:paraId="4419826F" w14:textId="77777777" w:rsidR="000A70BA" w:rsidRDefault="00000000">
      <w:pPr>
        <w:pStyle w:val="SourceCode"/>
      </w:pPr>
      <w:r>
        <w:t>01635 |         "chinese_name": "</w:t>
      </w:r>
      <w:r>
        <w:t>流量</w:t>
      </w:r>
      <w:r>
        <w:t>",</w:t>
      </w:r>
    </w:p>
    <w:p w14:paraId="21ADC779" w14:textId="77777777" w:rsidR="000A70BA" w:rsidRDefault="00000000">
      <w:pPr>
        <w:pStyle w:val="SourceCode"/>
      </w:pPr>
      <w:r>
        <w:t>01636 |         "unit": "m3/s",</w:t>
      </w:r>
    </w:p>
    <w:p w14:paraId="22CA3D0F" w14:textId="77777777" w:rsidR="000A70BA" w:rsidRDefault="00000000">
      <w:pPr>
        <w:pStyle w:val="SourceCode"/>
      </w:pPr>
      <w:r>
        <w:t>01637 |         "category": "hydrometeorology",</w:t>
      </w:r>
    </w:p>
    <w:p w14:paraId="43952298" w14:textId="77777777" w:rsidR="000A70BA" w:rsidRDefault="00000000">
      <w:pPr>
        <w:pStyle w:val="SourceCode"/>
      </w:pPr>
      <w:r>
        <w:t>01638 |     },</w:t>
      </w:r>
    </w:p>
    <w:p w14:paraId="4B5CF942" w14:textId="77777777" w:rsidR="000A70BA" w:rsidRDefault="00000000">
      <w:pPr>
        <w:pStyle w:val="SourceCode"/>
      </w:pPr>
      <w:r>
        <w:t>01639 | }</w:t>
      </w:r>
    </w:p>
    <w:p w14:paraId="48D3433A" w14:textId="77777777" w:rsidR="000A70BA" w:rsidRDefault="00000000">
      <w:pPr>
        <w:pStyle w:val="SourceCode"/>
      </w:pPr>
      <w:r>
        <w:t xml:space="preserve">01640 | </w:t>
      </w:r>
    </w:p>
    <w:p w14:paraId="6BC6D146" w14:textId="77777777" w:rsidR="000A70BA" w:rsidRDefault="00000000">
      <w:pPr>
        <w:pStyle w:val="SourceCode"/>
      </w:pPr>
      <w:r>
        <w:t>01641 | def get_variable_unit(name: str) -&gt; str:</w:t>
      </w:r>
    </w:p>
    <w:p w14:paraId="45575607" w14:textId="77777777" w:rsidR="000A70BA" w:rsidRDefault="00000000">
      <w:pPr>
        <w:pStyle w:val="SourceCode"/>
      </w:pPr>
      <w:r>
        <w:t>01642 |     return VARIABLE_REGISTRY.get(name, {}).get("unit", "")</w:t>
      </w:r>
    </w:p>
    <w:p w14:paraId="428C1E17" w14:textId="77777777" w:rsidR="000A70BA" w:rsidRDefault="00000000">
      <w:pPr>
        <w:pStyle w:val="SourceCode"/>
      </w:pPr>
      <w:r>
        <w:t xml:space="preserve">01643 | </w:t>
      </w:r>
    </w:p>
    <w:p w14:paraId="146B2024" w14:textId="77777777" w:rsidR="000A70BA" w:rsidRDefault="00000000">
      <w:pPr>
        <w:pStyle w:val="SourceCode"/>
      </w:pPr>
      <w:r>
        <w:t>01644 | def get_variable_name(name: str) -&gt; str:</w:t>
      </w:r>
    </w:p>
    <w:p w14:paraId="6CBCB900" w14:textId="77777777" w:rsidR="000A70BA" w:rsidRDefault="00000000">
      <w:pPr>
        <w:pStyle w:val="SourceCode"/>
      </w:pPr>
      <w:r>
        <w:t>01645 |     return VARIABLE_REGISTRY.get(name, {}).get("chinese_name", name)</w:t>
      </w:r>
    </w:p>
    <w:p w14:paraId="1F12307C" w14:textId="77777777" w:rsidR="000A70BA" w:rsidRDefault="00000000">
      <w:pPr>
        <w:pStyle w:val="SourceCode"/>
      </w:pPr>
      <w:r>
        <w:t xml:space="preserve">01646 | </w:t>
      </w:r>
    </w:p>
    <w:p w14:paraId="17DAC5B6" w14:textId="77777777" w:rsidR="000A70BA" w:rsidRDefault="00000000">
      <w:pPr>
        <w:pStyle w:val="SourceCode"/>
      </w:pPr>
      <w:r>
        <w:t>01647 | def validate_business_rule_01(record: Dict[str, float]) -&gt; bool:</w:t>
      </w:r>
    </w:p>
    <w:p w14:paraId="3EDFA797" w14:textId="77777777" w:rsidR="000A70BA" w:rsidRDefault="00000000">
      <w:pPr>
        <w:pStyle w:val="SourceCode"/>
      </w:pPr>
      <w:r>
        <w:t>01648 |     """</w:t>
      </w:r>
      <w:r>
        <w:t>业务规则</w:t>
      </w:r>
      <w:r>
        <w:t xml:space="preserve"> 01</w:t>
      </w:r>
      <w:r>
        <w:t>：检查第</w:t>
      </w:r>
      <w:r>
        <w:t xml:space="preserve"> 01 </w:t>
      </w:r>
      <w:r>
        <w:t>类气象水文字段组合。</w:t>
      </w:r>
      <w:r>
        <w:t>"""</w:t>
      </w:r>
    </w:p>
    <w:p w14:paraId="252D28D8" w14:textId="77777777" w:rsidR="000A70BA" w:rsidRDefault="00000000">
      <w:pPr>
        <w:pStyle w:val="SourceCode"/>
      </w:pPr>
      <w:r>
        <w:t>01649 |     ok = True</w:t>
      </w:r>
    </w:p>
    <w:p w14:paraId="5084A9E7" w14:textId="77777777" w:rsidR="000A70BA" w:rsidRDefault="00000000">
      <w:pPr>
        <w:pStyle w:val="SourceCode"/>
      </w:pPr>
      <w:r>
        <w:t>01650 |     for key, value in record.items():</w:t>
      </w:r>
    </w:p>
    <w:p w14:paraId="0C76EF0B" w14:textId="77777777" w:rsidR="000A70BA" w:rsidRDefault="00000000">
      <w:pPr>
        <w:pStyle w:val="SourceCode"/>
      </w:pPr>
      <w:r>
        <w:t>01651 |         if value is None:</w:t>
      </w:r>
    </w:p>
    <w:p w14:paraId="49BD3098" w14:textId="77777777" w:rsidR="000A70BA" w:rsidRDefault="00000000">
      <w:pPr>
        <w:pStyle w:val="SourceCode"/>
      </w:pPr>
      <w:r>
        <w:t>01652 |             ok = False</w:t>
      </w:r>
    </w:p>
    <w:p w14:paraId="79FE0883" w14:textId="77777777" w:rsidR="000A70BA" w:rsidRDefault="00000000">
      <w:pPr>
        <w:pStyle w:val="SourceCode"/>
      </w:pPr>
      <w:r>
        <w:t>01653 |         if isinstance(value, (int, float)) and value != value:</w:t>
      </w:r>
    </w:p>
    <w:p w14:paraId="21998CDE" w14:textId="77777777" w:rsidR="000A70BA" w:rsidRDefault="00000000">
      <w:pPr>
        <w:pStyle w:val="SourceCode"/>
      </w:pPr>
      <w:r>
        <w:t>01654 |             ok = False</w:t>
      </w:r>
    </w:p>
    <w:p w14:paraId="1ABDDD1E" w14:textId="77777777" w:rsidR="000A70BA" w:rsidRDefault="00000000">
      <w:pPr>
        <w:pStyle w:val="SourceCode"/>
      </w:pPr>
      <w:r>
        <w:t>01655 |     return ok</w:t>
      </w:r>
    </w:p>
    <w:p w14:paraId="00D891C8" w14:textId="77777777" w:rsidR="000A70BA" w:rsidRDefault="00000000">
      <w:pPr>
        <w:pStyle w:val="SourceCode"/>
      </w:pPr>
      <w:r>
        <w:t xml:space="preserve">01656 | </w:t>
      </w:r>
    </w:p>
    <w:p w14:paraId="0F5D5CE2" w14:textId="77777777" w:rsidR="000A70BA" w:rsidRDefault="00000000">
      <w:pPr>
        <w:pStyle w:val="SourceCode"/>
      </w:pPr>
      <w:r>
        <w:t>01657 | def validate_business_rule_02(record: Dict[str, float]) -&gt; bool:</w:t>
      </w:r>
    </w:p>
    <w:p w14:paraId="0BC0F890" w14:textId="77777777" w:rsidR="000A70BA" w:rsidRDefault="00000000">
      <w:pPr>
        <w:pStyle w:val="SourceCode"/>
      </w:pPr>
      <w:r>
        <w:t>01658 |     """</w:t>
      </w:r>
      <w:r>
        <w:t>业务规则</w:t>
      </w:r>
      <w:r>
        <w:t xml:space="preserve"> 02</w:t>
      </w:r>
      <w:r>
        <w:t>：检查第</w:t>
      </w:r>
      <w:r>
        <w:t xml:space="preserve"> 02 </w:t>
      </w:r>
      <w:r>
        <w:t>类气象水文字段组合。</w:t>
      </w:r>
      <w:r>
        <w:t>"""</w:t>
      </w:r>
    </w:p>
    <w:p w14:paraId="050C5C9C" w14:textId="77777777" w:rsidR="000A70BA" w:rsidRDefault="00000000">
      <w:pPr>
        <w:pStyle w:val="SourceCode"/>
      </w:pPr>
      <w:r>
        <w:t>01659 |     ok = True</w:t>
      </w:r>
    </w:p>
    <w:p w14:paraId="46496F8D" w14:textId="77777777" w:rsidR="000A70BA" w:rsidRDefault="00000000">
      <w:pPr>
        <w:pStyle w:val="SourceCode"/>
      </w:pPr>
      <w:r>
        <w:t>01660 |     for key, value in record.items():</w:t>
      </w:r>
    </w:p>
    <w:p w14:paraId="0A495020" w14:textId="77777777" w:rsidR="000A70BA" w:rsidRDefault="00000000">
      <w:pPr>
        <w:pStyle w:val="SourceCode"/>
      </w:pPr>
      <w:r>
        <w:t>01661 |         if value is None:</w:t>
      </w:r>
    </w:p>
    <w:p w14:paraId="399399F7" w14:textId="77777777" w:rsidR="000A70BA" w:rsidRDefault="00000000">
      <w:pPr>
        <w:pStyle w:val="SourceCode"/>
      </w:pPr>
      <w:r>
        <w:t>01662 |             ok = False</w:t>
      </w:r>
    </w:p>
    <w:p w14:paraId="6E86775D" w14:textId="77777777" w:rsidR="000A70BA" w:rsidRDefault="00000000">
      <w:pPr>
        <w:pStyle w:val="SourceCode"/>
      </w:pPr>
      <w:r>
        <w:t>01663 |         if isinstance(value, (int, float)) and value != value:</w:t>
      </w:r>
    </w:p>
    <w:p w14:paraId="379E146F" w14:textId="77777777" w:rsidR="000A70BA" w:rsidRDefault="00000000">
      <w:pPr>
        <w:pStyle w:val="SourceCode"/>
      </w:pPr>
      <w:r>
        <w:t>01664 |             ok = False</w:t>
      </w:r>
    </w:p>
    <w:p w14:paraId="4682C4A9" w14:textId="77777777" w:rsidR="000A70BA" w:rsidRDefault="00000000">
      <w:pPr>
        <w:pStyle w:val="SourceCode"/>
      </w:pPr>
      <w:r>
        <w:t>01665 |     return ok</w:t>
      </w:r>
    </w:p>
    <w:p w14:paraId="21BF552C" w14:textId="77777777" w:rsidR="000A70BA" w:rsidRDefault="00000000">
      <w:pPr>
        <w:pStyle w:val="SourceCode"/>
      </w:pPr>
      <w:r>
        <w:t xml:space="preserve">01666 | </w:t>
      </w:r>
    </w:p>
    <w:p w14:paraId="4433414A" w14:textId="77777777" w:rsidR="000A70BA" w:rsidRDefault="00000000">
      <w:pPr>
        <w:pStyle w:val="SourceCode"/>
      </w:pPr>
      <w:r>
        <w:t>01667 | def validate_business_rule_03(record: Dict[str, float]) -&gt; bool:</w:t>
      </w:r>
    </w:p>
    <w:p w14:paraId="7D5C9895" w14:textId="77777777" w:rsidR="000A70BA" w:rsidRDefault="00000000">
      <w:pPr>
        <w:pStyle w:val="SourceCode"/>
      </w:pPr>
      <w:r>
        <w:t>01668 |     """</w:t>
      </w:r>
      <w:r>
        <w:t>业务规则</w:t>
      </w:r>
      <w:r>
        <w:t xml:space="preserve"> 03</w:t>
      </w:r>
      <w:r>
        <w:t>：检查第</w:t>
      </w:r>
      <w:r>
        <w:t xml:space="preserve"> 03 </w:t>
      </w:r>
      <w:r>
        <w:t>类气象水文字段组合。</w:t>
      </w:r>
      <w:r>
        <w:t>"""</w:t>
      </w:r>
    </w:p>
    <w:p w14:paraId="64569120" w14:textId="77777777" w:rsidR="000A70BA" w:rsidRDefault="00000000">
      <w:pPr>
        <w:pStyle w:val="SourceCode"/>
      </w:pPr>
      <w:r>
        <w:t>01669 |     ok = True</w:t>
      </w:r>
    </w:p>
    <w:p w14:paraId="680A6259" w14:textId="77777777" w:rsidR="000A70BA" w:rsidRDefault="00000000">
      <w:pPr>
        <w:pStyle w:val="SourceCode"/>
      </w:pPr>
      <w:r>
        <w:t>01670 |     for key, value in record.items():</w:t>
      </w:r>
    </w:p>
    <w:p w14:paraId="716BD57C" w14:textId="77777777" w:rsidR="000A70BA" w:rsidRDefault="00000000">
      <w:pPr>
        <w:pStyle w:val="SourceCode"/>
      </w:pPr>
      <w:r>
        <w:t>01671 |         if value is None:</w:t>
      </w:r>
    </w:p>
    <w:p w14:paraId="50E9D821" w14:textId="77777777" w:rsidR="000A70BA" w:rsidRDefault="00000000">
      <w:pPr>
        <w:pStyle w:val="SourceCode"/>
      </w:pPr>
      <w:r>
        <w:t>01672 |             ok = False</w:t>
      </w:r>
    </w:p>
    <w:p w14:paraId="36153AFD" w14:textId="77777777" w:rsidR="000A70BA" w:rsidRDefault="00000000">
      <w:pPr>
        <w:pStyle w:val="SourceCode"/>
      </w:pPr>
      <w:r>
        <w:t>01673 |         if isinstance(value, (int, float)) and value != value:</w:t>
      </w:r>
    </w:p>
    <w:p w14:paraId="6784BCF2" w14:textId="77777777" w:rsidR="000A70BA" w:rsidRDefault="00000000">
      <w:pPr>
        <w:pStyle w:val="SourceCode"/>
      </w:pPr>
      <w:r>
        <w:t>01674 |             ok = False</w:t>
      </w:r>
    </w:p>
    <w:p w14:paraId="6A51833A" w14:textId="77777777" w:rsidR="000A70BA" w:rsidRDefault="00000000">
      <w:pPr>
        <w:pStyle w:val="SourceCode"/>
      </w:pPr>
      <w:r>
        <w:t>01675 |     return ok</w:t>
      </w:r>
    </w:p>
    <w:p w14:paraId="542436D0" w14:textId="77777777" w:rsidR="000A70BA" w:rsidRDefault="00000000">
      <w:pPr>
        <w:pStyle w:val="SourceCode"/>
      </w:pPr>
      <w:r>
        <w:t xml:space="preserve">01676 | </w:t>
      </w:r>
    </w:p>
    <w:p w14:paraId="0C57B53D" w14:textId="77777777" w:rsidR="000A70BA" w:rsidRDefault="00000000">
      <w:pPr>
        <w:pStyle w:val="SourceCode"/>
      </w:pPr>
      <w:r>
        <w:t>01677 | def validate_business_rule_04(record: Dict[str, float]) -&gt; bool:</w:t>
      </w:r>
    </w:p>
    <w:p w14:paraId="1BD09950" w14:textId="77777777" w:rsidR="000A70BA" w:rsidRDefault="00000000">
      <w:pPr>
        <w:pStyle w:val="SourceCode"/>
      </w:pPr>
      <w:r>
        <w:t>01678 |     """</w:t>
      </w:r>
      <w:r>
        <w:t>业务规则</w:t>
      </w:r>
      <w:r>
        <w:t xml:space="preserve"> 04</w:t>
      </w:r>
      <w:r>
        <w:t>：检查第</w:t>
      </w:r>
      <w:r>
        <w:t xml:space="preserve"> 04 </w:t>
      </w:r>
      <w:r>
        <w:t>类气象水文字段组合。</w:t>
      </w:r>
      <w:r>
        <w:t>"""</w:t>
      </w:r>
    </w:p>
    <w:p w14:paraId="2C9655B9" w14:textId="77777777" w:rsidR="000A70BA" w:rsidRDefault="00000000">
      <w:pPr>
        <w:pStyle w:val="SourceCode"/>
      </w:pPr>
      <w:r>
        <w:t>01679 |     ok = True</w:t>
      </w:r>
    </w:p>
    <w:p w14:paraId="1E6374DF" w14:textId="77777777" w:rsidR="000A70BA" w:rsidRDefault="00000000">
      <w:pPr>
        <w:pStyle w:val="SourceCode"/>
      </w:pPr>
      <w:r>
        <w:t>01680 |     for key, value in record.items():</w:t>
      </w:r>
    </w:p>
    <w:p w14:paraId="6887609B" w14:textId="77777777" w:rsidR="000A70BA" w:rsidRDefault="00000000">
      <w:pPr>
        <w:pStyle w:val="SourceCode"/>
      </w:pPr>
      <w:r>
        <w:t>01681 |         if value is None:</w:t>
      </w:r>
    </w:p>
    <w:p w14:paraId="2C921318" w14:textId="77777777" w:rsidR="000A70BA" w:rsidRDefault="00000000">
      <w:pPr>
        <w:pStyle w:val="SourceCode"/>
      </w:pPr>
      <w:r>
        <w:t>01682 |             ok = False</w:t>
      </w:r>
    </w:p>
    <w:p w14:paraId="7AF35210" w14:textId="77777777" w:rsidR="000A70BA" w:rsidRDefault="00000000">
      <w:pPr>
        <w:pStyle w:val="SourceCode"/>
      </w:pPr>
      <w:r>
        <w:t>01683 |         if isinstance(value, (int, float)) and value != value:</w:t>
      </w:r>
    </w:p>
    <w:p w14:paraId="63A0218D" w14:textId="77777777" w:rsidR="000A70BA" w:rsidRDefault="00000000">
      <w:pPr>
        <w:pStyle w:val="SourceCode"/>
      </w:pPr>
      <w:r>
        <w:t>01684 |             ok = False</w:t>
      </w:r>
    </w:p>
    <w:p w14:paraId="1134143D" w14:textId="77777777" w:rsidR="000A70BA" w:rsidRDefault="00000000">
      <w:pPr>
        <w:pStyle w:val="SourceCode"/>
      </w:pPr>
      <w:r>
        <w:t>01685 |     return ok</w:t>
      </w:r>
    </w:p>
    <w:p w14:paraId="15F91EDC" w14:textId="77777777" w:rsidR="000A70BA" w:rsidRDefault="00000000">
      <w:pPr>
        <w:pStyle w:val="SourceCode"/>
      </w:pPr>
      <w:r>
        <w:t xml:space="preserve">01686 | </w:t>
      </w:r>
    </w:p>
    <w:p w14:paraId="1121A854" w14:textId="77777777" w:rsidR="000A70BA" w:rsidRDefault="00000000">
      <w:pPr>
        <w:pStyle w:val="SourceCode"/>
      </w:pPr>
      <w:r>
        <w:t>01687 | def validate_business_rule_05(record: Dict[str, float]) -&gt; bool:</w:t>
      </w:r>
    </w:p>
    <w:p w14:paraId="53436027" w14:textId="77777777" w:rsidR="000A70BA" w:rsidRDefault="00000000">
      <w:pPr>
        <w:pStyle w:val="SourceCode"/>
      </w:pPr>
      <w:r>
        <w:t>01688 |     """</w:t>
      </w:r>
      <w:r>
        <w:t>业务规则</w:t>
      </w:r>
      <w:r>
        <w:t xml:space="preserve"> 05</w:t>
      </w:r>
      <w:r>
        <w:t>：检查第</w:t>
      </w:r>
      <w:r>
        <w:t xml:space="preserve"> 05 </w:t>
      </w:r>
      <w:r>
        <w:t>类气象水文字段组合。</w:t>
      </w:r>
      <w:r>
        <w:t>"""</w:t>
      </w:r>
    </w:p>
    <w:p w14:paraId="5ACC9680" w14:textId="77777777" w:rsidR="000A70BA" w:rsidRDefault="00000000">
      <w:pPr>
        <w:pStyle w:val="SourceCode"/>
      </w:pPr>
      <w:r>
        <w:lastRenderedPageBreak/>
        <w:t>01689 |     ok = True</w:t>
      </w:r>
    </w:p>
    <w:p w14:paraId="75B6A0A3" w14:textId="77777777" w:rsidR="000A70BA" w:rsidRDefault="00000000">
      <w:pPr>
        <w:pStyle w:val="SourceCode"/>
      </w:pPr>
      <w:r>
        <w:t>01690 |     for key, value in record.items():</w:t>
      </w:r>
    </w:p>
    <w:p w14:paraId="7A3D7BE1" w14:textId="77777777" w:rsidR="000A70BA" w:rsidRDefault="00000000">
      <w:pPr>
        <w:pStyle w:val="SourceCode"/>
      </w:pPr>
      <w:r>
        <w:t>01691 |         if value is None:</w:t>
      </w:r>
    </w:p>
    <w:p w14:paraId="23C671E2" w14:textId="77777777" w:rsidR="000A70BA" w:rsidRDefault="00000000">
      <w:pPr>
        <w:pStyle w:val="SourceCode"/>
      </w:pPr>
      <w:r>
        <w:t>01692 |             ok = False</w:t>
      </w:r>
    </w:p>
    <w:p w14:paraId="0F0BAA6B" w14:textId="77777777" w:rsidR="000A70BA" w:rsidRDefault="00000000">
      <w:pPr>
        <w:pStyle w:val="SourceCode"/>
      </w:pPr>
      <w:r>
        <w:t>01693 |         if isinstance(value, (int, float)) and value != value:</w:t>
      </w:r>
    </w:p>
    <w:p w14:paraId="4D959101" w14:textId="77777777" w:rsidR="000A70BA" w:rsidRDefault="00000000">
      <w:pPr>
        <w:pStyle w:val="SourceCode"/>
      </w:pPr>
      <w:r>
        <w:t>01694 |             ok = False</w:t>
      </w:r>
    </w:p>
    <w:p w14:paraId="7DE8ADCC" w14:textId="77777777" w:rsidR="000A70BA" w:rsidRDefault="00000000">
      <w:pPr>
        <w:pStyle w:val="SourceCode"/>
      </w:pPr>
      <w:r>
        <w:t>01695 |     return ok</w:t>
      </w:r>
    </w:p>
    <w:p w14:paraId="62607487" w14:textId="77777777" w:rsidR="000A70BA" w:rsidRDefault="00000000">
      <w:pPr>
        <w:pStyle w:val="SourceCode"/>
      </w:pPr>
      <w:r>
        <w:t xml:space="preserve">01696 | </w:t>
      </w:r>
    </w:p>
    <w:p w14:paraId="29633DFB" w14:textId="77777777" w:rsidR="000A70BA" w:rsidRDefault="00000000">
      <w:pPr>
        <w:pStyle w:val="SourceCode"/>
      </w:pPr>
      <w:r>
        <w:t>01697 | def validate_business_rule_06(record: Dict[str, float]) -&gt; bool:</w:t>
      </w:r>
    </w:p>
    <w:p w14:paraId="5F4D7EFA" w14:textId="77777777" w:rsidR="000A70BA" w:rsidRDefault="00000000">
      <w:pPr>
        <w:pStyle w:val="SourceCode"/>
      </w:pPr>
      <w:r>
        <w:t>01698 |     """</w:t>
      </w:r>
      <w:r>
        <w:t>业务规则</w:t>
      </w:r>
      <w:r>
        <w:t xml:space="preserve"> 06</w:t>
      </w:r>
      <w:r>
        <w:t>：检查第</w:t>
      </w:r>
      <w:r>
        <w:t xml:space="preserve"> 06 </w:t>
      </w:r>
      <w:r>
        <w:t>类气象水文字段组合。</w:t>
      </w:r>
      <w:r>
        <w:t>"""</w:t>
      </w:r>
    </w:p>
    <w:p w14:paraId="3B0D30E3" w14:textId="77777777" w:rsidR="000A70BA" w:rsidRDefault="00000000">
      <w:pPr>
        <w:pStyle w:val="SourceCode"/>
      </w:pPr>
      <w:r>
        <w:t>01699 |     ok = True</w:t>
      </w:r>
    </w:p>
    <w:p w14:paraId="041935CE" w14:textId="77777777" w:rsidR="000A70BA" w:rsidRDefault="00000000">
      <w:pPr>
        <w:pStyle w:val="SourceCode"/>
      </w:pPr>
      <w:r>
        <w:t>01700 |     for key, value in record.items():</w:t>
      </w:r>
    </w:p>
    <w:p w14:paraId="5631E24C" w14:textId="77777777" w:rsidR="000A70BA" w:rsidRDefault="00000000">
      <w:pPr>
        <w:pStyle w:val="SourceCode"/>
      </w:pPr>
      <w:r>
        <w:t>01701 |         if value is None:</w:t>
      </w:r>
    </w:p>
    <w:p w14:paraId="52C35BDE" w14:textId="77777777" w:rsidR="000A70BA" w:rsidRDefault="00000000">
      <w:pPr>
        <w:pStyle w:val="SourceCode"/>
      </w:pPr>
      <w:r>
        <w:t>01702 |             ok = False</w:t>
      </w:r>
    </w:p>
    <w:p w14:paraId="2BA840D2" w14:textId="77777777" w:rsidR="000A70BA" w:rsidRDefault="00000000">
      <w:pPr>
        <w:pStyle w:val="SourceCode"/>
      </w:pPr>
      <w:r>
        <w:t>01703 |         if isinstance(value, (int, float)) and value != value:</w:t>
      </w:r>
    </w:p>
    <w:p w14:paraId="70CB84B7" w14:textId="77777777" w:rsidR="000A70BA" w:rsidRDefault="00000000">
      <w:pPr>
        <w:pStyle w:val="SourceCode"/>
      </w:pPr>
      <w:r>
        <w:t>01704 |             ok = False</w:t>
      </w:r>
    </w:p>
    <w:p w14:paraId="4AAF44CF" w14:textId="77777777" w:rsidR="000A70BA" w:rsidRDefault="00000000">
      <w:pPr>
        <w:pStyle w:val="SourceCode"/>
      </w:pPr>
      <w:r>
        <w:t>01705 |     return ok</w:t>
      </w:r>
    </w:p>
    <w:p w14:paraId="40EF9B6E" w14:textId="77777777" w:rsidR="000A70BA" w:rsidRDefault="00000000">
      <w:pPr>
        <w:pStyle w:val="SourceCode"/>
      </w:pPr>
      <w:r>
        <w:t xml:space="preserve">01706 | </w:t>
      </w:r>
    </w:p>
    <w:p w14:paraId="432AA9D2" w14:textId="77777777" w:rsidR="000A70BA" w:rsidRDefault="00000000">
      <w:pPr>
        <w:pStyle w:val="SourceCode"/>
      </w:pPr>
      <w:r>
        <w:t>01707 | def validate_business_rule_07(record: Dict[str, float]) -&gt; bool:</w:t>
      </w:r>
    </w:p>
    <w:p w14:paraId="56C1B57B" w14:textId="77777777" w:rsidR="000A70BA" w:rsidRDefault="00000000">
      <w:pPr>
        <w:pStyle w:val="SourceCode"/>
      </w:pPr>
      <w:r>
        <w:t>01708 |     """</w:t>
      </w:r>
      <w:r>
        <w:t>业务规则</w:t>
      </w:r>
      <w:r>
        <w:t xml:space="preserve"> 07</w:t>
      </w:r>
      <w:r>
        <w:t>：检查第</w:t>
      </w:r>
      <w:r>
        <w:t xml:space="preserve"> 07 </w:t>
      </w:r>
      <w:r>
        <w:t>类气象水文字段组合。</w:t>
      </w:r>
      <w:r>
        <w:t>"""</w:t>
      </w:r>
    </w:p>
    <w:p w14:paraId="605C0181" w14:textId="77777777" w:rsidR="000A70BA" w:rsidRDefault="00000000">
      <w:pPr>
        <w:pStyle w:val="SourceCode"/>
      </w:pPr>
      <w:r>
        <w:t>01709 |     ok = True</w:t>
      </w:r>
    </w:p>
    <w:p w14:paraId="44B29930" w14:textId="77777777" w:rsidR="000A70BA" w:rsidRDefault="00000000">
      <w:pPr>
        <w:pStyle w:val="SourceCode"/>
      </w:pPr>
      <w:r>
        <w:t>01710 |     for key, value in record.items():</w:t>
      </w:r>
    </w:p>
    <w:p w14:paraId="12ABB2C9" w14:textId="77777777" w:rsidR="000A70BA" w:rsidRDefault="00000000">
      <w:pPr>
        <w:pStyle w:val="SourceCode"/>
      </w:pPr>
      <w:r>
        <w:t>01711 |         if value is None:</w:t>
      </w:r>
    </w:p>
    <w:p w14:paraId="5FF69585" w14:textId="77777777" w:rsidR="000A70BA" w:rsidRDefault="00000000">
      <w:pPr>
        <w:pStyle w:val="SourceCode"/>
      </w:pPr>
      <w:r>
        <w:t>01712 |             ok = False</w:t>
      </w:r>
    </w:p>
    <w:p w14:paraId="11D2FA9E" w14:textId="77777777" w:rsidR="000A70BA" w:rsidRDefault="00000000">
      <w:pPr>
        <w:pStyle w:val="SourceCode"/>
      </w:pPr>
      <w:r>
        <w:t>01713 |         if isinstance(value, (int, float)) and value != value:</w:t>
      </w:r>
    </w:p>
    <w:p w14:paraId="65E53711" w14:textId="77777777" w:rsidR="000A70BA" w:rsidRDefault="00000000">
      <w:pPr>
        <w:pStyle w:val="SourceCode"/>
      </w:pPr>
      <w:r>
        <w:t>01714 |             ok = False</w:t>
      </w:r>
    </w:p>
    <w:p w14:paraId="257E85CE" w14:textId="77777777" w:rsidR="000A70BA" w:rsidRDefault="00000000">
      <w:pPr>
        <w:pStyle w:val="SourceCode"/>
      </w:pPr>
      <w:r>
        <w:t>01715 |     return ok</w:t>
      </w:r>
    </w:p>
    <w:p w14:paraId="01E008A1" w14:textId="77777777" w:rsidR="000A70BA" w:rsidRDefault="00000000">
      <w:pPr>
        <w:pStyle w:val="SourceCode"/>
      </w:pPr>
      <w:r>
        <w:t xml:space="preserve">01716 | </w:t>
      </w:r>
    </w:p>
    <w:p w14:paraId="0AB7C555" w14:textId="77777777" w:rsidR="000A70BA" w:rsidRDefault="00000000">
      <w:pPr>
        <w:pStyle w:val="SourceCode"/>
      </w:pPr>
      <w:r>
        <w:t>01717 | def validate_business_rule_08(record: Dict[str, float]) -&gt; bool:</w:t>
      </w:r>
    </w:p>
    <w:p w14:paraId="471A143D" w14:textId="77777777" w:rsidR="000A70BA" w:rsidRDefault="00000000">
      <w:pPr>
        <w:pStyle w:val="SourceCode"/>
      </w:pPr>
      <w:r>
        <w:t>01718 |     """</w:t>
      </w:r>
      <w:r>
        <w:t>业务规则</w:t>
      </w:r>
      <w:r>
        <w:t xml:space="preserve"> 08</w:t>
      </w:r>
      <w:r>
        <w:t>：检查第</w:t>
      </w:r>
      <w:r>
        <w:t xml:space="preserve"> 08 </w:t>
      </w:r>
      <w:r>
        <w:t>类气象水文字段组合。</w:t>
      </w:r>
      <w:r>
        <w:t>"""</w:t>
      </w:r>
    </w:p>
    <w:p w14:paraId="4E874822" w14:textId="77777777" w:rsidR="000A70BA" w:rsidRDefault="00000000">
      <w:pPr>
        <w:pStyle w:val="SourceCode"/>
      </w:pPr>
      <w:r>
        <w:t>01719 |     ok = True</w:t>
      </w:r>
    </w:p>
    <w:p w14:paraId="36E7250E" w14:textId="77777777" w:rsidR="000A70BA" w:rsidRDefault="00000000">
      <w:pPr>
        <w:pStyle w:val="SourceCode"/>
      </w:pPr>
      <w:r>
        <w:t>01720 |     for key, value in record.items():</w:t>
      </w:r>
    </w:p>
    <w:p w14:paraId="5C8568B8" w14:textId="77777777" w:rsidR="000A70BA" w:rsidRDefault="00000000">
      <w:pPr>
        <w:pStyle w:val="SourceCode"/>
      </w:pPr>
      <w:r>
        <w:t>01721 |         if value is None:</w:t>
      </w:r>
    </w:p>
    <w:p w14:paraId="050F447F" w14:textId="77777777" w:rsidR="000A70BA" w:rsidRDefault="00000000">
      <w:pPr>
        <w:pStyle w:val="SourceCode"/>
      </w:pPr>
      <w:r>
        <w:t>01722 |             ok = False</w:t>
      </w:r>
    </w:p>
    <w:p w14:paraId="35C373F6" w14:textId="77777777" w:rsidR="000A70BA" w:rsidRDefault="00000000">
      <w:pPr>
        <w:pStyle w:val="SourceCode"/>
      </w:pPr>
      <w:r>
        <w:t>01723 |         if isinstance(value, (int, float)) and value != value:</w:t>
      </w:r>
    </w:p>
    <w:p w14:paraId="26446435" w14:textId="77777777" w:rsidR="000A70BA" w:rsidRDefault="00000000">
      <w:pPr>
        <w:pStyle w:val="SourceCode"/>
      </w:pPr>
      <w:r>
        <w:t>01724 |             ok = False</w:t>
      </w:r>
    </w:p>
    <w:p w14:paraId="28C515CE" w14:textId="77777777" w:rsidR="000A70BA" w:rsidRDefault="00000000">
      <w:pPr>
        <w:pStyle w:val="SourceCode"/>
      </w:pPr>
      <w:r>
        <w:t>01725 |     return ok</w:t>
      </w:r>
    </w:p>
    <w:p w14:paraId="2BE23D6E" w14:textId="77777777" w:rsidR="000A70BA" w:rsidRDefault="00000000">
      <w:pPr>
        <w:pStyle w:val="SourceCode"/>
      </w:pPr>
      <w:r>
        <w:t xml:space="preserve">01726 | </w:t>
      </w:r>
    </w:p>
    <w:p w14:paraId="215B6447" w14:textId="77777777" w:rsidR="000A70BA" w:rsidRDefault="00000000">
      <w:pPr>
        <w:pStyle w:val="SourceCode"/>
      </w:pPr>
      <w:r>
        <w:t>01727 | def validate_business_rule_09(record: Dict[str, float]) -&gt; bool:</w:t>
      </w:r>
    </w:p>
    <w:p w14:paraId="4A22BDED" w14:textId="77777777" w:rsidR="000A70BA" w:rsidRDefault="00000000">
      <w:pPr>
        <w:pStyle w:val="SourceCode"/>
      </w:pPr>
      <w:r>
        <w:t>01728 |     """</w:t>
      </w:r>
      <w:r>
        <w:t>业务规则</w:t>
      </w:r>
      <w:r>
        <w:t xml:space="preserve"> 09</w:t>
      </w:r>
      <w:r>
        <w:t>：检查第</w:t>
      </w:r>
      <w:r>
        <w:t xml:space="preserve"> 09 </w:t>
      </w:r>
      <w:r>
        <w:t>类气象水文字段组合。</w:t>
      </w:r>
      <w:r>
        <w:t>"""</w:t>
      </w:r>
    </w:p>
    <w:p w14:paraId="31DD078A" w14:textId="77777777" w:rsidR="000A70BA" w:rsidRDefault="00000000">
      <w:pPr>
        <w:pStyle w:val="SourceCode"/>
      </w:pPr>
      <w:r>
        <w:t>01729 |     ok = True</w:t>
      </w:r>
    </w:p>
    <w:p w14:paraId="0776F5D4" w14:textId="77777777" w:rsidR="000A70BA" w:rsidRDefault="00000000">
      <w:pPr>
        <w:pStyle w:val="SourceCode"/>
      </w:pPr>
      <w:r>
        <w:t>01730 |     for key, value in record.items():</w:t>
      </w:r>
    </w:p>
    <w:p w14:paraId="79C17E6F" w14:textId="77777777" w:rsidR="000A70BA" w:rsidRDefault="00000000">
      <w:pPr>
        <w:pStyle w:val="SourceCode"/>
      </w:pPr>
      <w:r>
        <w:t>01731 |         if value is None:</w:t>
      </w:r>
    </w:p>
    <w:p w14:paraId="0F1C5FEA" w14:textId="77777777" w:rsidR="000A70BA" w:rsidRDefault="00000000">
      <w:pPr>
        <w:pStyle w:val="SourceCode"/>
      </w:pPr>
      <w:r>
        <w:t>01732 |             ok = False</w:t>
      </w:r>
    </w:p>
    <w:p w14:paraId="4E984396" w14:textId="77777777" w:rsidR="000A70BA" w:rsidRDefault="00000000">
      <w:pPr>
        <w:pStyle w:val="SourceCode"/>
      </w:pPr>
      <w:r>
        <w:t>01733 |         if isinstance(value, (int, float)) and value != value:</w:t>
      </w:r>
    </w:p>
    <w:p w14:paraId="4265B872" w14:textId="77777777" w:rsidR="000A70BA" w:rsidRDefault="00000000">
      <w:pPr>
        <w:pStyle w:val="SourceCode"/>
      </w:pPr>
      <w:r>
        <w:t>01734 |             ok = False</w:t>
      </w:r>
    </w:p>
    <w:p w14:paraId="5361B6EB" w14:textId="77777777" w:rsidR="000A70BA" w:rsidRDefault="00000000">
      <w:pPr>
        <w:pStyle w:val="SourceCode"/>
      </w:pPr>
      <w:r>
        <w:t>01735 |     return ok</w:t>
      </w:r>
    </w:p>
    <w:p w14:paraId="66B3367A" w14:textId="77777777" w:rsidR="000A70BA" w:rsidRDefault="00000000">
      <w:pPr>
        <w:pStyle w:val="SourceCode"/>
      </w:pPr>
      <w:r>
        <w:t xml:space="preserve">01736 | </w:t>
      </w:r>
    </w:p>
    <w:p w14:paraId="043DCFC0" w14:textId="77777777" w:rsidR="000A70BA" w:rsidRDefault="00000000">
      <w:pPr>
        <w:pStyle w:val="SourceCode"/>
      </w:pPr>
      <w:r>
        <w:t>01737 | def validate_business_rule_10(record: Dict[str, float]) -&gt; bool:</w:t>
      </w:r>
    </w:p>
    <w:p w14:paraId="52579BAA" w14:textId="77777777" w:rsidR="000A70BA" w:rsidRDefault="00000000">
      <w:pPr>
        <w:pStyle w:val="SourceCode"/>
      </w:pPr>
      <w:r>
        <w:t>01738 |     """</w:t>
      </w:r>
      <w:r>
        <w:t>业务规则</w:t>
      </w:r>
      <w:r>
        <w:t xml:space="preserve"> 10</w:t>
      </w:r>
      <w:r>
        <w:t>：检查第</w:t>
      </w:r>
      <w:r>
        <w:t xml:space="preserve"> 10 </w:t>
      </w:r>
      <w:r>
        <w:t>类气象水文字段组合。</w:t>
      </w:r>
      <w:r>
        <w:t>"""</w:t>
      </w:r>
    </w:p>
    <w:p w14:paraId="05FBBB54" w14:textId="77777777" w:rsidR="000A70BA" w:rsidRDefault="00000000">
      <w:pPr>
        <w:pStyle w:val="SourceCode"/>
      </w:pPr>
      <w:r>
        <w:t>01739 |     ok = True</w:t>
      </w:r>
    </w:p>
    <w:p w14:paraId="254E2E94" w14:textId="77777777" w:rsidR="000A70BA" w:rsidRDefault="00000000">
      <w:pPr>
        <w:pStyle w:val="SourceCode"/>
      </w:pPr>
      <w:r>
        <w:t>01740 |     for key, value in record.items():</w:t>
      </w:r>
    </w:p>
    <w:p w14:paraId="435DABEC" w14:textId="77777777" w:rsidR="000A70BA" w:rsidRDefault="00000000">
      <w:pPr>
        <w:pStyle w:val="SourceCode"/>
      </w:pPr>
      <w:r>
        <w:t>01741 |         if value is None:</w:t>
      </w:r>
    </w:p>
    <w:p w14:paraId="7B99537F" w14:textId="77777777" w:rsidR="000A70BA" w:rsidRDefault="00000000">
      <w:pPr>
        <w:pStyle w:val="SourceCode"/>
      </w:pPr>
      <w:r>
        <w:t>01742 |             ok = False</w:t>
      </w:r>
    </w:p>
    <w:p w14:paraId="44253C60" w14:textId="77777777" w:rsidR="000A70BA" w:rsidRDefault="00000000">
      <w:pPr>
        <w:pStyle w:val="SourceCode"/>
      </w:pPr>
      <w:r>
        <w:t>01743 |         if isinstance(value, (int, float)) and value != value:</w:t>
      </w:r>
    </w:p>
    <w:p w14:paraId="638A17D9" w14:textId="77777777" w:rsidR="000A70BA" w:rsidRDefault="00000000">
      <w:pPr>
        <w:pStyle w:val="SourceCode"/>
      </w:pPr>
      <w:r>
        <w:t>01744 |             ok = False</w:t>
      </w:r>
    </w:p>
    <w:p w14:paraId="43C1CC07" w14:textId="77777777" w:rsidR="000A70BA" w:rsidRDefault="00000000">
      <w:pPr>
        <w:pStyle w:val="SourceCode"/>
      </w:pPr>
      <w:r>
        <w:t>01745 |     return ok</w:t>
      </w:r>
    </w:p>
    <w:p w14:paraId="7CBD0D78" w14:textId="77777777" w:rsidR="000A70BA" w:rsidRDefault="00000000">
      <w:pPr>
        <w:pStyle w:val="SourceCode"/>
      </w:pPr>
      <w:r>
        <w:t xml:space="preserve">01746 | </w:t>
      </w:r>
    </w:p>
    <w:p w14:paraId="7BBAA821" w14:textId="77777777" w:rsidR="000A70BA" w:rsidRDefault="00000000">
      <w:pPr>
        <w:pStyle w:val="SourceCode"/>
      </w:pPr>
      <w:r>
        <w:t>01747 | def validate_business_rule_11(record: Dict[str, float]) -&gt; bool:</w:t>
      </w:r>
    </w:p>
    <w:p w14:paraId="42D0FDCA" w14:textId="77777777" w:rsidR="000A70BA" w:rsidRDefault="00000000">
      <w:pPr>
        <w:pStyle w:val="SourceCode"/>
      </w:pPr>
      <w:r>
        <w:t>01748 |     """</w:t>
      </w:r>
      <w:r>
        <w:t>业务规则</w:t>
      </w:r>
      <w:r>
        <w:t xml:space="preserve"> 11</w:t>
      </w:r>
      <w:r>
        <w:t>：检查第</w:t>
      </w:r>
      <w:r>
        <w:t xml:space="preserve"> 11 </w:t>
      </w:r>
      <w:r>
        <w:t>类气象水文字段组合。</w:t>
      </w:r>
      <w:r>
        <w:t>"""</w:t>
      </w:r>
    </w:p>
    <w:p w14:paraId="66A4F556" w14:textId="77777777" w:rsidR="000A70BA" w:rsidRDefault="00000000">
      <w:pPr>
        <w:pStyle w:val="SourceCode"/>
      </w:pPr>
      <w:r>
        <w:t>01749 |     ok = True</w:t>
      </w:r>
    </w:p>
    <w:p w14:paraId="6164E4F8" w14:textId="77777777" w:rsidR="000A70BA" w:rsidRDefault="00000000">
      <w:pPr>
        <w:pStyle w:val="SourceCode"/>
      </w:pPr>
      <w:r>
        <w:t>01750 |     for key, value in record.items():</w:t>
      </w:r>
    </w:p>
    <w:p w14:paraId="76B0DA2D" w14:textId="77777777" w:rsidR="000A70BA" w:rsidRDefault="00000000">
      <w:pPr>
        <w:pStyle w:val="SourceCode"/>
      </w:pPr>
      <w:r>
        <w:t>01751 |         if value is None:</w:t>
      </w:r>
    </w:p>
    <w:p w14:paraId="79AEF99D" w14:textId="77777777" w:rsidR="000A70BA" w:rsidRDefault="00000000">
      <w:pPr>
        <w:pStyle w:val="SourceCode"/>
      </w:pPr>
      <w:r>
        <w:t>01752 |             ok = False</w:t>
      </w:r>
    </w:p>
    <w:p w14:paraId="48AAF33F" w14:textId="77777777" w:rsidR="000A70BA" w:rsidRDefault="00000000">
      <w:pPr>
        <w:pStyle w:val="SourceCode"/>
      </w:pPr>
      <w:r>
        <w:t>01753 |         if isinstance(value, (int, float)) and value != value:</w:t>
      </w:r>
    </w:p>
    <w:p w14:paraId="6142916D" w14:textId="77777777" w:rsidR="000A70BA" w:rsidRDefault="00000000">
      <w:pPr>
        <w:pStyle w:val="SourceCode"/>
      </w:pPr>
      <w:r>
        <w:t>01754 |             ok = False</w:t>
      </w:r>
    </w:p>
    <w:p w14:paraId="51D1DEC2" w14:textId="77777777" w:rsidR="000A70BA" w:rsidRDefault="00000000">
      <w:pPr>
        <w:pStyle w:val="SourceCode"/>
      </w:pPr>
      <w:r>
        <w:t>01755 |     return ok</w:t>
      </w:r>
    </w:p>
    <w:p w14:paraId="7B5BA259" w14:textId="77777777" w:rsidR="000A70BA" w:rsidRDefault="00000000">
      <w:pPr>
        <w:pStyle w:val="SourceCode"/>
      </w:pPr>
      <w:r>
        <w:t xml:space="preserve">01756 | </w:t>
      </w:r>
    </w:p>
    <w:p w14:paraId="0570236D" w14:textId="77777777" w:rsidR="000A70BA" w:rsidRDefault="00000000">
      <w:pPr>
        <w:pStyle w:val="SourceCode"/>
      </w:pPr>
      <w:r>
        <w:t>01757 | def validate_business_rule_12(record: Dict[str, float]) -&gt; bool:</w:t>
      </w:r>
    </w:p>
    <w:p w14:paraId="3A0BC013" w14:textId="77777777" w:rsidR="000A70BA" w:rsidRDefault="00000000">
      <w:pPr>
        <w:pStyle w:val="SourceCode"/>
      </w:pPr>
      <w:r>
        <w:t>01758 |     """</w:t>
      </w:r>
      <w:r>
        <w:t>业务规则</w:t>
      </w:r>
      <w:r>
        <w:t xml:space="preserve"> 12</w:t>
      </w:r>
      <w:r>
        <w:t>：检查第</w:t>
      </w:r>
      <w:r>
        <w:t xml:space="preserve"> 12 </w:t>
      </w:r>
      <w:r>
        <w:t>类气象水文字段组合。</w:t>
      </w:r>
      <w:r>
        <w:t>"""</w:t>
      </w:r>
    </w:p>
    <w:p w14:paraId="6FD46A92" w14:textId="77777777" w:rsidR="000A70BA" w:rsidRDefault="00000000">
      <w:pPr>
        <w:pStyle w:val="SourceCode"/>
      </w:pPr>
      <w:r>
        <w:t>01759 |     ok = True</w:t>
      </w:r>
    </w:p>
    <w:p w14:paraId="430962CB" w14:textId="77777777" w:rsidR="000A70BA" w:rsidRDefault="00000000">
      <w:pPr>
        <w:pStyle w:val="SourceCode"/>
      </w:pPr>
      <w:r>
        <w:t>01760 |     for key, value in record.items():</w:t>
      </w:r>
    </w:p>
    <w:p w14:paraId="5A1FD40B" w14:textId="77777777" w:rsidR="000A70BA" w:rsidRDefault="00000000">
      <w:pPr>
        <w:pStyle w:val="SourceCode"/>
      </w:pPr>
      <w:r>
        <w:t>01761 |         if value is None:</w:t>
      </w:r>
    </w:p>
    <w:p w14:paraId="1216A315" w14:textId="77777777" w:rsidR="000A70BA" w:rsidRDefault="00000000">
      <w:pPr>
        <w:pStyle w:val="SourceCode"/>
      </w:pPr>
      <w:r>
        <w:t>01762 |             ok = False</w:t>
      </w:r>
    </w:p>
    <w:p w14:paraId="097B247D" w14:textId="77777777" w:rsidR="000A70BA" w:rsidRDefault="00000000">
      <w:pPr>
        <w:pStyle w:val="SourceCode"/>
      </w:pPr>
      <w:r>
        <w:t>01763 |         if isinstance(value, (int, float)) and value != value:</w:t>
      </w:r>
    </w:p>
    <w:p w14:paraId="54338A4E" w14:textId="77777777" w:rsidR="000A70BA" w:rsidRDefault="00000000">
      <w:pPr>
        <w:pStyle w:val="SourceCode"/>
      </w:pPr>
      <w:r>
        <w:t>01764 |             ok = False</w:t>
      </w:r>
    </w:p>
    <w:p w14:paraId="584DA355" w14:textId="77777777" w:rsidR="000A70BA" w:rsidRDefault="00000000">
      <w:pPr>
        <w:pStyle w:val="SourceCode"/>
      </w:pPr>
      <w:r>
        <w:t>01765 |     return ok</w:t>
      </w:r>
    </w:p>
    <w:p w14:paraId="357FDB48" w14:textId="77777777" w:rsidR="000A70BA" w:rsidRDefault="00000000">
      <w:pPr>
        <w:pStyle w:val="SourceCode"/>
      </w:pPr>
      <w:r>
        <w:t xml:space="preserve">01766 | </w:t>
      </w:r>
    </w:p>
    <w:p w14:paraId="050C261D" w14:textId="77777777" w:rsidR="000A70BA" w:rsidRDefault="00000000">
      <w:pPr>
        <w:pStyle w:val="SourceCode"/>
      </w:pPr>
      <w:r>
        <w:t>01767 | def validate_business_rule_13(record: Dict[str, float]) -&gt; bool:</w:t>
      </w:r>
    </w:p>
    <w:p w14:paraId="3E1EC88E" w14:textId="77777777" w:rsidR="000A70BA" w:rsidRDefault="00000000">
      <w:pPr>
        <w:pStyle w:val="SourceCode"/>
      </w:pPr>
      <w:r>
        <w:t>01768 |     """</w:t>
      </w:r>
      <w:r>
        <w:t>业务规则</w:t>
      </w:r>
      <w:r>
        <w:t xml:space="preserve"> 13</w:t>
      </w:r>
      <w:r>
        <w:t>：检查第</w:t>
      </w:r>
      <w:r>
        <w:t xml:space="preserve"> 13 </w:t>
      </w:r>
      <w:r>
        <w:t>类气象水文字段组合。</w:t>
      </w:r>
      <w:r>
        <w:t>"""</w:t>
      </w:r>
    </w:p>
    <w:p w14:paraId="3E00B4E5" w14:textId="77777777" w:rsidR="000A70BA" w:rsidRDefault="00000000">
      <w:pPr>
        <w:pStyle w:val="SourceCode"/>
      </w:pPr>
      <w:r>
        <w:t>01769 |     ok = True</w:t>
      </w:r>
    </w:p>
    <w:p w14:paraId="3C288FB5" w14:textId="77777777" w:rsidR="000A70BA" w:rsidRDefault="00000000">
      <w:pPr>
        <w:pStyle w:val="SourceCode"/>
      </w:pPr>
      <w:r>
        <w:t>01770 |     for key, value in record.items():</w:t>
      </w:r>
    </w:p>
    <w:p w14:paraId="7B1DD669" w14:textId="77777777" w:rsidR="000A70BA" w:rsidRDefault="00000000">
      <w:pPr>
        <w:pStyle w:val="SourceCode"/>
      </w:pPr>
      <w:r>
        <w:t>01771 |         if value is None:</w:t>
      </w:r>
    </w:p>
    <w:p w14:paraId="42B77B2C" w14:textId="77777777" w:rsidR="000A70BA" w:rsidRDefault="00000000">
      <w:pPr>
        <w:pStyle w:val="SourceCode"/>
      </w:pPr>
      <w:r>
        <w:t>01772 |             ok = False</w:t>
      </w:r>
    </w:p>
    <w:p w14:paraId="13FD18BC" w14:textId="77777777" w:rsidR="000A70BA" w:rsidRDefault="00000000">
      <w:pPr>
        <w:pStyle w:val="SourceCode"/>
      </w:pPr>
      <w:r>
        <w:t>01773 |         if isinstance(value, (int, float)) and value != value:</w:t>
      </w:r>
    </w:p>
    <w:p w14:paraId="6FAA9E4A" w14:textId="77777777" w:rsidR="000A70BA" w:rsidRDefault="00000000">
      <w:pPr>
        <w:pStyle w:val="SourceCode"/>
      </w:pPr>
      <w:r>
        <w:lastRenderedPageBreak/>
        <w:t>01774 |             ok = False</w:t>
      </w:r>
    </w:p>
    <w:p w14:paraId="7F876D59" w14:textId="77777777" w:rsidR="000A70BA" w:rsidRDefault="00000000">
      <w:pPr>
        <w:pStyle w:val="SourceCode"/>
      </w:pPr>
      <w:r>
        <w:t>01775 |     return ok</w:t>
      </w:r>
    </w:p>
    <w:p w14:paraId="097AE1E7" w14:textId="77777777" w:rsidR="000A70BA" w:rsidRDefault="00000000">
      <w:pPr>
        <w:pStyle w:val="SourceCode"/>
      </w:pPr>
      <w:r>
        <w:t xml:space="preserve">01776 | </w:t>
      </w:r>
    </w:p>
    <w:p w14:paraId="4A39040E" w14:textId="77777777" w:rsidR="000A70BA" w:rsidRDefault="00000000">
      <w:pPr>
        <w:pStyle w:val="SourceCode"/>
      </w:pPr>
      <w:r>
        <w:t>01777 | def validate_business_rule_14(record: Dict[str, float]) -&gt; bool:</w:t>
      </w:r>
    </w:p>
    <w:p w14:paraId="085D5C37" w14:textId="77777777" w:rsidR="000A70BA" w:rsidRDefault="00000000">
      <w:pPr>
        <w:pStyle w:val="SourceCode"/>
      </w:pPr>
      <w:r>
        <w:t>01778 |     """</w:t>
      </w:r>
      <w:r>
        <w:t>业务规则</w:t>
      </w:r>
      <w:r>
        <w:t xml:space="preserve"> 14</w:t>
      </w:r>
      <w:r>
        <w:t>：检查第</w:t>
      </w:r>
      <w:r>
        <w:t xml:space="preserve"> 14 </w:t>
      </w:r>
      <w:r>
        <w:t>类气象水文字段组合。</w:t>
      </w:r>
      <w:r>
        <w:t>"""</w:t>
      </w:r>
    </w:p>
    <w:p w14:paraId="00A75644" w14:textId="77777777" w:rsidR="000A70BA" w:rsidRDefault="00000000">
      <w:pPr>
        <w:pStyle w:val="SourceCode"/>
      </w:pPr>
      <w:r>
        <w:t>01779 |     ok = True</w:t>
      </w:r>
    </w:p>
    <w:p w14:paraId="2EA52F98" w14:textId="77777777" w:rsidR="000A70BA" w:rsidRDefault="00000000">
      <w:pPr>
        <w:pStyle w:val="SourceCode"/>
      </w:pPr>
      <w:r>
        <w:t>01780 |     for key, value in record.items():</w:t>
      </w:r>
    </w:p>
    <w:p w14:paraId="121F993D" w14:textId="77777777" w:rsidR="000A70BA" w:rsidRDefault="00000000">
      <w:pPr>
        <w:pStyle w:val="SourceCode"/>
      </w:pPr>
      <w:r>
        <w:t>01781 |         if value is None:</w:t>
      </w:r>
    </w:p>
    <w:p w14:paraId="61466EEB" w14:textId="77777777" w:rsidR="000A70BA" w:rsidRDefault="00000000">
      <w:pPr>
        <w:pStyle w:val="SourceCode"/>
      </w:pPr>
      <w:r>
        <w:t>01782 |             ok = False</w:t>
      </w:r>
    </w:p>
    <w:p w14:paraId="661A26F1" w14:textId="77777777" w:rsidR="000A70BA" w:rsidRDefault="00000000">
      <w:pPr>
        <w:pStyle w:val="SourceCode"/>
      </w:pPr>
      <w:r>
        <w:t>01783 |         if isinstance(value, (int, float)) and value != value:</w:t>
      </w:r>
    </w:p>
    <w:p w14:paraId="1454CD8F" w14:textId="77777777" w:rsidR="000A70BA" w:rsidRDefault="00000000">
      <w:pPr>
        <w:pStyle w:val="SourceCode"/>
      </w:pPr>
      <w:r>
        <w:t>01784 |             ok = False</w:t>
      </w:r>
    </w:p>
    <w:p w14:paraId="145EB0E8" w14:textId="77777777" w:rsidR="000A70BA" w:rsidRDefault="00000000">
      <w:pPr>
        <w:pStyle w:val="SourceCode"/>
      </w:pPr>
      <w:r>
        <w:t>01785 |     return ok</w:t>
      </w:r>
    </w:p>
    <w:p w14:paraId="0FB5727A" w14:textId="77777777" w:rsidR="000A70BA" w:rsidRDefault="00000000">
      <w:pPr>
        <w:pStyle w:val="SourceCode"/>
      </w:pPr>
      <w:r>
        <w:t xml:space="preserve">01786 | </w:t>
      </w:r>
    </w:p>
    <w:p w14:paraId="3EF55CA8" w14:textId="77777777" w:rsidR="000A70BA" w:rsidRDefault="00000000">
      <w:pPr>
        <w:pStyle w:val="SourceCode"/>
      </w:pPr>
      <w:r>
        <w:t>01787 | def validate_business_rule_15(record: Dict[str, float]) -&gt; bool:</w:t>
      </w:r>
    </w:p>
    <w:p w14:paraId="65F0648F" w14:textId="77777777" w:rsidR="000A70BA" w:rsidRDefault="00000000">
      <w:pPr>
        <w:pStyle w:val="SourceCode"/>
      </w:pPr>
      <w:r>
        <w:t>01788 |     """</w:t>
      </w:r>
      <w:r>
        <w:t>业务规则</w:t>
      </w:r>
      <w:r>
        <w:t xml:space="preserve"> 15</w:t>
      </w:r>
      <w:r>
        <w:t>：检查第</w:t>
      </w:r>
      <w:r>
        <w:t xml:space="preserve"> 15 </w:t>
      </w:r>
      <w:r>
        <w:t>类气象水文字段组合。</w:t>
      </w:r>
      <w:r>
        <w:t>"""</w:t>
      </w:r>
    </w:p>
    <w:p w14:paraId="524E9F62" w14:textId="77777777" w:rsidR="000A70BA" w:rsidRDefault="00000000">
      <w:pPr>
        <w:pStyle w:val="SourceCode"/>
      </w:pPr>
      <w:r>
        <w:t>01789 |     ok = True</w:t>
      </w:r>
    </w:p>
    <w:p w14:paraId="2D455FD9" w14:textId="77777777" w:rsidR="000A70BA" w:rsidRDefault="00000000">
      <w:pPr>
        <w:pStyle w:val="SourceCode"/>
      </w:pPr>
      <w:r>
        <w:t>01790 |     for key, value in record.items():</w:t>
      </w:r>
    </w:p>
    <w:p w14:paraId="597ADB3A" w14:textId="77777777" w:rsidR="000A70BA" w:rsidRDefault="00000000">
      <w:pPr>
        <w:pStyle w:val="SourceCode"/>
      </w:pPr>
      <w:r>
        <w:t>01791 |         if value is None:</w:t>
      </w:r>
    </w:p>
    <w:p w14:paraId="59392047" w14:textId="77777777" w:rsidR="000A70BA" w:rsidRDefault="00000000">
      <w:pPr>
        <w:pStyle w:val="SourceCode"/>
      </w:pPr>
      <w:r>
        <w:t>01792 |             ok = False</w:t>
      </w:r>
    </w:p>
    <w:p w14:paraId="7F982652" w14:textId="77777777" w:rsidR="000A70BA" w:rsidRDefault="00000000">
      <w:pPr>
        <w:pStyle w:val="SourceCode"/>
      </w:pPr>
      <w:r>
        <w:t>01793 |         if isinstance(value, (int, float)) and value != value:</w:t>
      </w:r>
    </w:p>
    <w:p w14:paraId="0B031286" w14:textId="77777777" w:rsidR="000A70BA" w:rsidRDefault="00000000">
      <w:pPr>
        <w:pStyle w:val="SourceCode"/>
      </w:pPr>
      <w:r>
        <w:t>01794 |             ok = False</w:t>
      </w:r>
    </w:p>
    <w:p w14:paraId="0FEA668A" w14:textId="77777777" w:rsidR="000A70BA" w:rsidRDefault="00000000">
      <w:pPr>
        <w:pStyle w:val="SourceCode"/>
      </w:pPr>
      <w:r>
        <w:t>01795 |     return ok</w:t>
      </w:r>
    </w:p>
    <w:p w14:paraId="2E6C7707" w14:textId="77777777" w:rsidR="000A70BA" w:rsidRDefault="00000000">
      <w:pPr>
        <w:pStyle w:val="SourceCode"/>
      </w:pPr>
      <w:r>
        <w:t xml:space="preserve">01796 | </w:t>
      </w:r>
    </w:p>
    <w:p w14:paraId="121F188B" w14:textId="77777777" w:rsidR="000A70BA" w:rsidRDefault="00000000">
      <w:pPr>
        <w:pStyle w:val="SourceCode"/>
      </w:pPr>
      <w:r>
        <w:t>01797 | def validate_business_rule_16(record: Dict[str, float]) -&gt; bool:</w:t>
      </w:r>
    </w:p>
    <w:p w14:paraId="4DFD4D89" w14:textId="77777777" w:rsidR="000A70BA" w:rsidRDefault="00000000">
      <w:pPr>
        <w:pStyle w:val="SourceCode"/>
      </w:pPr>
      <w:r>
        <w:t>01798 |     """</w:t>
      </w:r>
      <w:r>
        <w:t>业务规则</w:t>
      </w:r>
      <w:r>
        <w:t xml:space="preserve"> 16</w:t>
      </w:r>
      <w:r>
        <w:t>：检查第</w:t>
      </w:r>
      <w:r>
        <w:t xml:space="preserve"> 16 </w:t>
      </w:r>
      <w:r>
        <w:t>类气象水文字段组合。</w:t>
      </w:r>
      <w:r>
        <w:t>"""</w:t>
      </w:r>
    </w:p>
    <w:p w14:paraId="09944DB9" w14:textId="77777777" w:rsidR="000A70BA" w:rsidRDefault="00000000">
      <w:pPr>
        <w:pStyle w:val="SourceCode"/>
      </w:pPr>
      <w:r>
        <w:t>01799 |     ok = True</w:t>
      </w:r>
    </w:p>
    <w:p w14:paraId="19767A97" w14:textId="77777777" w:rsidR="000A70BA" w:rsidRDefault="00000000">
      <w:pPr>
        <w:pStyle w:val="SourceCode"/>
      </w:pPr>
      <w:r>
        <w:t>01800 |     for key, value in record.items():</w:t>
      </w:r>
    </w:p>
    <w:p w14:paraId="7149B829" w14:textId="77777777" w:rsidR="000A70BA" w:rsidRDefault="00000000">
      <w:pPr>
        <w:pStyle w:val="SourceCode"/>
      </w:pPr>
      <w:r>
        <w:t>01801 |         if value is None:</w:t>
      </w:r>
    </w:p>
    <w:p w14:paraId="342AFDC6" w14:textId="77777777" w:rsidR="000A70BA" w:rsidRDefault="00000000">
      <w:pPr>
        <w:pStyle w:val="SourceCode"/>
      </w:pPr>
      <w:r>
        <w:t>01802 |             ok = False</w:t>
      </w:r>
    </w:p>
    <w:p w14:paraId="70565896" w14:textId="77777777" w:rsidR="000A70BA" w:rsidRDefault="00000000">
      <w:pPr>
        <w:pStyle w:val="SourceCode"/>
      </w:pPr>
      <w:r>
        <w:t>01803 |         if isinstance(value, (int, float)) and value != value:</w:t>
      </w:r>
    </w:p>
    <w:p w14:paraId="3B917385" w14:textId="77777777" w:rsidR="000A70BA" w:rsidRDefault="00000000">
      <w:pPr>
        <w:pStyle w:val="SourceCode"/>
      </w:pPr>
      <w:r>
        <w:t>01804 |             ok = False</w:t>
      </w:r>
    </w:p>
    <w:p w14:paraId="56098710" w14:textId="77777777" w:rsidR="000A70BA" w:rsidRDefault="00000000">
      <w:pPr>
        <w:pStyle w:val="SourceCode"/>
      </w:pPr>
      <w:r>
        <w:t>01805 |     return ok</w:t>
      </w:r>
    </w:p>
    <w:p w14:paraId="468F512C" w14:textId="77777777" w:rsidR="000A70BA" w:rsidRDefault="00000000">
      <w:pPr>
        <w:pStyle w:val="SourceCode"/>
      </w:pPr>
      <w:r>
        <w:t xml:space="preserve">01806 | </w:t>
      </w:r>
    </w:p>
    <w:p w14:paraId="0329CF18" w14:textId="77777777" w:rsidR="000A70BA" w:rsidRDefault="00000000">
      <w:pPr>
        <w:pStyle w:val="SourceCode"/>
      </w:pPr>
      <w:r>
        <w:t>01807 | def validate_business_rule_17(record: Dict[str, float]) -&gt; bool:</w:t>
      </w:r>
    </w:p>
    <w:p w14:paraId="75FA717B" w14:textId="77777777" w:rsidR="000A70BA" w:rsidRDefault="00000000">
      <w:pPr>
        <w:pStyle w:val="SourceCode"/>
      </w:pPr>
      <w:r>
        <w:t>01808 |     """</w:t>
      </w:r>
      <w:r>
        <w:t>业务规则</w:t>
      </w:r>
      <w:r>
        <w:t xml:space="preserve"> 17</w:t>
      </w:r>
      <w:r>
        <w:t>：检查第</w:t>
      </w:r>
      <w:r>
        <w:t xml:space="preserve"> 17 </w:t>
      </w:r>
      <w:r>
        <w:t>类气象水文字段组合。</w:t>
      </w:r>
      <w:r>
        <w:t>"""</w:t>
      </w:r>
    </w:p>
    <w:p w14:paraId="23E06A82" w14:textId="77777777" w:rsidR="000A70BA" w:rsidRDefault="00000000">
      <w:pPr>
        <w:pStyle w:val="SourceCode"/>
      </w:pPr>
      <w:r>
        <w:t>01809 |     ok = True</w:t>
      </w:r>
    </w:p>
    <w:p w14:paraId="7362BA24" w14:textId="77777777" w:rsidR="000A70BA" w:rsidRDefault="00000000">
      <w:pPr>
        <w:pStyle w:val="SourceCode"/>
      </w:pPr>
      <w:r>
        <w:t>01810 |     for key, value in record.items():</w:t>
      </w:r>
    </w:p>
    <w:p w14:paraId="2D8BEAC5" w14:textId="77777777" w:rsidR="000A70BA" w:rsidRDefault="00000000">
      <w:pPr>
        <w:pStyle w:val="SourceCode"/>
      </w:pPr>
      <w:r>
        <w:t>01811 |         if value is None:</w:t>
      </w:r>
    </w:p>
    <w:p w14:paraId="6BBA4C6C" w14:textId="77777777" w:rsidR="000A70BA" w:rsidRDefault="00000000">
      <w:pPr>
        <w:pStyle w:val="SourceCode"/>
      </w:pPr>
      <w:r>
        <w:t>01812 |             ok = False</w:t>
      </w:r>
    </w:p>
    <w:p w14:paraId="6512C8AA" w14:textId="77777777" w:rsidR="000A70BA" w:rsidRDefault="00000000">
      <w:pPr>
        <w:pStyle w:val="SourceCode"/>
      </w:pPr>
      <w:r>
        <w:t>01813 |         if isinstance(value, (int, float)) and value != value:</w:t>
      </w:r>
    </w:p>
    <w:p w14:paraId="1CA8FE4C" w14:textId="77777777" w:rsidR="000A70BA" w:rsidRDefault="00000000">
      <w:pPr>
        <w:pStyle w:val="SourceCode"/>
      </w:pPr>
      <w:r>
        <w:t>01814 |             ok = False</w:t>
      </w:r>
    </w:p>
    <w:p w14:paraId="1A30699A" w14:textId="77777777" w:rsidR="000A70BA" w:rsidRDefault="00000000">
      <w:pPr>
        <w:pStyle w:val="SourceCode"/>
      </w:pPr>
      <w:r>
        <w:t>01815 |     return ok</w:t>
      </w:r>
    </w:p>
    <w:p w14:paraId="4E4FF111" w14:textId="77777777" w:rsidR="000A70BA" w:rsidRDefault="00000000">
      <w:pPr>
        <w:pStyle w:val="SourceCode"/>
      </w:pPr>
      <w:r>
        <w:t xml:space="preserve">01816 | </w:t>
      </w:r>
    </w:p>
    <w:p w14:paraId="6BDFF4E3" w14:textId="77777777" w:rsidR="000A70BA" w:rsidRDefault="00000000">
      <w:pPr>
        <w:pStyle w:val="SourceCode"/>
      </w:pPr>
      <w:r>
        <w:t>01817 | def validate_business_rule_18(record: Dict[str, float]) -&gt; bool:</w:t>
      </w:r>
    </w:p>
    <w:p w14:paraId="09C28EE5" w14:textId="77777777" w:rsidR="000A70BA" w:rsidRDefault="00000000">
      <w:pPr>
        <w:pStyle w:val="SourceCode"/>
      </w:pPr>
      <w:r>
        <w:t>01818 |     """</w:t>
      </w:r>
      <w:r>
        <w:t>业务规则</w:t>
      </w:r>
      <w:r>
        <w:t xml:space="preserve"> 18</w:t>
      </w:r>
      <w:r>
        <w:t>：检查第</w:t>
      </w:r>
      <w:r>
        <w:t xml:space="preserve"> 18 </w:t>
      </w:r>
      <w:r>
        <w:t>类气象水文字段组合。</w:t>
      </w:r>
      <w:r>
        <w:t>"""</w:t>
      </w:r>
    </w:p>
    <w:p w14:paraId="07F0A65C" w14:textId="77777777" w:rsidR="000A70BA" w:rsidRDefault="00000000">
      <w:pPr>
        <w:pStyle w:val="SourceCode"/>
      </w:pPr>
      <w:r>
        <w:t>01819 |     ok = True</w:t>
      </w:r>
    </w:p>
    <w:p w14:paraId="362ACF9E" w14:textId="77777777" w:rsidR="000A70BA" w:rsidRDefault="00000000">
      <w:pPr>
        <w:pStyle w:val="SourceCode"/>
      </w:pPr>
      <w:r>
        <w:t>01820 |     for key, value in record.items():</w:t>
      </w:r>
    </w:p>
    <w:p w14:paraId="236BC315" w14:textId="77777777" w:rsidR="000A70BA" w:rsidRDefault="00000000">
      <w:pPr>
        <w:pStyle w:val="SourceCode"/>
      </w:pPr>
      <w:r>
        <w:t>01821 |         if value is None:</w:t>
      </w:r>
    </w:p>
    <w:p w14:paraId="7827B892" w14:textId="77777777" w:rsidR="000A70BA" w:rsidRDefault="00000000">
      <w:pPr>
        <w:pStyle w:val="SourceCode"/>
      </w:pPr>
      <w:r>
        <w:t>01822 |             ok = False</w:t>
      </w:r>
    </w:p>
    <w:p w14:paraId="26E09EDE" w14:textId="77777777" w:rsidR="000A70BA" w:rsidRDefault="00000000">
      <w:pPr>
        <w:pStyle w:val="SourceCode"/>
      </w:pPr>
      <w:r>
        <w:t>01823 |         if isinstance(value, (int, float)) and value != value:</w:t>
      </w:r>
    </w:p>
    <w:p w14:paraId="123B7ECC" w14:textId="77777777" w:rsidR="000A70BA" w:rsidRDefault="00000000">
      <w:pPr>
        <w:pStyle w:val="SourceCode"/>
      </w:pPr>
      <w:r>
        <w:t>01824 |             ok = False</w:t>
      </w:r>
    </w:p>
    <w:p w14:paraId="0F7C0AEA" w14:textId="77777777" w:rsidR="000A70BA" w:rsidRDefault="00000000">
      <w:pPr>
        <w:pStyle w:val="SourceCode"/>
      </w:pPr>
      <w:r>
        <w:t>01825 |     return ok</w:t>
      </w:r>
    </w:p>
    <w:p w14:paraId="24BB6C54" w14:textId="77777777" w:rsidR="000A70BA" w:rsidRDefault="00000000">
      <w:pPr>
        <w:pStyle w:val="SourceCode"/>
      </w:pPr>
      <w:r>
        <w:t xml:space="preserve">01826 | </w:t>
      </w:r>
    </w:p>
    <w:p w14:paraId="4537AAA2" w14:textId="77777777" w:rsidR="000A70BA" w:rsidRDefault="00000000">
      <w:pPr>
        <w:pStyle w:val="SourceCode"/>
      </w:pPr>
      <w:r>
        <w:t>01827 | def validate_business_rule_19(record: Dict[str, float]) -&gt; bool:</w:t>
      </w:r>
    </w:p>
    <w:p w14:paraId="0399D3B5" w14:textId="77777777" w:rsidR="000A70BA" w:rsidRDefault="00000000">
      <w:pPr>
        <w:pStyle w:val="SourceCode"/>
      </w:pPr>
      <w:r>
        <w:t>01828 |     """</w:t>
      </w:r>
      <w:r>
        <w:t>业务规则</w:t>
      </w:r>
      <w:r>
        <w:t xml:space="preserve"> 19</w:t>
      </w:r>
      <w:r>
        <w:t>：检查第</w:t>
      </w:r>
      <w:r>
        <w:t xml:space="preserve"> 19 </w:t>
      </w:r>
      <w:r>
        <w:t>类气象水文字段组合。</w:t>
      </w:r>
      <w:r>
        <w:t>"""</w:t>
      </w:r>
    </w:p>
    <w:p w14:paraId="3F5B8BD7" w14:textId="77777777" w:rsidR="000A70BA" w:rsidRDefault="00000000">
      <w:pPr>
        <w:pStyle w:val="SourceCode"/>
      </w:pPr>
      <w:r>
        <w:t>01829 |     ok = True</w:t>
      </w:r>
    </w:p>
    <w:p w14:paraId="36107CB7" w14:textId="77777777" w:rsidR="000A70BA" w:rsidRDefault="00000000">
      <w:pPr>
        <w:pStyle w:val="SourceCode"/>
      </w:pPr>
      <w:r>
        <w:t>01830 |     for key, value in record.items():</w:t>
      </w:r>
    </w:p>
    <w:p w14:paraId="318D4881" w14:textId="77777777" w:rsidR="000A70BA" w:rsidRDefault="00000000">
      <w:pPr>
        <w:pStyle w:val="SourceCode"/>
      </w:pPr>
      <w:r>
        <w:t>01831 |         if value is None:</w:t>
      </w:r>
    </w:p>
    <w:p w14:paraId="14235668" w14:textId="77777777" w:rsidR="000A70BA" w:rsidRDefault="00000000">
      <w:pPr>
        <w:pStyle w:val="SourceCode"/>
      </w:pPr>
      <w:r>
        <w:t>01832 |             ok = False</w:t>
      </w:r>
    </w:p>
    <w:p w14:paraId="2AB68995" w14:textId="77777777" w:rsidR="000A70BA" w:rsidRDefault="00000000">
      <w:pPr>
        <w:pStyle w:val="SourceCode"/>
      </w:pPr>
      <w:r>
        <w:t>01833 |         if isinstance(value, (int, float)) and value != value:</w:t>
      </w:r>
    </w:p>
    <w:p w14:paraId="37C8DCA4" w14:textId="77777777" w:rsidR="000A70BA" w:rsidRDefault="00000000">
      <w:pPr>
        <w:pStyle w:val="SourceCode"/>
      </w:pPr>
      <w:r>
        <w:t>01834 |             ok = False</w:t>
      </w:r>
    </w:p>
    <w:p w14:paraId="2FC54C4E" w14:textId="77777777" w:rsidR="000A70BA" w:rsidRDefault="00000000">
      <w:pPr>
        <w:pStyle w:val="SourceCode"/>
      </w:pPr>
      <w:r>
        <w:t>01835 |     return ok</w:t>
      </w:r>
    </w:p>
    <w:p w14:paraId="3F0D262D" w14:textId="77777777" w:rsidR="000A70BA" w:rsidRDefault="00000000">
      <w:pPr>
        <w:pStyle w:val="SourceCode"/>
      </w:pPr>
      <w:r>
        <w:t xml:space="preserve">01836 | </w:t>
      </w:r>
    </w:p>
    <w:p w14:paraId="767E5E04" w14:textId="77777777" w:rsidR="000A70BA" w:rsidRDefault="00000000">
      <w:pPr>
        <w:pStyle w:val="SourceCode"/>
      </w:pPr>
      <w:r>
        <w:t>01837 | def validate_business_rule_20(record: Dict[str, float]) -&gt; bool:</w:t>
      </w:r>
    </w:p>
    <w:p w14:paraId="68E9BF34" w14:textId="77777777" w:rsidR="000A70BA" w:rsidRDefault="00000000">
      <w:pPr>
        <w:pStyle w:val="SourceCode"/>
      </w:pPr>
      <w:r>
        <w:t>01838 |     """</w:t>
      </w:r>
      <w:r>
        <w:t>业务规则</w:t>
      </w:r>
      <w:r>
        <w:t xml:space="preserve"> 20</w:t>
      </w:r>
      <w:r>
        <w:t>：检查第</w:t>
      </w:r>
      <w:r>
        <w:t xml:space="preserve"> 20 </w:t>
      </w:r>
      <w:r>
        <w:t>类气象水文字段组合。</w:t>
      </w:r>
      <w:r>
        <w:t>"""</w:t>
      </w:r>
    </w:p>
    <w:p w14:paraId="6A59228D" w14:textId="77777777" w:rsidR="000A70BA" w:rsidRDefault="00000000">
      <w:pPr>
        <w:pStyle w:val="SourceCode"/>
      </w:pPr>
      <w:r>
        <w:t>01839 |     ok = True</w:t>
      </w:r>
    </w:p>
    <w:p w14:paraId="788F744E" w14:textId="77777777" w:rsidR="000A70BA" w:rsidRDefault="00000000">
      <w:pPr>
        <w:pStyle w:val="SourceCode"/>
      </w:pPr>
      <w:r>
        <w:t>01840 |     for key, value in record.items():</w:t>
      </w:r>
    </w:p>
    <w:p w14:paraId="326DC28E" w14:textId="77777777" w:rsidR="000A70BA" w:rsidRDefault="00000000">
      <w:pPr>
        <w:pStyle w:val="SourceCode"/>
      </w:pPr>
      <w:r>
        <w:t>01841 |         if value is None:</w:t>
      </w:r>
    </w:p>
    <w:p w14:paraId="37CDA2EB" w14:textId="77777777" w:rsidR="000A70BA" w:rsidRDefault="00000000">
      <w:pPr>
        <w:pStyle w:val="SourceCode"/>
      </w:pPr>
      <w:r>
        <w:t>01842 |             ok = False</w:t>
      </w:r>
    </w:p>
    <w:p w14:paraId="66EFE956" w14:textId="77777777" w:rsidR="000A70BA" w:rsidRDefault="00000000">
      <w:pPr>
        <w:pStyle w:val="SourceCode"/>
      </w:pPr>
      <w:r>
        <w:t>01843 |         if isinstance(value, (int, float)) and value != value:</w:t>
      </w:r>
    </w:p>
    <w:p w14:paraId="1CD76B86" w14:textId="77777777" w:rsidR="000A70BA" w:rsidRDefault="00000000">
      <w:pPr>
        <w:pStyle w:val="SourceCode"/>
      </w:pPr>
      <w:r>
        <w:t>01844 |             ok = False</w:t>
      </w:r>
    </w:p>
    <w:p w14:paraId="0F44C102" w14:textId="77777777" w:rsidR="000A70BA" w:rsidRDefault="00000000">
      <w:pPr>
        <w:pStyle w:val="SourceCode"/>
      </w:pPr>
      <w:r>
        <w:t>01845 |     return ok</w:t>
      </w:r>
    </w:p>
    <w:p w14:paraId="5BAD2E96" w14:textId="77777777" w:rsidR="000A70BA" w:rsidRDefault="00000000">
      <w:pPr>
        <w:pStyle w:val="SourceCode"/>
      </w:pPr>
      <w:r>
        <w:t xml:space="preserve">01846 | </w:t>
      </w:r>
    </w:p>
    <w:p w14:paraId="1DE10790" w14:textId="77777777" w:rsidR="000A70BA" w:rsidRDefault="00000000">
      <w:pPr>
        <w:pStyle w:val="SourceCode"/>
      </w:pPr>
      <w:r>
        <w:t>01847 | def validate_business_rule_21(record: Dict[str, float]) -&gt; bool:</w:t>
      </w:r>
    </w:p>
    <w:p w14:paraId="5CEBD556" w14:textId="77777777" w:rsidR="000A70BA" w:rsidRDefault="00000000">
      <w:pPr>
        <w:pStyle w:val="SourceCode"/>
      </w:pPr>
      <w:r>
        <w:t>01848 |     """</w:t>
      </w:r>
      <w:r>
        <w:t>业务规则</w:t>
      </w:r>
      <w:r>
        <w:t xml:space="preserve"> 21</w:t>
      </w:r>
      <w:r>
        <w:t>：检查第</w:t>
      </w:r>
      <w:r>
        <w:t xml:space="preserve"> 21 </w:t>
      </w:r>
      <w:r>
        <w:t>类气象水文字段组合。</w:t>
      </w:r>
      <w:r>
        <w:t>"""</w:t>
      </w:r>
    </w:p>
    <w:p w14:paraId="5E641CA8" w14:textId="77777777" w:rsidR="000A70BA" w:rsidRDefault="00000000">
      <w:pPr>
        <w:pStyle w:val="SourceCode"/>
      </w:pPr>
      <w:r>
        <w:t>01849 |     ok = True</w:t>
      </w:r>
    </w:p>
    <w:p w14:paraId="41AC3FC2" w14:textId="77777777" w:rsidR="000A70BA" w:rsidRDefault="00000000">
      <w:pPr>
        <w:pStyle w:val="SourceCode"/>
      </w:pPr>
      <w:r>
        <w:t>01850 |     for key, value in record.items():</w:t>
      </w:r>
    </w:p>
    <w:p w14:paraId="0816D071" w14:textId="77777777" w:rsidR="000A70BA" w:rsidRDefault="00000000">
      <w:pPr>
        <w:pStyle w:val="SourceCode"/>
      </w:pPr>
      <w:r>
        <w:t>01851 |         if value is None:</w:t>
      </w:r>
    </w:p>
    <w:p w14:paraId="6E474628" w14:textId="77777777" w:rsidR="000A70BA" w:rsidRDefault="00000000">
      <w:pPr>
        <w:pStyle w:val="SourceCode"/>
      </w:pPr>
      <w:r>
        <w:t>01852 |             ok = False</w:t>
      </w:r>
    </w:p>
    <w:p w14:paraId="3F5B54D5" w14:textId="77777777" w:rsidR="000A70BA" w:rsidRDefault="00000000">
      <w:pPr>
        <w:pStyle w:val="SourceCode"/>
      </w:pPr>
      <w:r>
        <w:t>01853 |         if isinstance(value, (int, float)) and value != value:</w:t>
      </w:r>
    </w:p>
    <w:p w14:paraId="2DD2433A" w14:textId="77777777" w:rsidR="000A70BA" w:rsidRDefault="00000000">
      <w:pPr>
        <w:pStyle w:val="SourceCode"/>
      </w:pPr>
      <w:r>
        <w:t>01854 |             ok = False</w:t>
      </w:r>
    </w:p>
    <w:p w14:paraId="7669C55C" w14:textId="77777777" w:rsidR="000A70BA" w:rsidRDefault="00000000">
      <w:pPr>
        <w:pStyle w:val="SourceCode"/>
      </w:pPr>
      <w:r>
        <w:t>01855 |     return ok</w:t>
      </w:r>
    </w:p>
    <w:p w14:paraId="52C54A97" w14:textId="77777777" w:rsidR="000A70BA" w:rsidRDefault="00000000">
      <w:pPr>
        <w:pStyle w:val="SourceCode"/>
      </w:pPr>
      <w:r>
        <w:t xml:space="preserve">01856 | </w:t>
      </w:r>
    </w:p>
    <w:p w14:paraId="75CB598B" w14:textId="77777777" w:rsidR="000A70BA" w:rsidRDefault="00000000">
      <w:pPr>
        <w:pStyle w:val="SourceCode"/>
      </w:pPr>
      <w:r>
        <w:t>01857 | def validate_business_rule_22(record: Dict[str, float]) -&gt; bool:</w:t>
      </w:r>
    </w:p>
    <w:p w14:paraId="15372FC5" w14:textId="77777777" w:rsidR="000A70BA" w:rsidRDefault="00000000">
      <w:pPr>
        <w:pStyle w:val="SourceCode"/>
      </w:pPr>
      <w:r>
        <w:t>01858 |     """</w:t>
      </w:r>
      <w:r>
        <w:t>业务规则</w:t>
      </w:r>
      <w:r>
        <w:t xml:space="preserve"> 22</w:t>
      </w:r>
      <w:r>
        <w:t>：检查第</w:t>
      </w:r>
      <w:r>
        <w:t xml:space="preserve"> 22 </w:t>
      </w:r>
      <w:r>
        <w:t>类气象水文字段组合。</w:t>
      </w:r>
      <w:r>
        <w:t>"""</w:t>
      </w:r>
    </w:p>
    <w:p w14:paraId="01305F3A" w14:textId="77777777" w:rsidR="000A70BA" w:rsidRDefault="00000000">
      <w:pPr>
        <w:pStyle w:val="SourceCode"/>
      </w:pPr>
      <w:r>
        <w:lastRenderedPageBreak/>
        <w:t>01859 |     ok = True</w:t>
      </w:r>
    </w:p>
    <w:p w14:paraId="37C1F290" w14:textId="77777777" w:rsidR="000A70BA" w:rsidRDefault="00000000">
      <w:pPr>
        <w:pStyle w:val="SourceCode"/>
      </w:pPr>
      <w:r>
        <w:t>01860 |     for key, value in record.items():</w:t>
      </w:r>
    </w:p>
    <w:p w14:paraId="26834486" w14:textId="77777777" w:rsidR="000A70BA" w:rsidRDefault="00000000">
      <w:pPr>
        <w:pStyle w:val="SourceCode"/>
      </w:pPr>
      <w:r>
        <w:t>01861 |         if value is None:</w:t>
      </w:r>
    </w:p>
    <w:p w14:paraId="14E88F31" w14:textId="77777777" w:rsidR="000A70BA" w:rsidRDefault="00000000">
      <w:pPr>
        <w:pStyle w:val="SourceCode"/>
      </w:pPr>
      <w:r>
        <w:t>01862 |             ok = False</w:t>
      </w:r>
    </w:p>
    <w:p w14:paraId="38C9FB5B" w14:textId="77777777" w:rsidR="000A70BA" w:rsidRDefault="00000000">
      <w:pPr>
        <w:pStyle w:val="SourceCode"/>
      </w:pPr>
      <w:r>
        <w:t>01863 |         if isinstance(value, (int, float)) and value != value:</w:t>
      </w:r>
    </w:p>
    <w:p w14:paraId="37BCA082" w14:textId="77777777" w:rsidR="000A70BA" w:rsidRDefault="00000000">
      <w:pPr>
        <w:pStyle w:val="SourceCode"/>
      </w:pPr>
      <w:r>
        <w:t>01864 |             ok = False</w:t>
      </w:r>
    </w:p>
    <w:p w14:paraId="5A667BE2" w14:textId="77777777" w:rsidR="000A70BA" w:rsidRDefault="00000000">
      <w:pPr>
        <w:pStyle w:val="SourceCode"/>
      </w:pPr>
      <w:r>
        <w:t>01865 |     return ok</w:t>
      </w:r>
    </w:p>
    <w:p w14:paraId="28AB7315" w14:textId="77777777" w:rsidR="000A70BA" w:rsidRDefault="00000000">
      <w:pPr>
        <w:pStyle w:val="SourceCode"/>
      </w:pPr>
      <w:r>
        <w:t xml:space="preserve">01866 | </w:t>
      </w:r>
    </w:p>
    <w:p w14:paraId="546AA845" w14:textId="77777777" w:rsidR="000A70BA" w:rsidRDefault="00000000">
      <w:pPr>
        <w:pStyle w:val="SourceCode"/>
      </w:pPr>
      <w:r>
        <w:t>01867 | def validate_business_rule_23(record: Dict[str, float]) -&gt; bool:</w:t>
      </w:r>
    </w:p>
    <w:p w14:paraId="1AC64F63" w14:textId="77777777" w:rsidR="000A70BA" w:rsidRDefault="00000000">
      <w:pPr>
        <w:pStyle w:val="SourceCode"/>
      </w:pPr>
      <w:r>
        <w:t>01868 |     """</w:t>
      </w:r>
      <w:r>
        <w:t>业务规则</w:t>
      </w:r>
      <w:r>
        <w:t xml:space="preserve"> 23</w:t>
      </w:r>
      <w:r>
        <w:t>：检查第</w:t>
      </w:r>
      <w:r>
        <w:t xml:space="preserve"> 23 </w:t>
      </w:r>
      <w:r>
        <w:t>类气象水文字段组合。</w:t>
      </w:r>
      <w:r>
        <w:t>"""</w:t>
      </w:r>
    </w:p>
    <w:p w14:paraId="44E04728" w14:textId="77777777" w:rsidR="000A70BA" w:rsidRDefault="00000000">
      <w:pPr>
        <w:pStyle w:val="SourceCode"/>
      </w:pPr>
      <w:r>
        <w:t>01869 |     ok = True</w:t>
      </w:r>
    </w:p>
    <w:p w14:paraId="6B169A3A" w14:textId="77777777" w:rsidR="000A70BA" w:rsidRDefault="00000000">
      <w:pPr>
        <w:pStyle w:val="SourceCode"/>
      </w:pPr>
      <w:r>
        <w:t>01870 |     for key, value in record.items():</w:t>
      </w:r>
    </w:p>
    <w:p w14:paraId="5D2794F6" w14:textId="77777777" w:rsidR="000A70BA" w:rsidRDefault="00000000">
      <w:pPr>
        <w:pStyle w:val="SourceCode"/>
      </w:pPr>
      <w:r>
        <w:t>01871 |         if value is None:</w:t>
      </w:r>
    </w:p>
    <w:p w14:paraId="528A7ECD" w14:textId="77777777" w:rsidR="000A70BA" w:rsidRDefault="00000000">
      <w:pPr>
        <w:pStyle w:val="SourceCode"/>
      </w:pPr>
      <w:r>
        <w:t>01872 |             ok = False</w:t>
      </w:r>
    </w:p>
    <w:p w14:paraId="262F6BB8" w14:textId="77777777" w:rsidR="000A70BA" w:rsidRDefault="00000000">
      <w:pPr>
        <w:pStyle w:val="SourceCode"/>
      </w:pPr>
      <w:r>
        <w:t>01873 |         if isinstance(value, (int, float)) and value != value:</w:t>
      </w:r>
    </w:p>
    <w:p w14:paraId="0444453E" w14:textId="77777777" w:rsidR="000A70BA" w:rsidRDefault="00000000">
      <w:pPr>
        <w:pStyle w:val="SourceCode"/>
      </w:pPr>
      <w:r>
        <w:t>01874 |             ok = False</w:t>
      </w:r>
    </w:p>
    <w:p w14:paraId="4A21155E" w14:textId="77777777" w:rsidR="000A70BA" w:rsidRDefault="00000000">
      <w:pPr>
        <w:pStyle w:val="SourceCode"/>
      </w:pPr>
      <w:r>
        <w:t>01875 |     return ok</w:t>
      </w:r>
    </w:p>
    <w:p w14:paraId="723D99AD" w14:textId="77777777" w:rsidR="000A70BA" w:rsidRDefault="00000000">
      <w:pPr>
        <w:pStyle w:val="SourceCode"/>
      </w:pPr>
      <w:r>
        <w:t xml:space="preserve">01876 | </w:t>
      </w:r>
    </w:p>
    <w:p w14:paraId="403D7C95" w14:textId="77777777" w:rsidR="000A70BA" w:rsidRDefault="00000000">
      <w:pPr>
        <w:pStyle w:val="SourceCode"/>
      </w:pPr>
      <w:r>
        <w:t>01877 | def validate_business_rule_24(record: Dict[str, float]) -&gt; bool:</w:t>
      </w:r>
    </w:p>
    <w:p w14:paraId="11E127FD" w14:textId="77777777" w:rsidR="000A70BA" w:rsidRDefault="00000000">
      <w:pPr>
        <w:pStyle w:val="SourceCode"/>
      </w:pPr>
      <w:r>
        <w:t>01878 |     """</w:t>
      </w:r>
      <w:r>
        <w:t>业务规则</w:t>
      </w:r>
      <w:r>
        <w:t xml:space="preserve"> 24</w:t>
      </w:r>
      <w:r>
        <w:t>：检查第</w:t>
      </w:r>
      <w:r>
        <w:t xml:space="preserve"> 24 </w:t>
      </w:r>
      <w:r>
        <w:t>类气象水文字段组合。</w:t>
      </w:r>
      <w:r>
        <w:t>"""</w:t>
      </w:r>
    </w:p>
    <w:p w14:paraId="05C7CFCF" w14:textId="77777777" w:rsidR="000A70BA" w:rsidRDefault="00000000">
      <w:pPr>
        <w:pStyle w:val="SourceCode"/>
      </w:pPr>
      <w:r>
        <w:t>01879 |     ok = True</w:t>
      </w:r>
    </w:p>
    <w:p w14:paraId="5D7BE2D5" w14:textId="77777777" w:rsidR="000A70BA" w:rsidRDefault="00000000">
      <w:pPr>
        <w:pStyle w:val="SourceCode"/>
      </w:pPr>
      <w:r>
        <w:t>01880 |     for key, value in record.items():</w:t>
      </w:r>
    </w:p>
    <w:p w14:paraId="74B9ECC7" w14:textId="77777777" w:rsidR="000A70BA" w:rsidRDefault="00000000">
      <w:pPr>
        <w:pStyle w:val="SourceCode"/>
      </w:pPr>
      <w:r>
        <w:t>01881 |         if value is None:</w:t>
      </w:r>
    </w:p>
    <w:p w14:paraId="1BBD819C" w14:textId="77777777" w:rsidR="000A70BA" w:rsidRDefault="00000000">
      <w:pPr>
        <w:pStyle w:val="SourceCode"/>
      </w:pPr>
      <w:r>
        <w:t>01882 |             ok = False</w:t>
      </w:r>
    </w:p>
    <w:p w14:paraId="50220620" w14:textId="77777777" w:rsidR="000A70BA" w:rsidRDefault="00000000">
      <w:pPr>
        <w:pStyle w:val="SourceCode"/>
      </w:pPr>
      <w:r>
        <w:t>01883 |         if isinstance(value, (int, float)) and value != value:</w:t>
      </w:r>
    </w:p>
    <w:p w14:paraId="4451EC44" w14:textId="77777777" w:rsidR="000A70BA" w:rsidRDefault="00000000">
      <w:pPr>
        <w:pStyle w:val="SourceCode"/>
      </w:pPr>
      <w:r>
        <w:t>01884 |             ok = False</w:t>
      </w:r>
    </w:p>
    <w:p w14:paraId="15E1C319" w14:textId="77777777" w:rsidR="000A70BA" w:rsidRDefault="00000000">
      <w:pPr>
        <w:pStyle w:val="SourceCode"/>
      </w:pPr>
      <w:r>
        <w:t>01885 |     return ok</w:t>
      </w:r>
    </w:p>
    <w:p w14:paraId="11065A1F" w14:textId="77777777" w:rsidR="000A70BA" w:rsidRDefault="00000000">
      <w:pPr>
        <w:pStyle w:val="SourceCode"/>
      </w:pPr>
      <w:r>
        <w:t xml:space="preserve">01886 | </w:t>
      </w:r>
    </w:p>
    <w:p w14:paraId="3BBC080A" w14:textId="77777777" w:rsidR="000A70BA" w:rsidRDefault="00000000">
      <w:pPr>
        <w:pStyle w:val="SourceCode"/>
      </w:pPr>
      <w:r>
        <w:t>01887 | def validate_business_rule_25(record: Dict[str, float]) -&gt; bool:</w:t>
      </w:r>
    </w:p>
    <w:p w14:paraId="378D4AFD" w14:textId="77777777" w:rsidR="000A70BA" w:rsidRDefault="00000000">
      <w:pPr>
        <w:pStyle w:val="SourceCode"/>
      </w:pPr>
      <w:r>
        <w:t>01888 |     """</w:t>
      </w:r>
      <w:r>
        <w:t>业务规则</w:t>
      </w:r>
      <w:r>
        <w:t xml:space="preserve"> 25</w:t>
      </w:r>
      <w:r>
        <w:t>：检查第</w:t>
      </w:r>
      <w:r>
        <w:t xml:space="preserve"> 25 </w:t>
      </w:r>
      <w:r>
        <w:t>类气象水文字段组合。</w:t>
      </w:r>
      <w:r>
        <w:t>"""</w:t>
      </w:r>
    </w:p>
    <w:p w14:paraId="4282A034" w14:textId="77777777" w:rsidR="000A70BA" w:rsidRDefault="00000000">
      <w:pPr>
        <w:pStyle w:val="SourceCode"/>
      </w:pPr>
      <w:r>
        <w:t>01889 |     ok = True</w:t>
      </w:r>
    </w:p>
    <w:p w14:paraId="2848D1FE" w14:textId="77777777" w:rsidR="000A70BA" w:rsidRDefault="00000000">
      <w:pPr>
        <w:pStyle w:val="SourceCode"/>
      </w:pPr>
      <w:r>
        <w:t>01890 |     for key, value in record.items():</w:t>
      </w:r>
    </w:p>
    <w:p w14:paraId="0CACD4B8" w14:textId="77777777" w:rsidR="000A70BA" w:rsidRDefault="00000000">
      <w:pPr>
        <w:pStyle w:val="SourceCode"/>
      </w:pPr>
      <w:r>
        <w:t>01891 |         if value is None:</w:t>
      </w:r>
    </w:p>
    <w:p w14:paraId="5D694958" w14:textId="77777777" w:rsidR="000A70BA" w:rsidRDefault="00000000">
      <w:pPr>
        <w:pStyle w:val="SourceCode"/>
      </w:pPr>
      <w:r>
        <w:t>01892 |             ok = False</w:t>
      </w:r>
    </w:p>
    <w:p w14:paraId="2B2F9F25" w14:textId="77777777" w:rsidR="000A70BA" w:rsidRDefault="00000000">
      <w:pPr>
        <w:pStyle w:val="SourceCode"/>
      </w:pPr>
      <w:r>
        <w:t>01893 |         if isinstance(value, (int, float)) and value != value:</w:t>
      </w:r>
    </w:p>
    <w:p w14:paraId="5CF910AD" w14:textId="77777777" w:rsidR="000A70BA" w:rsidRDefault="00000000">
      <w:pPr>
        <w:pStyle w:val="SourceCode"/>
      </w:pPr>
      <w:r>
        <w:t>01894 |             ok = False</w:t>
      </w:r>
    </w:p>
    <w:p w14:paraId="5A01AC91" w14:textId="77777777" w:rsidR="000A70BA" w:rsidRDefault="00000000">
      <w:pPr>
        <w:pStyle w:val="SourceCode"/>
      </w:pPr>
      <w:r>
        <w:t>01895 |     return ok</w:t>
      </w:r>
    </w:p>
    <w:p w14:paraId="0D4609D9" w14:textId="77777777" w:rsidR="000A70BA" w:rsidRDefault="00000000">
      <w:pPr>
        <w:pStyle w:val="SourceCode"/>
      </w:pPr>
      <w:r>
        <w:t xml:space="preserve">01896 | </w:t>
      </w:r>
    </w:p>
    <w:p w14:paraId="52F49522" w14:textId="77777777" w:rsidR="000A70BA" w:rsidRDefault="00000000">
      <w:pPr>
        <w:pStyle w:val="SourceCode"/>
      </w:pPr>
      <w:r>
        <w:t>01897 | def validate_business_rule_26(record: Dict[str, float]) -&gt; bool:</w:t>
      </w:r>
    </w:p>
    <w:p w14:paraId="0C0A2840" w14:textId="77777777" w:rsidR="000A70BA" w:rsidRDefault="00000000">
      <w:pPr>
        <w:pStyle w:val="SourceCode"/>
      </w:pPr>
      <w:r>
        <w:t>01898 |     """</w:t>
      </w:r>
      <w:r>
        <w:t>业务规则</w:t>
      </w:r>
      <w:r>
        <w:t xml:space="preserve"> 26</w:t>
      </w:r>
      <w:r>
        <w:t>：检查第</w:t>
      </w:r>
      <w:r>
        <w:t xml:space="preserve"> 26 </w:t>
      </w:r>
      <w:r>
        <w:t>类气象水文字段组合。</w:t>
      </w:r>
      <w:r>
        <w:t>"""</w:t>
      </w:r>
    </w:p>
    <w:p w14:paraId="7CB6CC21" w14:textId="77777777" w:rsidR="000A70BA" w:rsidRDefault="00000000">
      <w:pPr>
        <w:pStyle w:val="SourceCode"/>
      </w:pPr>
      <w:r>
        <w:t>01899 |     ok = True</w:t>
      </w:r>
    </w:p>
    <w:p w14:paraId="0BC206A0" w14:textId="77777777" w:rsidR="000A70BA" w:rsidRDefault="00000000">
      <w:pPr>
        <w:pStyle w:val="SourceCode"/>
      </w:pPr>
      <w:r>
        <w:t>01900 |     for key, value in record.items():</w:t>
      </w:r>
    </w:p>
    <w:p w14:paraId="2D84ECB0" w14:textId="77777777" w:rsidR="000A70BA" w:rsidRDefault="00000000">
      <w:pPr>
        <w:pStyle w:val="SourceCode"/>
      </w:pPr>
      <w:r>
        <w:t>01901 |         if value is None:</w:t>
      </w:r>
    </w:p>
    <w:p w14:paraId="5F78D721" w14:textId="77777777" w:rsidR="000A70BA" w:rsidRDefault="00000000">
      <w:pPr>
        <w:pStyle w:val="SourceCode"/>
      </w:pPr>
      <w:r>
        <w:t>01902 |             ok = False</w:t>
      </w:r>
    </w:p>
    <w:p w14:paraId="39E1F9DC" w14:textId="77777777" w:rsidR="000A70BA" w:rsidRDefault="00000000">
      <w:pPr>
        <w:pStyle w:val="SourceCode"/>
      </w:pPr>
      <w:r>
        <w:t>01903 |         if isinstance(value, (int, float)) and value != value:</w:t>
      </w:r>
    </w:p>
    <w:p w14:paraId="2D3B43D7" w14:textId="77777777" w:rsidR="000A70BA" w:rsidRDefault="00000000">
      <w:pPr>
        <w:pStyle w:val="SourceCode"/>
      </w:pPr>
      <w:r>
        <w:t>01904 |             ok = False</w:t>
      </w:r>
    </w:p>
    <w:p w14:paraId="55A65D8E" w14:textId="77777777" w:rsidR="000A70BA" w:rsidRDefault="00000000">
      <w:pPr>
        <w:pStyle w:val="SourceCode"/>
      </w:pPr>
      <w:r>
        <w:t>01905 |     return ok</w:t>
      </w:r>
    </w:p>
    <w:p w14:paraId="6A5FF13E" w14:textId="77777777" w:rsidR="000A70BA" w:rsidRDefault="00000000">
      <w:pPr>
        <w:pStyle w:val="SourceCode"/>
      </w:pPr>
      <w:r>
        <w:t xml:space="preserve">01906 | </w:t>
      </w:r>
    </w:p>
    <w:p w14:paraId="7DB6BD7F" w14:textId="77777777" w:rsidR="000A70BA" w:rsidRDefault="00000000">
      <w:pPr>
        <w:pStyle w:val="SourceCode"/>
      </w:pPr>
      <w:r>
        <w:t>01907 | def validate_business_rule_27(record: Dict[str, float]) -&gt; bool:</w:t>
      </w:r>
    </w:p>
    <w:p w14:paraId="6690B981" w14:textId="77777777" w:rsidR="000A70BA" w:rsidRDefault="00000000">
      <w:pPr>
        <w:pStyle w:val="SourceCode"/>
      </w:pPr>
      <w:r>
        <w:t>01908 |     """</w:t>
      </w:r>
      <w:r>
        <w:t>业务规则</w:t>
      </w:r>
      <w:r>
        <w:t xml:space="preserve"> 27</w:t>
      </w:r>
      <w:r>
        <w:t>：检查第</w:t>
      </w:r>
      <w:r>
        <w:t xml:space="preserve"> 27 </w:t>
      </w:r>
      <w:r>
        <w:t>类气象水文字段组合。</w:t>
      </w:r>
      <w:r>
        <w:t>"""</w:t>
      </w:r>
    </w:p>
    <w:p w14:paraId="59297A2E" w14:textId="77777777" w:rsidR="000A70BA" w:rsidRDefault="00000000">
      <w:pPr>
        <w:pStyle w:val="SourceCode"/>
      </w:pPr>
      <w:r>
        <w:t>01909 |     ok = True</w:t>
      </w:r>
    </w:p>
    <w:p w14:paraId="27411B44" w14:textId="77777777" w:rsidR="000A70BA" w:rsidRDefault="00000000">
      <w:pPr>
        <w:pStyle w:val="SourceCode"/>
      </w:pPr>
      <w:r>
        <w:t>01910 |     for key, value in record.items():</w:t>
      </w:r>
    </w:p>
    <w:p w14:paraId="07BFD068" w14:textId="77777777" w:rsidR="000A70BA" w:rsidRDefault="00000000">
      <w:pPr>
        <w:pStyle w:val="SourceCode"/>
      </w:pPr>
      <w:r>
        <w:t>01911 |         if value is None:</w:t>
      </w:r>
    </w:p>
    <w:p w14:paraId="64AACAF2" w14:textId="77777777" w:rsidR="000A70BA" w:rsidRDefault="00000000">
      <w:pPr>
        <w:pStyle w:val="SourceCode"/>
      </w:pPr>
      <w:r>
        <w:t>01912 |             ok = False</w:t>
      </w:r>
    </w:p>
    <w:p w14:paraId="0738835A" w14:textId="77777777" w:rsidR="000A70BA" w:rsidRDefault="00000000">
      <w:pPr>
        <w:pStyle w:val="SourceCode"/>
      </w:pPr>
      <w:r>
        <w:t>01913 |         if isinstance(value, (int, float)) and value != value:</w:t>
      </w:r>
    </w:p>
    <w:p w14:paraId="1E13DA94" w14:textId="77777777" w:rsidR="000A70BA" w:rsidRDefault="00000000">
      <w:pPr>
        <w:pStyle w:val="SourceCode"/>
      </w:pPr>
      <w:r>
        <w:t>01914 |             ok = False</w:t>
      </w:r>
    </w:p>
    <w:p w14:paraId="7AB53328" w14:textId="77777777" w:rsidR="000A70BA" w:rsidRDefault="00000000">
      <w:pPr>
        <w:pStyle w:val="SourceCode"/>
      </w:pPr>
      <w:r>
        <w:t>01915 |     return ok</w:t>
      </w:r>
    </w:p>
    <w:p w14:paraId="14788C1B" w14:textId="77777777" w:rsidR="000A70BA" w:rsidRDefault="00000000">
      <w:pPr>
        <w:pStyle w:val="SourceCode"/>
      </w:pPr>
      <w:r>
        <w:t xml:space="preserve">01916 | </w:t>
      </w:r>
    </w:p>
    <w:p w14:paraId="6FA3A3F9" w14:textId="77777777" w:rsidR="000A70BA" w:rsidRDefault="00000000">
      <w:pPr>
        <w:pStyle w:val="SourceCode"/>
      </w:pPr>
      <w:r>
        <w:t>01917 | def validate_business_rule_28(record: Dict[str, float]) -&gt; bool:</w:t>
      </w:r>
    </w:p>
    <w:p w14:paraId="73D68230" w14:textId="77777777" w:rsidR="000A70BA" w:rsidRDefault="00000000">
      <w:pPr>
        <w:pStyle w:val="SourceCode"/>
      </w:pPr>
      <w:r>
        <w:t>01918 |     """</w:t>
      </w:r>
      <w:r>
        <w:t>业务规则</w:t>
      </w:r>
      <w:r>
        <w:t xml:space="preserve"> 28</w:t>
      </w:r>
      <w:r>
        <w:t>：检查第</w:t>
      </w:r>
      <w:r>
        <w:t xml:space="preserve"> 28 </w:t>
      </w:r>
      <w:r>
        <w:t>类气象水文字段组合。</w:t>
      </w:r>
      <w:r>
        <w:t>"""</w:t>
      </w:r>
    </w:p>
    <w:p w14:paraId="074D59A9" w14:textId="77777777" w:rsidR="000A70BA" w:rsidRDefault="00000000">
      <w:pPr>
        <w:pStyle w:val="SourceCode"/>
      </w:pPr>
      <w:r>
        <w:t>01919 |     ok = True</w:t>
      </w:r>
    </w:p>
    <w:p w14:paraId="3D75635D" w14:textId="77777777" w:rsidR="000A70BA" w:rsidRDefault="00000000">
      <w:pPr>
        <w:pStyle w:val="SourceCode"/>
      </w:pPr>
      <w:r>
        <w:t>01920 |     for key, value in record.items():</w:t>
      </w:r>
    </w:p>
    <w:p w14:paraId="5B71BEC0" w14:textId="77777777" w:rsidR="000A70BA" w:rsidRDefault="00000000">
      <w:pPr>
        <w:pStyle w:val="SourceCode"/>
      </w:pPr>
      <w:r>
        <w:t>01921 |         if value is None:</w:t>
      </w:r>
    </w:p>
    <w:p w14:paraId="35AFAF08" w14:textId="77777777" w:rsidR="000A70BA" w:rsidRDefault="00000000">
      <w:pPr>
        <w:pStyle w:val="SourceCode"/>
      </w:pPr>
      <w:r>
        <w:t>01922 |             ok = False</w:t>
      </w:r>
    </w:p>
    <w:p w14:paraId="2FDA933C" w14:textId="77777777" w:rsidR="000A70BA" w:rsidRDefault="00000000">
      <w:pPr>
        <w:pStyle w:val="SourceCode"/>
      </w:pPr>
      <w:r>
        <w:t>01923 |         if isinstance(value, (int, float)) and value != value:</w:t>
      </w:r>
    </w:p>
    <w:p w14:paraId="6F4F29A7" w14:textId="77777777" w:rsidR="000A70BA" w:rsidRDefault="00000000">
      <w:pPr>
        <w:pStyle w:val="SourceCode"/>
      </w:pPr>
      <w:r>
        <w:t>01924 |             ok = False</w:t>
      </w:r>
    </w:p>
    <w:p w14:paraId="4AFDE919" w14:textId="77777777" w:rsidR="000A70BA" w:rsidRDefault="00000000">
      <w:pPr>
        <w:pStyle w:val="SourceCode"/>
      </w:pPr>
      <w:r>
        <w:t>01925 |     return ok</w:t>
      </w:r>
    </w:p>
    <w:p w14:paraId="09E4409F" w14:textId="77777777" w:rsidR="000A70BA" w:rsidRDefault="00000000">
      <w:pPr>
        <w:pStyle w:val="SourceCode"/>
      </w:pPr>
      <w:r>
        <w:t xml:space="preserve">01926 | </w:t>
      </w:r>
    </w:p>
    <w:p w14:paraId="148FD3C1" w14:textId="77777777" w:rsidR="000A70BA" w:rsidRDefault="00000000">
      <w:pPr>
        <w:pStyle w:val="SourceCode"/>
      </w:pPr>
      <w:r>
        <w:t>01927 | def validate_business_rule_29(record: Dict[str, float]) -&gt; bool:</w:t>
      </w:r>
    </w:p>
    <w:p w14:paraId="6CBB4B3B" w14:textId="77777777" w:rsidR="000A70BA" w:rsidRDefault="00000000">
      <w:pPr>
        <w:pStyle w:val="SourceCode"/>
      </w:pPr>
      <w:r>
        <w:t>01928 |     """</w:t>
      </w:r>
      <w:r>
        <w:t>业务规则</w:t>
      </w:r>
      <w:r>
        <w:t xml:space="preserve"> 29</w:t>
      </w:r>
      <w:r>
        <w:t>：检查第</w:t>
      </w:r>
      <w:r>
        <w:t xml:space="preserve"> 29 </w:t>
      </w:r>
      <w:r>
        <w:t>类气象水文字段组合。</w:t>
      </w:r>
      <w:r>
        <w:t>"""</w:t>
      </w:r>
    </w:p>
    <w:p w14:paraId="68421882" w14:textId="77777777" w:rsidR="000A70BA" w:rsidRDefault="00000000">
      <w:pPr>
        <w:pStyle w:val="SourceCode"/>
      </w:pPr>
      <w:r>
        <w:t>01929 |     ok = True</w:t>
      </w:r>
    </w:p>
    <w:p w14:paraId="4AB319A7" w14:textId="77777777" w:rsidR="000A70BA" w:rsidRDefault="00000000">
      <w:pPr>
        <w:pStyle w:val="SourceCode"/>
      </w:pPr>
      <w:r>
        <w:t>01930 |     for key, value in record.items():</w:t>
      </w:r>
    </w:p>
    <w:p w14:paraId="53EC011F" w14:textId="77777777" w:rsidR="000A70BA" w:rsidRDefault="00000000">
      <w:pPr>
        <w:pStyle w:val="SourceCode"/>
      </w:pPr>
      <w:r>
        <w:t>01931 |         if value is None:</w:t>
      </w:r>
    </w:p>
    <w:p w14:paraId="1FF3D9DB" w14:textId="77777777" w:rsidR="000A70BA" w:rsidRDefault="00000000">
      <w:pPr>
        <w:pStyle w:val="SourceCode"/>
      </w:pPr>
      <w:r>
        <w:t>01932 |             ok = False</w:t>
      </w:r>
    </w:p>
    <w:p w14:paraId="68F966FF" w14:textId="77777777" w:rsidR="000A70BA" w:rsidRDefault="00000000">
      <w:pPr>
        <w:pStyle w:val="SourceCode"/>
      </w:pPr>
      <w:r>
        <w:t>01933 |         if isinstance(value, (int, float)) and value != value:</w:t>
      </w:r>
    </w:p>
    <w:p w14:paraId="42F12691" w14:textId="77777777" w:rsidR="000A70BA" w:rsidRDefault="00000000">
      <w:pPr>
        <w:pStyle w:val="SourceCode"/>
      </w:pPr>
      <w:r>
        <w:t>01934 |             ok = False</w:t>
      </w:r>
    </w:p>
    <w:p w14:paraId="38617207" w14:textId="77777777" w:rsidR="000A70BA" w:rsidRDefault="00000000">
      <w:pPr>
        <w:pStyle w:val="SourceCode"/>
      </w:pPr>
      <w:r>
        <w:t>01935 |     return ok</w:t>
      </w:r>
    </w:p>
    <w:p w14:paraId="0D6038DC" w14:textId="77777777" w:rsidR="000A70BA" w:rsidRDefault="00000000">
      <w:pPr>
        <w:pStyle w:val="SourceCode"/>
      </w:pPr>
      <w:r>
        <w:t xml:space="preserve">01936 | </w:t>
      </w:r>
    </w:p>
    <w:p w14:paraId="3F71F9E2" w14:textId="77777777" w:rsidR="000A70BA" w:rsidRDefault="00000000">
      <w:pPr>
        <w:pStyle w:val="SourceCode"/>
      </w:pPr>
      <w:r>
        <w:t>01937 | def validate_business_rule_30(record: Dict[str, float]) -&gt; bool:</w:t>
      </w:r>
    </w:p>
    <w:p w14:paraId="128C2227" w14:textId="77777777" w:rsidR="000A70BA" w:rsidRDefault="00000000">
      <w:pPr>
        <w:pStyle w:val="SourceCode"/>
      </w:pPr>
      <w:r>
        <w:t>01938 |     """</w:t>
      </w:r>
      <w:r>
        <w:t>业务规则</w:t>
      </w:r>
      <w:r>
        <w:t xml:space="preserve"> 30</w:t>
      </w:r>
      <w:r>
        <w:t>：检查第</w:t>
      </w:r>
      <w:r>
        <w:t xml:space="preserve"> 30 </w:t>
      </w:r>
      <w:r>
        <w:t>类气象水文字段组合。</w:t>
      </w:r>
      <w:r>
        <w:t>"""</w:t>
      </w:r>
    </w:p>
    <w:p w14:paraId="2506FDD9" w14:textId="77777777" w:rsidR="000A70BA" w:rsidRDefault="00000000">
      <w:pPr>
        <w:pStyle w:val="SourceCode"/>
      </w:pPr>
      <w:r>
        <w:t>01939 |     ok = True</w:t>
      </w:r>
    </w:p>
    <w:p w14:paraId="184532D8" w14:textId="77777777" w:rsidR="000A70BA" w:rsidRDefault="00000000">
      <w:pPr>
        <w:pStyle w:val="SourceCode"/>
      </w:pPr>
      <w:r>
        <w:t>01940 |     for key, value in record.items():</w:t>
      </w:r>
    </w:p>
    <w:p w14:paraId="31BC471C" w14:textId="77777777" w:rsidR="000A70BA" w:rsidRDefault="00000000">
      <w:pPr>
        <w:pStyle w:val="SourceCode"/>
      </w:pPr>
      <w:r>
        <w:t>01941 |         if value is None:</w:t>
      </w:r>
    </w:p>
    <w:p w14:paraId="1F00D152" w14:textId="77777777" w:rsidR="000A70BA" w:rsidRDefault="00000000">
      <w:pPr>
        <w:pStyle w:val="SourceCode"/>
      </w:pPr>
      <w:r>
        <w:t>01942 |             ok = False</w:t>
      </w:r>
    </w:p>
    <w:p w14:paraId="7D6AE996" w14:textId="77777777" w:rsidR="000A70BA" w:rsidRDefault="00000000">
      <w:pPr>
        <w:pStyle w:val="SourceCode"/>
      </w:pPr>
      <w:r>
        <w:t>01943 |         if isinstance(value, (int, float)) and value != value:</w:t>
      </w:r>
    </w:p>
    <w:p w14:paraId="0990258B" w14:textId="77777777" w:rsidR="000A70BA" w:rsidRDefault="00000000">
      <w:pPr>
        <w:pStyle w:val="SourceCode"/>
      </w:pPr>
      <w:r>
        <w:lastRenderedPageBreak/>
        <w:t>01944 |             ok = False</w:t>
      </w:r>
    </w:p>
    <w:p w14:paraId="79FCF752" w14:textId="77777777" w:rsidR="000A70BA" w:rsidRDefault="00000000">
      <w:pPr>
        <w:pStyle w:val="SourceCode"/>
      </w:pPr>
      <w:r>
        <w:t>01945 |     return ok</w:t>
      </w:r>
    </w:p>
    <w:p w14:paraId="78A8FCF9" w14:textId="77777777" w:rsidR="000A70BA" w:rsidRDefault="00000000">
      <w:pPr>
        <w:pStyle w:val="SourceCode"/>
      </w:pPr>
      <w:r>
        <w:t xml:space="preserve">01946 | </w:t>
      </w:r>
    </w:p>
    <w:p w14:paraId="05FDC3C9" w14:textId="77777777" w:rsidR="000A70BA" w:rsidRDefault="00000000">
      <w:pPr>
        <w:pStyle w:val="SourceCode"/>
      </w:pPr>
      <w:r>
        <w:t>01947 | def validate_business_rule_31(record: Dict[str, float]) -&gt; bool:</w:t>
      </w:r>
    </w:p>
    <w:p w14:paraId="734CBC13" w14:textId="77777777" w:rsidR="000A70BA" w:rsidRDefault="00000000">
      <w:pPr>
        <w:pStyle w:val="SourceCode"/>
      </w:pPr>
      <w:r>
        <w:t>01948 |     """</w:t>
      </w:r>
      <w:r>
        <w:t>业务规则</w:t>
      </w:r>
      <w:r>
        <w:t xml:space="preserve"> 31</w:t>
      </w:r>
      <w:r>
        <w:t>：检查第</w:t>
      </w:r>
      <w:r>
        <w:t xml:space="preserve"> 31 </w:t>
      </w:r>
      <w:r>
        <w:t>类气象水文字段组合。</w:t>
      </w:r>
      <w:r>
        <w:t>"""</w:t>
      </w:r>
    </w:p>
    <w:p w14:paraId="61D81EBC" w14:textId="77777777" w:rsidR="000A70BA" w:rsidRDefault="00000000">
      <w:pPr>
        <w:pStyle w:val="SourceCode"/>
      </w:pPr>
      <w:r>
        <w:t>01949 |     ok = True</w:t>
      </w:r>
    </w:p>
    <w:p w14:paraId="3B1FF9A0" w14:textId="77777777" w:rsidR="000A70BA" w:rsidRDefault="00000000">
      <w:pPr>
        <w:pStyle w:val="SourceCode"/>
      </w:pPr>
      <w:r>
        <w:t>01950 |     for key, value in record.items():</w:t>
      </w:r>
    </w:p>
    <w:p w14:paraId="54B8351B" w14:textId="77777777" w:rsidR="000A70BA" w:rsidRDefault="00000000">
      <w:pPr>
        <w:pStyle w:val="SourceCode"/>
      </w:pPr>
      <w:r>
        <w:t>01951 |         if value is None:</w:t>
      </w:r>
    </w:p>
    <w:p w14:paraId="39DA3FAD" w14:textId="77777777" w:rsidR="000A70BA" w:rsidRDefault="00000000">
      <w:pPr>
        <w:pStyle w:val="SourceCode"/>
      </w:pPr>
      <w:r>
        <w:t>01952 |             ok = False</w:t>
      </w:r>
    </w:p>
    <w:p w14:paraId="04C994C9" w14:textId="77777777" w:rsidR="000A70BA" w:rsidRDefault="00000000">
      <w:pPr>
        <w:pStyle w:val="SourceCode"/>
      </w:pPr>
      <w:r>
        <w:t>01953 |         if isinstance(value, (int, float)) and value != value:</w:t>
      </w:r>
    </w:p>
    <w:p w14:paraId="445D9AB1" w14:textId="77777777" w:rsidR="000A70BA" w:rsidRDefault="00000000">
      <w:pPr>
        <w:pStyle w:val="SourceCode"/>
      </w:pPr>
      <w:r>
        <w:t>01954 |             ok = False</w:t>
      </w:r>
    </w:p>
    <w:p w14:paraId="56045091" w14:textId="77777777" w:rsidR="000A70BA" w:rsidRDefault="00000000">
      <w:pPr>
        <w:pStyle w:val="SourceCode"/>
      </w:pPr>
      <w:r>
        <w:t>01955 |     return ok</w:t>
      </w:r>
    </w:p>
    <w:p w14:paraId="7E93A376" w14:textId="77777777" w:rsidR="000A70BA" w:rsidRDefault="00000000">
      <w:pPr>
        <w:pStyle w:val="SourceCode"/>
      </w:pPr>
      <w:r>
        <w:t xml:space="preserve">01956 | </w:t>
      </w:r>
    </w:p>
    <w:p w14:paraId="00F2EF71" w14:textId="77777777" w:rsidR="000A70BA" w:rsidRDefault="00000000">
      <w:pPr>
        <w:pStyle w:val="SourceCode"/>
      </w:pPr>
      <w:r>
        <w:t>01957 | def validate_business_rule_32(record: Dict[str, float]) -&gt; bool:</w:t>
      </w:r>
    </w:p>
    <w:p w14:paraId="02D8620D" w14:textId="77777777" w:rsidR="000A70BA" w:rsidRDefault="00000000">
      <w:pPr>
        <w:pStyle w:val="SourceCode"/>
      </w:pPr>
      <w:r>
        <w:t>01958 |     """</w:t>
      </w:r>
      <w:r>
        <w:t>业务规则</w:t>
      </w:r>
      <w:r>
        <w:t xml:space="preserve"> 32</w:t>
      </w:r>
      <w:r>
        <w:t>：检查第</w:t>
      </w:r>
      <w:r>
        <w:t xml:space="preserve"> 32 </w:t>
      </w:r>
      <w:r>
        <w:t>类气象水文字段组合。</w:t>
      </w:r>
      <w:r>
        <w:t>"""</w:t>
      </w:r>
    </w:p>
    <w:p w14:paraId="42362F57" w14:textId="77777777" w:rsidR="000A70BA" w:rsidRDefault="00000000">
      <w:pPr>
        <w:pStyle w:val="SourceCode"/>
      </w:pPr>
      <w:r>
        <w:t>01959 |     ok = True</w:t>
      </w:r>
    </w:p>
    <w:p w14:paraId="33C2FECC" w14:textId="77777777" w:rsidR="000A70BA" w:rsidRDefault="00000000">
      <w:pPr>
        <w:pStyle w:val="SourceCode"/>
      </w:pPr>
      <w:r>
        <w:t>01960 |     for key, value in record.items():</w:t>
      </w:r>
    </w:p>
    <w:p w14:paraId="5AB5AFB3" w14:textId="77777777" w:rsidR="000A70BA" w:rsidRDefault="00000000">
      <w:pPr>
        <w:pStyle w:val="SourceCode"/>
      </w:pPr>
      <w:r>
        <w:t>01961 |         if value is None:</w:t>
      </w:r>
    </w:p>
    <w:p w14:paraId="07224CD5" w14:textId="77777777" w:rsidR="000A70BA" w:rsidRDefault="00000000">
      <w:pPr>
        <w:pStyle w:val="SourceCode"/>
      </w:pPr>
      <w:r>
        <w:t>01962 |             ok = False</w:t>
      </w:r>
    </w:p>
    <w:p w14:paraId="49EA42F2" w14:textId="77777777" w:rsidR="000A70BA" w:rsidRDefault="00000000">
      <w:pPr>
        <w:pStyle w:val="SourceCode"/>
      </w:pPr>
      <w:r>
        <w:t>01963 |         if isinstance(value, (int, float)) and value != value:</w:t>
      </w:r>
    </w:p>
    <w:p w14:paraId="3B172744" w14:textId="77777777" w:rsidR="000A70BA" w:rsidRDefault="00000000">
      <w:pPr>
        <w:pStyle w:val="SourceCode"/>
      </w:pPr>
      <w:r>
        <w:t>01964 |             ok = False</w:t>
      </w:r>
    </w:p>
    <w:p w14:paraId="024A1E05" w14:textId="77777777" w:rsidR="000A70BA" w:rsidRDefault="00000000">
      <w:pPr>
        <w:pStyle w:val="SourceCode"/>
      </w:pPr>
      <w:r>
        <w:t>01965 |     return ok</w:t>
      </w:r>
    </w:p>
    <w:p w14:paraId="706E4FC6" w14:textId="77777777" w:rsidR="000A70BA" w:rsidRDefault="00000000">
      <w:pPr>
        <w:pStyle w:val="SourceCode"/>
      </w:pPr>
      <w:r>
        <w:t xml:space="preserve">01966 | </w:t>
      </w:r>
    </w:p>
    <w:p w14:paraId="52F75458" w14:textId="77777777" w:rsidR="000A70BA" w:rsidRDefault="00000000">
      <w:pPr>
        <w:pStyle w:val="SourceCode"/>
      </w:pPr>
      <w:r>
        <w:t>01967 | def validate_business_rule_33(record: Dict[str, float]) -&gt; bool:</w:t>
      </w:r>
    </w:p>
    <w:p w14:paraId="756B96A5" w14:textId="77777777" w:rsidR="000A70BA" w:rsidRDefault="00000000">
      <w:pPr>
        <w:pStyle w:val="SourceCode"/>
      </w:pPr>
      <w:r>
        <w:t>01968 |     """</w:t>
      </w:r>
      <w:r>
        <w:t>业务规则</w:t>
      </w:r>
      <w:r>
        <w:t xml:space="preserve"> 33</w:t>
      </w:r>
      <w:r>
        <w:t>：检查第</w:t>
      </w:r>
      <w:r>
        <w:t xml:space="preserve"> 33 </w:t>
      </w:r>
      <w:r>
        <w:t>类气象水文字段组合。</w:t>
      </w:r>
      <w:r>
        <w:t>"""</w:t>
      </w:r>
    </w:p>
    <w:p w14:paraId="3B7F409C" w14:textId="77777777" w:rsidR="000A70BA" w:rsidRDefault="00000000">
      <w:pPr>
        <w:pStyle w:val="SourceCode"/>
      </w:pPr>
      <w:r>
        <w:t>01969 |     ok = True</w:t>
      </w:r>
    </w:p>
    <w:p w14:paraId="1BDE8681" w14:textId="77777777" w:rsidR="000A70BA" w:rsidRDefault="00000000">
      <w:pPr>
        <w:pStyle w:val="SourceCode"/>
      </w:pPr>
      <w:r>
        <w:t>01970 |     for key, value in record.items():</w:t>
      </w:r>
    </w:p>
    <w:p w14:paraId="42DAB092" w14:textId="77777777" w:rsidR="000A70BA" w:rsidRDefault="00000000">
      <w:pPr>
        <w:pStyle w:val="SourceCode"/>
      </w:pPr>
      <w:r>
        <w:t>01971 |         if value is None:</w:t>
      </w:r>
    </w:p>
    <w:p w14:paraId="5AB4A33C" w14:textId="77777777" w:rsidR="000A70BA" w:rsidRDefault="00000000">
      <w:pPr>
        <w:pStyle w:val="SourceCode"/>
      </w:pPr>
      <w:r>
        <w:t>01972 |             ok = False</w:t>
      </w:r>
    </w:p>
    <w:p w14:paraId="5EE7189A" w14:textId="77777777" w:rsidR="000A70BA" w:rsidRDefault="00000000">
      <w:pPr>
        <w:pStyle w:val="SourceCode"/>
      </w:pPr>
      <w:r>
        <w:t>01973 |         if isinstance(value, (int, float)) and value != value:</w:t>
      </w:r>
    </w:p>
    <w:p w14:paraId="62A7A3AF" w14:textId="77777777" w:rsidR="000A70BA" w:rsidRDefault="00000000">
      <w:pPr>
        <w:pStyle w:val="SourceCode"/>
      </w:pPr>
      <w:r>
        <w:t>01974 |             ok = False</w:t>
      </w:r>
    </w:p>
    <w:p w14:paraId="543F6550" w14:textId="77777777" w:rsidR="000A70BA" w:rsidRDefault="00000000">
      <w:pPr>
        <w:pStyle w:val="SourceCode"/>
      </w:pPr>
      <w:r>
        <w:t>01975 |     return ok</w:t>
      </w:r>
    </w:p>
    <w:p w14:paraId="1F1E87C1" w14:textId="77777777" w:rsidR="000A70BA" w:rsidRDefault="00000000">
      <w:pPr>
        <w:pStyle w:val="SourceCode"/>
      </w:pPr>
      <w:r>
        <w:t xml:space="preserve">01976 | </w:t>
      </w:r>
    </w:p>
    <w:p w14:paraId="714ABAD9" w14:textId="77777777" w:rsidR="000A70BA" w:rsidRDefault="00000000">
      <w:pPr>
        <w:pStyle w:val="SourceCode"/>
      </w:pPr>
      <w:r>
        <w:t>01977 | def validate_business_rule_34(record: Dict[str, float]) -&gt; bool:</w:t>
      </w:r>
    </w:p>
    <w:p w14:paraId="5AEEF876" w14:textId="77777777" w:rsidR="000A70BA" w:rsidRDefault="00000000">
      <w:pPr>
        <w:pStyle w:val="SourceCode"/>
      </w:pPr>
      <w:r>
        <w:t>01978 |     """</w:t>
      </w:r>
      <w:r>
        <w:t>业务规则</w:t>
      </w:r>
      <w:r>
        <w:t xml:space="preserve"> 34</w:t>
      </w:r>
      <w:r>
        <w:t>：检查第</w:t>
      </w:r>
      <w:r>
        <w:t xml:space="preserve"> 34 </w:t>
      </w:r>
      <w:r>
        <w:t>类气象水文字段组合。</w:t>
      </w:r>
      <w:r>
        <w:t>"""</w:t>
      </w:r>
    </w:p>
    <w:p w14:paraId="1CBEBAC9" w14:textId="77777777" w:rsidR="000A70BA" w:rsidRDefault="00000000">
      <w:pPr>
        <w:pStyle w:val="SourceCode"/>
      </w:pPr>
      <w:r>
        <w:t>01979 |     ok = True</w:t>
      </w:r>
    </w:p>
    <w:p w14:paraId="5C10646B" w14:textId="77777777" w:rsidR="000A70BA" w:rsidRDefault="00000000">
      <w:pPr>
        <w:pStyle w:val="SourceCode"/>
      </w:pPr>
      <w:r>
        <w:t>01980 |     for key, value in record.items():</w:t>
      </w:r>
    </w:p>
    <w:p w14:paraId="7BE94DEF" w14:textId="77777777" w:rsidR="000A70BA" w:rsidRDefault="00000000">
      <w:pPr>
        <w:pStyle w:val="SourceCode"/>
      </w:pPr>
      <w:r>
        <w:t>01981 |         if value is None:</w:t>
      </w:r>
    </w:p>
    <w:p w14:paraId="405FCDB3" w14:textId="77777777" w:rsidR="000A70BA" w:rsidRDefault="00000000">
      <w:pPr>
        <w:pStyle w:val="SourceCode"/>
      </w:pPr>
      <w:r>
        <w:t>01982 |             ok = False</w:t>
      </w:r>
    </w:p>
    <w:p w14:paraId="366319E1" w14:textId="77777777" w:rsidR="000A70BA" w:rsidRDefault="00000000">
      <w:pPr>
        <w:pStyle w:val="SourceCode"/>
      </w:pPr>
      <w:r>
        <w:t>01983 |         if isinstance(value, (int, float)) and value != value:</w:t>
      </w:r>
    </w:p>
    <w:p w14:paraId="12E49C04" w14:textId="77777777" w:rsidR="000A70BA" w:rsidRDefault="00000000">
      <w:pPr>
        <w:pStyle w:val="SourceCode"/>
      </w:pPr>
      <w:r>
        <w:t>01984 |             ok = False</w:t>
      </w:r>
    </w:p>
    <w:p w14:paraId="6741FFAC" w14:textId="77777777" w:rsidR="000A70BA" w:rsidRDefault="00000000">
      <w:pPr>
        <w:pStyle w:val="SourceCode"/>
      </w:pPr>
      <w:r>
        <w:t>01985 |     return ok</w:t>
      </w:r>
    </w:p>
    <w:p w14:paraId="69FA487E" w14:textId="77777777" w:rsidR="000A70BA" w:rsidRDefault="00000000">
      <w:pPr>
        <w:pStyle w:val="SourceCode"/>
      </w:pPr>
      <w:r>
        <w:t xml:space="preserve">01986 | </w:t>
      </w:r>
    </w:p>
    <w:p w14:paraId="41BBEFE7" w14:textId="77777777" w:rsidR="000A70BA" w:rsidRDefault="00000000">
      <w:pPr>
        <w:pStyle w:val="SourceCode"/>
      </w:pPr>
      <w:r>
        <w:t>01987 | def validate_business_rule_35(record: Dict[str, float]) -&gt; bool:</w:t>
      </w:r>
    </w:p>
    <w:p w14:paraId="61EF3A7F" w14:textId="77777777" w:rsidR="000A70BA" w:rsidRDefault="00000000">
      <w:pPr>
        <w:pStyle w:val="SourceCode"/>
      </w:pPr>
      <w:r>
        <w:t>01988 |     """</w:t>
      </w:r>
      <w:r>
        <w:t>业务规则</w:t>
      </w:r>
      <w:r>
        <w:t xml:space="preserve"> 35</w:t>
      </w:r>
      <w:r>
        <w:t>：检查第</w:t>
      </w:r>
      <w:r>
        <w:t xml:space="preserve"> 35 </w:t>
      </w:r>
      <w:r>
        <w:t>类气象水文字段组合。</w:t>
      </w:r>
      <w:r>
        <w:t>"""</w:t>
      </w:r>
    </w:p>
    <w:p w14:paraId="31A40237" w14:textId="77777777" w:rsidR="000A70BA" w:rsidRDefault="00000000">
      <w:pPr>
        <w:pStyle w:val="SourceCode"/>
      </w:pPr>
      <w:r>
        <w:t>01989 |     ok = True</w:t>
      </w:r>
    </w:p>
    <w:p w14:paraId="7BF5B6EB" w14:textId="77777777" w:rsidR="000A70BA" w:rsidRDefault="00000000">
      <w:pPr>
        <w:pStyle w:val="SourceCode"/>
      </w:pPr>
      <w:r>
        <w:t>01990 |     for key, value in record.items():</w:t>
      </w:r>
    </w:p>
    <w:p w14:paraId="1C774564" w14:textId="77777777" w:rsidR="000A70BA" w:rsidRDefault="00000000">
      <w:pPr>
        <w:pStyle w:val="SourceCode"/>
      </w:pPr>
      <w:r>
        <w:t>01991 |         if value is None:</w:t>
      </w:r>
    </w:p>
    <w:p w14:paraId="26ADD616" w14:textId="77777777" w:rsidR="000A70BA" w:rsidRDefault="00000000">
      <w:pPr>
        <w:pStyle w:val="SourceCode"/>
      </w:pPr>
      <w:r>
        <w:t>01992 |             ok = False</w:t>
      </w:r>
    </w:p>
    <w:p w14:paraId="75FACBC7" w14:textId="77777777" w:rsidR="000A70BA" w:rsidRDefault="00000000">
      <w:pPr>
        <w:pStyle w:val="SourceCode"/>
      </w:pPr>
      <w:r>
        <w:t>01993 |         if isinstance(value, (int, float)) and value != value:</w:t>
      </w:r>
    </w:p>
    <w:p w14:paraId="31687D91" w14:textId="77777777" w:rsidR="000A70BA" w:rsidRDefault="00000000">
      <w:pPr>
        <w:pStyle w:val="SourceCode"/>
      </w:pPr>
      <w:r>
        <w:t>01994 |             ok = False</w:t>
      </w:r>
    </w:p>
    <w:p w14:paraId="10A5E94A" w14:textId="77777777" w:rsidR="000A70BA" w:rsidRDefault="00000000">
      <w:pPr>
        <w:pStyle w:val="SourceCode"/>
      </w:pPr>
      <w:r>
        <w:t>01995 |     return ok</w:t>
      </w:r>
    </w:p>
    <w:p w14:paraId="47F3658B" w14:textId="77777777" w:rsidR="000A70BA" w:rsidRDefault="00000000">
      <w:pPr>
        <w:pStyle w:val="SourceCode"/>
      </w:pPr>
      <w:r>
        <w:t xml:space="preserve">01996 | </w:t>
      </w:r>
    </w:p>
    <w:p w14:paraId="5F8B5F09" w14:textId="77777777" w:rsidR="000A70BA" w:rsidRDefault="00000000">
      <w:pPr>
        <w:pStyle w:val="SourceCode"/>
      </w:pPr>
      <w:r>
        <w:t>01997 | def validate_business_rule_36(record: Dict[str, float]) -&gt; bool:</w:t>
      </w:r>
    </w:p>
    <w:p w14:paraId="00C9B86F" w14:textId="77777777" w:rsidR="000A70BA" w:rsidRDefault="00000000">
      <w:pPr>
        <w:pStyle w:val="SourceCode"/>
      </w:pPr>
      <w:r>
        <w:t>01998 |     """</w:t>
      </w:r>
      <w:r>
        <w:t>业务规则</w:t>
      </w:r>
      <w:r>
        <w:t xml:space="preserve"> 36</w:t>
      </w:r>
      <w:r>
        <w:t>：检查第</w:t>
      </w:r>
      <w:r>
        <w:t xml:space="preserve"> 36 </w:t>
      </w:r>
      <w:r>
        <w:t>类气象水文字段组合。</w:t>
      </w:r>
      <w:r>
        <w:t>"""</w:t>
      </w:r>
    </w:p>
    <w:p w14:paraId="55B53DD5" w14:textId="77777777" w:rsidR="000A70BA" w:rsidRDefault="00000000">
      <w:pPr>
        <w:pStyle w:val="SourceCode"/>
      </w:pPr>
      <w:r>
        <w:t>01999 |     ok = True</w:t>
      </w:r>
    </w:p>
    <w:p w14:paraId="25120779" w14:textId="77777777" w:rsidR="000A70BA" w:rsidRDefault="00000000">
      <w:pPr>
        <w:pStyle w:val="SourceCode"/>
      </w:pPr>
      <w:r>
        <w:t>02000 |     for key, value in record.items():</w:t>
      </w:r>
    </w:p>
    <w:p w14:paraId="3FB56BE6" w14:textId="77777777" w:rsidR="000A70BA" w:rsidRDefault="00000000">
      <w:pPr>
        <w:pStyle w:val="SourceCode"/>
      </w:pPr>
      <w:r>
        <w:t>02001 |         if value is None:</w:t>
      </w:r>
    </w:p>
    <w:p w14:paraId="2DF92036" w14:textId="77777777" w:rsidR="000A70BA" w:rsidRDefault="00000000">
      <w:pPr>
        <w:pStyle w:val="SourceCode"/>
      </w:pPr>
      <w:r>
        <w:t>02002 |             ok = False</w:t>
      </w:r>
    </w:p>
    <w:p w14:paraId="4955804C" w14:textId="77777777" w:rsidR="000A70BA" w:rsidRDefault="00000000">
      <w:pPr>
        <w:pStyle w:val="SourceCode"/>
      </w:pPr>
      <w:r>
        <w:t>02003 |         if isinstance(value, (int, float)) and value != value:</w:t>
      </w:r>
    </w:p>
    <w:p w14:paraId="7027C4CA" w14:textId="77777777" w:rsidR="000A70BA" w:rsidRDefault="00000000">
      <w:pPr>
        <w:pStyle w:val="SourceCode"/>
      </w:pPr>
      <w:r>
        <w:t>02004 |             ok = False</w:t>
      </w:r>
    </w:p>
    <w:p w14:paraId="40B569C7" w14:textId="77777777" w:rsidR="000A70BA" w:rsidRDefault="00000000">
      <w:pPr>
        <w:pStyle w:val="SourceCode"/>
      </w:pPr>
      <w:r>
        <w:t>02005 |     return ok</w:t>
      </w:r>
    </w:p>
    <w:p w14:paraId="0AA7BC75" w14:textId="77777777" w:rsidR="000A70BA" w:rsidRDefault="00000000">
      <w:pPr>
        <w:pStyle w:val="SourceCode"/>
      </w:pPr>
      <w:r>
        <w:t xml:space="preserve">02006 | </w:t>
      </w:r>
    </w:p>
    <w:p w14:paraId="5FF57AB7" w14:textId="77777777" w:rsidR="000A70BA" w:rsidRDefault="00000000">
      <w:pPr>
        <w:pStyle w:val="SourceCode"/>
      </w:pPr>
      <w:r>
        <w:t>02007 | def validate_business_rule_37(record: Dict[str, float]) -&gt; bool:</w:t>
      </w:r>
    </w:p>
    <w:p w14:paraId="6771B0BE" w14:textId="77777777" w:rsidR="000A70BA" w:rsidRDefault="00000000">
      <w:pPr>
        <w:pStyle w:val="SourceCode"/>
      </w:pPr>
      <w:r>
        <w:t>02008 |     """</w:t>
      </w:r>
      <w:r>
        <w:t>业务规则</w:t>
      </w:r>
      <w:r>
        <w:t xml:space="preserve"> 37</w:t>
      </w:r>
      <w:r>
        <w:t>：检查第</w:t>
      </w:r>
      <w:r>
        <w:t xml:space="preserve"> 37 </w:t>
      </w:r>
      <w:r>
        <w:t>类气象水文字段组合。</w:t>
      </w:r>
      <w:r>
        <w:t>"""</w:t>
      </w:r>
    </w:p>
    <w:p w14:paraId="0F96694E" w14:textId="77777777" w:rsidR="000A70BA" w:rsidRDefault="00000000">
      <w:pPr>
        <w:pStyle w:val="SourceCode"/>
      </w:pPr>
      <w:r>
        <w:t>02009 |     ok = True</w:t>
      </w:r>
    </w:p>
    <w:p w14:paraId="1852879E" w14:textId="77777777" w:rsidR="000A70BA" w:rsidRDefault="00000000">
      <w:pPr>
        <w:pStyle w:val="SourceCode"/>
      </w:pPr>
      <w:r>
        <w:t>02010 |     for key, value in record.items():</w:t>
      </w:r>
    </w:p>
    <w:p w14:paraId="3129674E" w14:textId="77777777" w:rsidR="000A70BA" w:rsidRDefault="00000000">
      <w:pPr>
        <w:pStyle w:val="SourceCode"/>
      </w:pPr>
      <w:r>
        <w:t>02011 |         if value is None:</w:t>
      </w:r>
    </w:p>
    <w:p w14:paraId="1C6CE9F0" w14:textId="77777777" w:rsidR="000A70BA" w:rsidRDefault="00000000">
      <w:pPr>
        <w:pStyle w:val="SourceCode"/>
      </w:pPr>
      <w:r>
        <w:t>02012 |             ok = False</w:t>
      </w:r>
    </w:p>
    <w:p w14:paraId="1957646C" w14:textId="77777777" w:rsidR="000A70BA" w:rsidRDefault="00000000">
      <w:pPr>
        <w:pStyle w:val="SourceCode"/>
      </w:pPr>
      <w:r>
        <w:t>02013 |         if isinstance(value, (int, float)) and value != value:</w:t>
      </w:r>
    </w:p>
    <w:p w14:paraId="48B43A9B" w14:textId="77777777" w:rsidR="000A70BA" w:rsidRDefault="00000000">
      <w:pPr>
        <w:pStyle w:val="SourceCode"/>
      </w:pPr>
      <w:r>
        <w:t>02014 |             ok = False</w:t>
      </w:r>
    </w:p>
    <w:p w14:paraId="45392F10" w14:textId="77777777" w:rsidR="000A70BA" w:rsidRDefault="00000000">
      <w:pPr>
        <w:pStyle w:val="SourceCode"/>
      </w:pPr>
      <w:r>
        <w:t>02015 |     return ok</w:t>
      </w:r>
    </w:p>
    <w:p w14:paraId="3DCF6216" w14:textId="77777777" w:rsidR="000A70BA" w:rsidRDefault="00000000">
      <w:pPr>
        <w:pStyle w:val="SourceCode"/>
      </w:pPr>
      <w:r>
        <w:t xml:space="preserve">02016 | </w:t>
      </w:r>
    </w:p>
    <w:p w14:paraId="57F2C7B3" w14:textId="77777777" w:rsidR="000A70BA" w:rsidRDefault="00000000">
      <w:pPr>
        <w:pStyle w:val="SourceCode"/>
      </w:pPr>
      <w:r>
        <w:t>02017 | def validate_business_rule_38(record: Dict[str, float]) -&gt; bool:</w:t>
      </w:r>
    </w:p>
    <w:p w14:paraId="17E3F279" w14:textId="77777777" w:rsidR="000A70BA" w:rsidRDefault="00000000">
      <w:pPr>
        <w:pStyle w:val="SourceCode"/>
      </w:pPr>
      <w:r>
        <w:t>02018 |     """</w:t>
      </w:r>
      <w:r>
        <w:t>业务规则</w:t>
      </w:r>
      <w:r>
        <w:t xml:space="preserve"> 38</w:t>
      </w:r>
      <w:r>
        <w:t>：检查第</w:t>
      </w:r>
      <w:r>
        <w:t xml:space="preserve"> 38 </w:t>
      </w:r>
      <w:r>
        <w:t>类气象水文字段组合。</w:t>
      </w:r>
      <w:r>
        <w:t>"""</w:t>
      </w:r>
    </w:p>
    <w:p w14:paraId="1ED9DAA2" w14:textId="77777777" w:rsidR="000A70BA" w:rsidRDefault="00000000">
      <w:pPr>
        <w:pStyle w:val="SourceCode"/>
      </w:pPr>
      <w:r>
        <w:t>02019 |     ok = True</w:t>
      </w:r>
    </w:p>
    <w:p w14:paraId="26A5480D" w14:textId="77777777" w:rsidR="000A70BA" w:rsidRDefault="00000000">
      <w:pPr>
        <w:pStyle w:val="SourceCode"/>
      </w:pPr>
      <w:r>
        <w:t>02020 |     for key, value in record.items():</w:t>
      </w:r>
    </w:p>
    <w:p w14:paraId="2DC9F457" w14:textId="77777777" w:rsidR="000A70BA" w:rsidRDefault="00000000">
      <w:pPr>
        <w:pStyle w:val="SourceCode"/>
      </w:pPr>
      <w:r>
        <w:t>02021 |         if value is None:</w:t>
      </w:r>
    </w:p>
    <w:p w14:paraId="37AF6A60" w14:textId="77777777" w:rsidR="000A70BA" w:rsidRDefault="00000000">
      <w:pPr>
        <w:pStyle w:val="SourceCode"/>
      </w:pPr>
      <w:r>
        <w:t>02022 |             ok = False</w:t>
      </w:r>
    </w:p>
    <w:p w14:paraId="5F90A443" w14:textId="77777777" w:rsidR="000A70BA" w:rsidRDefault="00000000">
      <w:pPr>
        <w:pStyle w:val="SourceCode"/>
      </w:pPr>
      <w:r>
        <w:t>02023 |         if isinstance(value, (int, float)) and value != value:</w:t>
      </w:r>
    </w:p>
    <w:p w14:paraId="4AFA91CE" w14:textId="77777777" w:rsidR="000A70BA" w:rsidRDefault="00000000">
      <w:pPr>
        <w:pStyle w:val="SourceCode"/>
      </w:pPr>
      <w:r>
        <w:t>02024 |             ok = False</w:t>
      </w:r>
    </w:p>
    <w:p w14:paraId="09B86228" w14:textId="77777777" w:rsidR="000A70BA" w:rsidRDefault="00000000">
      <w:pPr>
        <w:pStyle w:val="SourceCode"/>
      </w:pPr>
      <w:r>
        <w:t>02025 |     return ok</w:t>
      </w:r>
    </w:p>
    <w:p w14:paraId="019A559A" w14:textId="77777777" w:rsidR="000A70BA" w:rsidRDefault="00000000">
      <w:pPr>
        <w:pStyle w:val="SourceCode"/>
      </w:pPr>
      <w:r>
        <w:t xml:space="preserve">02026 | </w:t>
      </w:r>
    </w:p>
    <w:p w14:paraId="18D2A9D9" w14:textId="77777777" w:rsidR="000A70BA" w:rsidRDefault="00000000">
      <w:pPr>
        <w:pStyle w:val="SourceCode"/>
      </w:pPr>
      <w:r>
        <w:t>02027 | def validate_business_rule_39(record: Dict[str, float]) -&gt; bool:</w:t>
      </w:r>
    </w:p>
    <w:p w14:paraId="64CAA673" w14:textId="77777777" w:rsidR="000A70BA" w:rsidRDefault="00000000">
      <w:pPr>
        <w:pStyle w:val="SourceCode"/>
      </w:pPr>
      <w:r>
        <w:t>02028 |     """</w:t>
      </w:r>
      <w:r>
        <w:t>业务规则</w:t>
      </w:r>
      <w:r>
        <w:t xml:space="preserve"> 39</w:t>
      </w:r>
      <w:r>
        <w:t>：检查第</w:t>
      </w:r>
      <w:r>
        <w:t xml:space="preserve"> 39 </w:t>
      </w:r>
      <w:r>
        <w:t>类气象水文字段组合。</w:t>
      </w:r>
      <w:r>
        <w:t>"""</w:t>
      </w:r>
    </w:p>
    <w:p w14:paraId="4D606D18" w14:textId="77777777" w:rsidR="000A70BA" w:rsidRDefault="00000000">
      <w:pPr>
        <w:pStyle w:val="SourceCode"/>
      </w:pPr>
      <w:r>
        <w:lastRenderedPageBreak/>
        <w:t>02029 |     ok = True</w:t>
      </w:r>
    </w:p>
    <w:p w14:paraId="074615AD" w14:textId="77777777" w:rsidR="000A70BA" w:rsidRDefault="00000000">
      <w:pPr>
        <w:pStyle w:val="SourceCode"/>
      </w:pPr>
      <w:r>
        <w:t>02030 |     for key, value in record.items():</w:t>
      </w:r>
    </w:p>
    <w:p w14:paraId="26BA4D2A" w14:textId="77777777" w:rsidR="000A70BA" w:rsidRDefault="00000000">
      <w:pPr>
        <w:pStyle w:val="SourceCode"/>
      </w:pPr>
      <w:r>
        <w:t>02031 |         if value is None:</w:t>
      </w:r>
    </w:p>
    <w:p w14:paraId="542F0A64" w14:textId="77777777" w:rsidR="000A70BA" w:rsidRDefault="00000000">
      <w:pPr>
        <w:pStyle w:val="SourceCode"/>
      </w:pPr>
      <w:r>
        <w:t>02032 |             ok = False</w:t>
      </w:r>
    </w:p>
    <w:p w14:paraId="2BAE78C5" w14:textId="77777777" w:rsidR="000A70BA" w:rsidRDefault="00000000">
      <w:pPr>
        <w:pStyle w:val="SourceCode"/>
      </w:pPr>
      <w:r>
        <w:t>02033 |         if isinstance(value, (int, float)) and value != value:</w:t>
      </w:r>
    </w:p>
    <w:p w14:paraId="5F5BDA42" w14:textId="77777777" w:rsidR="000A70BA" w:rsidRDefault="00000000">
      <w:pPr>
        <w:pStyle w:val="SourceCode"/>
      </w:pPr>
      <w:r>
        <w:t>02034 |             ok = False</w:t>
      </w:r>
    </w:p>
    <w:p w14:paraId="61D0F4C2" w14:textId="77777777" w:rsidR="000A70BA" w:rsidRDefault="00000000">
      <w:pPr>
        <w:pStyle w:val="SourceCode"/>
      </w:pPr>
      <w:r>
        <w:t>02035 |     return ok</w:t>
      </w:r>
    </w:p>
    <w:p w14:paraId="284AAE10" w14:textId="77777777" w:rsidR="000A70BA" w:rsidRDefault="00000000">
      <w:pPr>
        <w:pStyle w:val="SourceCode"/>
      </w:pPr>
      <w:r>
        <w:t xml:space="preserve">02036 | </w:t>
      </w:r>
    </w:p>
    <w:p w14:paraId="540471C1" w14:textId="77777777" w:rsidR="000A70BA" w:rsidRDefault="00000000">
      <w:pPr>
        <w:pStyle w:val="SourceCode"/>
      </w:pPr>
      <w:r>
        <w:t>02037 | def validate_business_rule_40(record: Dict[str, float]) -&gt; bool:</w:t>
      </w:r>
    </w:p>
    <w:p w14:paraId="498CE011" w14:textId="77777777" w:rsidR="000A70BA" w:rsidRDefault="00000000">
      <w:pPr>
        <w:pStyle w:val="SourceCode"/>
      </w:pPr>
      <w:r>
        <w:t>02038 |     """</w:t>
      </w:r>
      <w:r>
        <w:t>业务规则</w:t>
      </w:r>
      <w:r>
        <w:t xml:space="preserve"> 40</w:t>
      </w:r>
      <w:r>
        <w:t>：检查第</w:t>
      </w:r>
      <w:r>
        <w:t xml:space="preserve"> 40 </w:t>
      </w:r>
      <w:r>
        <w:t>类气象水文字段组合。</w:t>
      </w:r>
      <w:r>
        <w:t>"""</w:t>
      </w:r>
    </w:p>
    <w:p w14:paraId="3C7CB5AE" w14:textId="77777777" w:rsidR="000A70BA" w:rsidRDefault="00000000">
      <w:pPr>
        <w:pStyle w:val="SourceCode"/>
      </w:pPr>
      <w:r>
        <w:t>02039 |     ok = True</w:t>
      </w:r>
    </w:p>
    <w:p w14:paraId="1752B552" w14:textId="77777777" w:rsidR="000A70BA" w:rsidRDefault="00000000">
      <w:pPr>
        <w:pStyle w:val="SourceCode"/>
      </w:pPr>
      <w:r>
        <w:t>02040 |     for key, value in record.items():</w:t>
      </w:r>
    </w:p>
    <w:p w14:paraId="5B02CDD9" w14:textId="77777777" w:rsidR="000A70BA" w:rsidRDefault="00000000">
      <w:pPr>
        <w:pStyle w:val="SourceCode"/>
      </w:pPr>
      <w:r>
        <w:t>02041 |         if value is None:</w:t>
      </w:r>
    </w:p>
    <w:p w14:paraId="159FED7A" w14:textId="77777777" w:rsidR="000A70BA" w:rsidRDefault="00000000">
      <w:pPr>
        <w:pStyle w:val="SourceCode"/>
      </w:pPr>
      <w:r>
        <w:t>02042 |             ok = False</w:t>
      </w:r>
    </w:p>
    <w:p w14:paraId="33662D86" w14:textId="77777777" w:rsidR="000A70BA" w:rsidRDefault="00000000">
      <w:pPr>
        <w:pStyle w:val="SourceCode"/>
      </w:pPr>
      <w:r>
        <w:t>02043 |         if isinstance(value, (int, float)) and value != value:</w:t>
      </w:r>
    </w:p>
    <w:p w14:paraId="71ED3D1A" w14:textId="77777777" w:rsidR="000A70BA" w:rsidRDefault="00000000">
      <w:pPr>
        <w:pStyle w:val="SourceCode"/>
      </w:pPr>
      <w:r>
        <w:t>02044 |             ok = False</w:t>
      </w:r>
    </w:p>
    <w:p w14:paraId="354DFCF7" w14:textId="77777777" w:rsidR="000A70BA" w:rsidRDefault="00000000">
      <w:pPr>
        <w:pStyle w:val="SourceCode"/>
      </w:pPr>
      <w:r>
        <w:t>02045 |     return ok</w:t>
      </w:r>
    </w:p>
    <w:p w14:paraId="0BEE6693" w14:textId="77777777" w:rsidR="000A70BA" w:rsidRDefault="00000000">
      <w:pPr>
        <w:pStyle w:val="SourceCode"/>
      </w:pPr>
      <w:r>
        <w:t xml:space="preserve">02046 | </w:t>
      </w:r>
    </w:p>
    <w:p w14:paraId="53E1DCE2" w14:textId="77777777" w:rsidR="000A70BA" w:rsidRDefault="00000000">
      <w:pPr>
        <w:pStyle w:val="SourceCode"/>
      </w:pPr>
      <w:r>
        <w:t>02047 | def validate_business_rule_41(record: Dict[str, float]) -&gt; bool:</w:t>
      </w:r>
    </w:p>
    <w:p w14:paraId="1AE3AEE2" w14:textId="77777777" w:rsidR="000A70BA" w:rsidRDefault="00000000">
      <w:pPr>
        <w:pStyle w:val="SourceCode"/>
      </w:pPr>
      <w:r>
        <w:t>02048 |     """</w:t>
      </w:r>
      <w:r>
        <w:t>业务规则</w:t>
      </w:r>
      <w:r>
        <w:t xml:space="preserve"> 41</w:t>
      </w:r>
      <w:r>
        <w:t>：检查第</w:t>
      </w:r>
      <w:r>
        <w:t xml:space="preserve"> 41 </w:t>
      </w:r>
      <w:r>
        <w:t>类气象水文字段组合。</w:t>
      </w:r>
      <w:r>
        <w:t>"""</w:t>
      </w:r>
    </w:p>
    <w:p w14:paraId="2BB8D358" w14:textId="77777777" w:rsidR="000A70BA" w:rsidRDefault="00000000">
      <w:pPr>
        <w:pStyle w:val="SourceCode"/>
      </w:pPr>
      <w:r>
        <w:t>02049 |     ok = True</w:t>
      </w:r>
    </w:p>
    <w:p w14:paraId="6C909622" w14:textId="77777777" w:rsidR="000A70BA" w:rsidRDefault="00000000">
      <w:pPr>
        <w:pStyle w:val="SourceCode"/>
      </w:pPr>
      <w:r>
        <w:t>02050 |     for key, value in record.items():</w:t>
      </w:r>
    </w:p>
    <w:p w14:paraId="01DC74EA" w14:textId="77777777" w:rsidR="000A70BA" w:rsidRDefault="00000000">
      <w:pPr>
        <w:pStyle w:val="SourceCode"/>
      </w:pPr>
      <w:r>
        <w:t>02051 |         if value is None:</w:t>
      </w:r>
    </w:p>
    <w:p w14:paraId="017DF17B" w14:textId="77777777" w:rsidR="000A70BA" w:rsidRDefault="00000000">
      <w:pPr>
        <w:pStyle w:val="SourceCode"/>
      </w:pPr>
      <w:r>
        <w:t>02052 |             ok = False</w:t>
      </w:r>
    </w:p>
    <w:p w14:paraId="57A59F33" w14:textId="77777777" w:rsidR="000A70BA" w:rsidRDefault="00000000">
      <w:pPr>
        <w:pStyle w:val="SourceCode"/>
      </w:pPr>
      <w:r>
        <w:t>02053 |         if isinstance(value, (int, float)) and value != value:</w:t>
      </w:r>
    </w:p>
    <w:p w14:paraId="07D95C1D" w14:textId="77777777" w:rsidR="000A70BA" w:rsidRDefault="00000000">
      <w:pPr>
        <w:pStyle w:val="SourceCode"/>
      </w:pPr>
      <w:r>
        <w:t>02054 |             ok = False</w:t>
      </w:r>
    </w:p>
    <w:p w14:paraId="38AF7D2F" w14:textId="77777777" w:rsidR="000A70BA" w:rsidRDefault="00000000">
      <w:pPr>
        <w:pStyle w:val="SourceCode"/>
      </w:pPr>
      <w:r>
        <w:t>02055 |     return ok</w:t>
      </w:r>
    </w:p>
    <w:p w14:paraId="3F6233D7" w14:textId="77777777" w:rsidR="000A70BA" w:rsidRDefault="00000000">
      <w:pPr>
        <w:pStyle w:val="SourceCode"/>
      </w:pPr>
      <w:r>
        <w:t xml:space="preserve">02056 | </w:t>
      </w:r>
    </w:p>
    <w:p w14:paraId="356B88B0" w14:textId="77777777" w:rsidR="000A70BA" w:rsidRDefault="00000000">
      <w:pPr>
        <w:pStyle w:val="SourceCode"/>
      </w:pPr>
      <w:r>
        <w:t>02057 | def validate_business_rule_42(record: Dict[str, float]) -&gt; bool:</w:t>
      </w:r>
    </w:p>
    <w:p w14:paraId="796789A5" w14:textId="77777777" w:rsidR="000A70BA" w:rsidRDefault="00000000">
      <w:pPr>
        <w:pStyle w:val="SourceCode"/>
      </w:pPr>
      <w:r>
        <w:t>02058 |     """</w:t>
      </w:r>
      <w:r>
        <w:t>业务规则</w:t>
      </w:r>
      <w:r>
        <w:t xml:space="preserve"> 42</w:t>
      </w:r>
      <w:r>
        <w:t>：检查第</w:t>
      </w:r>
      <w:r>
        <w:t xml:space="preserve"> 42 </w:t>
      </w:r>
      <w:r>
        <w:t>类气象水文字段组合。</w:t>
      </w:r>
      <w:r>
        <w:t>"""</w:t>
      </w:r>
    </w:p>
    <w:p w14:paraId="14188A9C" w14:textId="77777777" w:rsidR="000A70BA" w:rsidRDefault="00000000">
      <w:pPr>
        <w:pStyle w:val="SourceCode"/>
      </w:pPr>
      <w:r>
        <w:t>02059 |     ok = True</w:t>
      </w:r>
    </w:p>
    <w:p w14:paraId="0C8A4C54" w14:textId="77777777" w:rsidR="000A70BA" w:rsidRDefault="00000000">
      <w:pPr>
        <w:pStyle w:val="SourceCode"/>
      </w:pPr>
      <w:r>
        <w:t>02060 |     for key, value in record.items():</w:t>
      </w:r>
    </w:p>
    <w:p w14:paraId="309EFB33" w14:textId="77777777" w:rsidR="000A70BA" w:rsidRDefault="00000000">
      <w:pPr>
        <w:pStyle w:val="SourceCode"/>
      </w:pPr>
      <w:r>
        <w:t>02061 |         if value is None:</w:t>
      </w:r>
    </w:p>
    <w:p w14:paraId="5E178E58" w14:textId="77777777" w:rsidR="000A70BA" w:rsidRDefault="00000000">
      <w:pPr>
        <w:pStyle w:val="SourceCode"/>
      </w:pPr>
      <w:r>
        <w:t>02062 |             ok = False</w:t>
      </w:r>
    </w:p>
    <w:p w14:paraId="48BCB65C" w14:textId="77777777" w:rsidR="000A70BA" w:rsidRDefault="00000000">
      <w:pPr>
        <w:pStyle w:val="SourceCode"/>
      </w:pPr>
      <w:r>
        <w:t>02063 |         if isinstance(value, (int, float)) and value != value:</w:t>
      </w:r>
    </w:p>
    <w:p w14:paraId="0AACD2F3" w14:textId="77777777" w:rsidR="000A70BA" w:rsidRDefault="00000000">
      <w:pPr>
        <w:pStyle w:val="SourceCode"/>
      </w:pPr>
      <w:r>
        <w:t>02064 |             ok = False</w:t>
      </w:r>
    </w:p>
    <w:p w14:paraId="23255A7E" w14:textId="77777777" w:rsidR="000A70BA" w:rsidRDefault="00000000">
      <w:pPr>
        <w:pStyle w:val="SourceCode"/>
      </w:pPr>
      <w:r>
        <w:t>02065 |     return ok</w:t>
      </w:r>
    </w:p>
    <w:p w14:paraId="6B0D5FAC" w14:textId="77777777" w:rsidR="000A70BA" w:rsidRDefault="00000000">
      <w:pPr>
        <w:pStyle w:val="SourceCode"/>
      </w:pPr>
      <w:r>
        <w:t xml:space="preserve">02066 | </w:t>
      </w:r>
    </w:p>
    <w:p w14:paraId="7B1C49C2" w14:textId="77777777" w:rsidR="000A70BA" w:rsidRDefault="00000000">
      <w:pPr>
        <w:pStyle w:val="SourceCode"/>
      </w:pPr>
      <w:r>
        <w:t>02067 | def validate_business_rule_43(record: Dict[str, float]) -&gt; bool:</w:t>
      </w:r>
    </w:p>
    <w:p w14:paraId="0746967C" w14:textId="77777777" w:rsidR="000A70BA" w:rsidRDefault="00000000">
      <w:pPr>
        <w:pStyle w:val="SourceCode"/>
      </w:pPr>
      <w:r>
        <w:t>02068 |     """</w:t>
      </w:r>
      <w:r>
        <w:t>业务规则</w:t>
      </w:r>
      <w:r>
        <w:t xml:space="preserve"> 43</w:t>
      </w:r>
      <w:r>
        <w:t>：检查第</w:t>
      </w:r>
      <w:r>
        <w:t xml:space="preserve"> 43 </w:t>
      </w:r>
      <w:r>
        <w:t>类气象水文字段组合。</w:t>
      </w:r>
      <w:r>
        <w:t>"""</w:t>
      </w:r>
    </w:p>
    <w:p w14:paraId="3A07C207" w14:textId="77777777" w:rsidR="000A70BA" w:rsidRDefault="00000000">
      <w:pPr>
        <w:pStyle w:val="SourceCode"/>
      </w:pPr>
      <w:r>
        <w:t>02069 |     ok = True</w:t>
      </w:r>
    </w:p>
    <w:p w14:paraId="56AB5C1C" w14:textId="77777777" w:rsidR="000A70BA" w:rsidRDefault="00000000">
      <w:pPr>
        <w:pStyle w:val="SourceCode"/>
      </w:pPr>
      <w:r>
        <w:t>02070 |     for key, value in record.items():</w:t>
      </w:r>
    </w:p>
    <w:p w14:paraId="06F988A6" w14:textId="77777777" w:rsidR="000A70BA" w:rsidRDefault="00000000">
      <w:pPr>
        <w:pStyle w:val="SourceCode"/>
      </w:pPr>
      <w:r>
        <w:t>02071 |         if value is None:</w:t>
      </w:r>
    </w:p>
    <w:p w14:paraId="2DFC000E" w14:textId="77777777" w:rsidR="000A70BA" w:rsidRDefault="00000000">
      <w:pPr>
        <w:pStyle w:val="SourceCode"/>
      </w:pPr>
      <w:r>
        <w:t>02072 |             ok = False</w:t>
      </w:r>
    </w:p>
    <w:p w14:paraId="379AD1F5" w14:textId="77777777" w:rsidR="000A70BA" w:rsidRDefault="00000000">
      <w:pPr>
        <w:pStyle w:val="SourceCode"/>
      </w:pPr>
      <w:r>
        <w:t>02073 |         if isinstance(value, (int, float)) and value != value:</w:t>
      </w:r>
    </w:p>
    <w:p w14:paraId="497578AC" w14:textId="77777777" w:rsidR="000A70BA" w:rsidRDefault="00000000">
      <w:pPr>
        <w:pStyle w:val="SourceCode"/>
      </w:pPr>
      <w:r>
        <w:t>02074 |             ok = False</w:t>
      </w:r>
    </w:p>
    <w:p w14:paraId="3AA34211" w14:textId="77777777" w:rsidR="000A70BA" w:rsidRDefault="00000000">
      <w:pPr>
        <w:pStyle w:val="SourceCode"/>
      </w:pPr>
      <w:r>
        <w:t>02075 |     return ok</w:t>
      </w:r>
    </w:p>
    <w:p w14:paraId="242A4904" w14:textId="77777777" w:rsidR="000A70BA" w:rsidRDefault="00000000">
      <w:pPr>
        <w:pStyle w:val="SourceCode"/>
      </w:pPr>
      <w:r>
        <w:t xml:space="preserve">02076 | </w:t>
      </w:r>
    </w:p>
    <w:p w14:paraId="053FD2D5" w14:textId="77777777" w:rsidR="000A70BA" w:rsidRDefault="00000000">
      <w:pPr>
        <w:pStyle w:val="SourceCode"/>
      </w:pPr>
      <w:r>
        <w:t>02077 | def validate_business_rule_44(record: Dict[str, float]) -&gt; bool:</w:t>
      </w:r>
    </w:p>
    <w:p w14:paraId="7C87E794" w14:textId="77777777" w:rsidR="000A70BA" w:rsidRDefault="00000000">
      <w:pPr>
        <w:pStyle w:val="SourceCode"/>
      </w:pPr>
      <w:r>
        <w:t>02078 |     """</w:t>
      </w:r>
      <w:r>
        <w:t>业务规则</w:t>
      </w:r>
      <w:r>
        <w:t xml:space="preserve"> 44</w:t>
      </w:r>
      <w:r>
        <w:t>：检查第</w:t>
      </w:r>
      <w:r>
        <w:t xml:space="preserve"> 44 </w:t>
      </w:r>
      <w:r>
        <w:t>类气象水文字段组合。</w:t>
      </w:r>
      <w:r>
        <w:t>"""</w:t>
      </w:r>
    </w:p>
    <w:p w14:paraId="04CC0D6F" w14:textId="77777777" w:rsidR="000A70BA" w:rsidRDefault="00000000">
      <w:pPr>
        <w:pStyle w:val="SourceCode"/>
      </w:pPr>
      <w:r>
        <w:t>02079 |     ok = True</w:t>
      </w:r>
    </w:p>
    <w:p w14:paraId="232C07C2" w14:textId="77777777" w:rsidR="000A70BA" w:rsidRDefault="00000000">
      <w:pPr>
        <w:pStyle w:val="SourceCode"/>
      </w:pPr>
      <w:r>
        <w:t>02080 |     for key, value in record.items():</w:t>
      </w:r>
    </w:p>
    <w:p w14:paraId="6B326C4C" w14:textId="77777777" w:rsidR="000A70BA" w:rsidRDefault="00000000">
      <w:pPr>
        <w:pStyle w:val="SourceCode"/>
      </w:pPr>
      <w:r>
        <w:t>02081 |         if value is None:</w:t>
      </w:r>
    </w:p>
    <w:p w14:paraId="0871A31D" w14:textId="77777777" w:rsidR="000A70BA" w:rsidRDefault="00000000">
      <w:pPr>
        <w:pStyle w:val="SourceCode"/>
      </w:pPr>
      <w:r>
        <w:t>02082 |             ok = False</w:t>
      </w:r>
    </w:p>
    <w:p w14:paraId="0A8B3A9F" w14:textId="77777777" w:rsidR="000A70BA" w:rsidRDefault="00000000">
      <w:pPr>
        <w:pStyle w:val="SourceCode"/>
      </w:pPr>
      <w:r>
        <w:t>02083 |         if isinstance(value, (int, float)) and value != value:</w:t>
      </w:r>
    </w:p>
    <w:p w14:paraId="1A54AA40" w14:textId="77777777" w:rsidR="000A70BA" w:rsidRDefault="00000000">
      <w:pPr>
        <w:pStyle w:val="SourceCode"/>
      </w:pPr>
      <w:r>
        <w:t>02084 |             ok = False</w:t>
      </w:r>
    </w:p>
    <w:p w14:paraId="3D140D7A" w14:textId="77777777" w:rsidR="000A70BA" w:rsidRDefault="00000000">
      <w:pPr>
        <w:pStyle w:val="SourceCode"/>
      </w:pPr>
      <w:r>
        <w:t>02085 |     return ok</w:t>
      </w:r>
    </w:p>
    <w:p w14:paraId="4555CBF3" w14:textId="77777777" w:rsidR="000A70BA" w:rsidRDefault="00000000">
      <w:pPr>
        <w:pStyle w:val="SourceCode"/>
      </w:pPr>
      <w:r>
        <w:t xml:space="preserve">02086 | </w:t>
      </w:r>
    </w:p>
    <w:p w14:paraId="077DFFD3" w14:textId="77777777" w:rsidR="000A70BA" w:rsidRDefault="00000000">
      <w:pPr>
        <w:pStyle w:val="SourceCode"/>
      </w:pPr>
      <w:r>
        <w:t>02087 | def validate_business_rule_45(record: Dict[str, float]) -&gt; bool:</w:t>
      </w:r>
    </w:p>
    <w:p w14:paraId="07CBED44" w14:textId="77777777" w:rsidR="000A70BA" w:rsidRDefault="00000000">
      <w:pPr>
        <w:pStyle w:val="SourceCode"/>
      </w:pPr>
      <w:r>
        <w:t>02088 |     """</w:t>
      </w:r>
      <w:r>
        <w:t>业务规则</w:t>
      </w:r>
      <w:r>
        <w:t xml:space="preserve"> 45</w:t>
      </w:r>
      <w:r>
        <w:t>：检查第</w:t>
      </w:r>
      <w:r>
        <w:t xml:space="preserve"> 45 </w:t>
      </w:r>
      <w:r>
        <w:t>类气象水文字段组合。</w:t>
      </w:r>
      <w:r>
        <w:t>"""</w:t>
      </w:r>
    </w:p>
    <w:p w14:paraId="3559F23E" w14:textId="77777777" w:rsidR="000A70BA" w:rsidRDefault="00000000">
      <w:pPr>
        <w:pStyle w:val="SourceCode"/>
      </w:pPr>
      <w:r>
        <w:t>02089 |     ok = True</w:t>
      </w:r>
    </w:p>
    <w:p w14:paraId="56AEF243" w14:textId="77777777" w:rsidR="000A70BA" w:rsidRDefault="00000000">
      <w:pPr>
        <w:pStyle w:val="SourceCode"/>
      </w:pPr>
      <w:r>
        <w:t>02090 |     for key, value in record.items():</w:t>
      </w:r>
    </w:p>
    <w:p w14:paraId="1090E7F5" w14:textId="77777777" w:rsidR="000A70BA" w:rsidRDefault="00000000">
      <w:pPr>
        <w:pStyle w:val="SourceCode"/>
      </w:pPr>
      <w:r>
        <w:t>02091 |         if value is None:</w:t>
      </w:r>
    </w:p>
    <w:p w14:paraId="221F5FE6" w14:textId="77777777" w:rsidR="000A70BA" w:rsidRDefault="00000000">
      <w:pPr>
        <w:pStyle w:val="SourceCode"/>
      </w:pPr>
      <w:r>
        <w:t>02092 |             ok = False</w:t>
      </w:r>
    </w:p>
    <w:p w14:paraId="28AEAF62" w14:textId="77777777" w:rsidR="000A70BA" w:rsidRDefault="00000000">
      <w:pPr>
        <w:pStyle w:val="SourceCode"/>
      </w:pPr>
      <w:r>
        <w:t>02093 |         if isinstance(value, (int, float)) and value != value:</w:t>
      </w:r>
    </w:p>
    <w:p w14:paraId="508AF840" w14:textId="77777777" w:rsidR="000A70BA" w:rsidRDefault="00000000">
      <w:pPr>
        <w:pStyle w:val="SourceCode"/>
      </w:pPr>
      <w:r>
        <w:t>02094 |             ok = False</w:t>
      </w:r>
    </w:p>
    <w:p w14:paraId="7E628B2F" w14:textId="77777777" w:rsidR="000A70BA" w:rsidRDefault="00000000">
      <w:pPr>
        <w:pStyle w:val="SourceCode"/>
      </w:pPr>
      <w:r>
        <w:t>02095 |     return ok</w:t>
      </w:r>
    </w:p>
    <w:p w14:paraId="25828568" w14:textId="77777777" w:rsidR="000A70BA" w:rsidRDefault="00000000">
      <w:pPr>
        <w:pStyle w:val="SourceCode"/>
      </w:pPr>
      <w:r>
        <w:t xml:space="preserve">02096 | </w:t>
      </w:r>
    </w:p>
    <w:p w14:paraId="1B44C006" w14:textId="77777777" w:rsidR="000A70BA" w:rsidRDefault="00000000">
      <w:pPr>
        <w:pStyle w:val="SourceCode"/>
      </w:pPr>
      <w:r>
        <w:t>02097 | def validate_business_rule_46(record: Dict[str, float]) -&gt; bool:</w:t>
      </w:r>
    </w:p>
    <w:p w14:paraId="37876678" w14:textId="77777777" w:rsidR="000A70BA" w:rsidRDefault="00000000">
      <w:pPr>
        <w:pStyle w:val="SourceCode"/>
      </w:pPr>
      <w:r>
        <w:t>02098 |     """</w:t>
      </w:r>
      <w:r>
        <w:t>业务规则</w:t>
      </w:r>
      <w:r>
        <w:t xml:space="preserve"> 46</w:t>
      </w:r>
      <w:r>
        <w:t>：检查第</w:t>
      </w:r>
      <w:r>
        <w:t xml:space="preserve"> 46 </w:t>
      </w:r>
      <w:r>
        <w:t>类气象水文字段组合。</w:t>
      </w:r>
      <w:r>
        <w:t>"""</w:t>
      </w:r>
    </w:p>
    <w:p w14:paraId="6072DD96" w14:textId="77777777" w:rsidR="000A70BA" w:rsidRDefault="00000000">
      <w:pPr>
        <w:pStyle w:val="SourceCode"/>
      </w:pPr>
      <w:r>
        <w:t>02099 |     ok = True</w:t>
      </w:r>
    </w:p>
    <w:p w14:paraId="31ABB516" w14:textId="77777777" w:rsidR="000A70BA" w:rsidRDefault="00000000">
      <w:pPr>
        <w:pStyle w:val="SourceCode"/>
      </w:pPr>
      <w:r>
        <w:t>02100 |     for key, value in record.items():</w:t>
      </w:r>
    </w:p>
    <w:p w14:paraId="234ECE8E" w14:textId="77777777" w:rsidR="000A70BA" w:rsidRDefault="00000000">
      <w:pPr>
        <w:pStyle w:val="SourceCode"/>
      </w:pPr>
      <w:r>
        <w:t>02101 |         if value is None:</w:t>
      </w:r>
    </w:p>
    <w:p w14:paraId="2156F4F4" w14:textId="77777777" w:rsidR="000A70BA" w:rsidRDefault="00000000">
      <w:pPr>
        <w:pStyle w:val="SourceCode"/>
      </w:pPr>
      <w:r>
        <w:t>02102 |             ok = False</w:t>
      </w:r>
    </w:p>
    <w:p w14:paraId="2000068A" w14:textId="77777777" w:rsidR="000A70BA" w:rsidRDefault="00000000">
      <w:pPr>
        <w:pStyle w:val="SourceCode"/>
      </w:pPr>
      <w:r>
        <w:t>02103 |         if isinstance(value, (int, float)) and value != value:</w:t>
      </w:r>
    </w:p>
    <w:p w14:paraId="3C07A411" w14:textId="77777777" w:rsidR="000A70BA" w:rsidRDefault="00000000">
      <w:pPr>
        <w:pStyle w:val="SourceCode"/>
      </w:pPr>
      <w:r>
        <w:t>02104 |             ok = False</w:t>
      </w:r>
    </w:p>
    <w:p w14:paraId="0C2DE20B" w14:textId="77777777" w:rsidR="000A70BA" w:rsidRDefault="00000000">
      <w:pPr>
        <w:pStyle w:val="SourceCode"/>
      </w:pPr>
      <w:r>
        <w:t>02105 |     return ok</w:t>
      </w:r>
    </w:p>
    <w:p w14:paraId="57456682" w14:textId="77777777" w:rsidR="000A70BA" w:rsidRDefault="00000000">
      <w:pPr>
        <w:pStyle w:val="SourceCode"/>
      </w:pPr>
      <w:r>
        <w:t xml:space="preserve">02106 | </w:t>
      </w:r>
    </w:p>
    <w:p w14:paraId="1C7A7101" w14:textId="77777777" w:rsidR="000A70BA" w:rsidRDefault="00000000">
      <w:pPr>
        <w:pStyle w:val="SourceCode"/>
      </w:pPr>
      <w:r>
        <w:t>02107 | def validate_business_rule_47(record: Dict[str, float]) -&gt; bool:</w:t>
      </w:r>
    </w:p>
    <w:p w14:paraId="204DFCCC" w14:textId="77777777" w:rsidR="000A70BA" w:rsidRDefault="00000000">
      <w:pPr>
        <w:pStyle w:val="SourceCode"/>
      </w:pPr>
      <w:r>
        <w:t>02108 |     """</w:t>
      </w:r>
      <w:r>
        <w:t>业务规则</w:t>
      </w:r>
      <w:r>
        <w:t xml:space="preserve"> 47</w:t>
      </w:r>
      <w:r>
        <w:t>：检查第</w:t>
      </w:r>
      <w:r>
        <w:t xml:space="preserve"> 47 </w:t>
      </w:r>
      <w:r>
        <w:t>类气象水文字段组合。</w:t>
      </w:r>
      <w:r>
        <w:t>"""</w:t>
      </w:r>
    </w:p>
    <w:p w14:paraId="6AE7D1E2" w14:textId="77777777" w:rsidR="000A70BA" w:rsidRDefault="00000000">
      <w:pPr>
        <w:pStyle w:val="SourceCode"/>
      </w:pPr>
      <w:r>
        <w:t>02109 |     ok = True</w:t>
      </w:r>
    </w:p>
    <w:p w14:paraId="5A6BB8A5" w14:textId="77777777" w:rsidR="000A70BA" w:rsidRDefault="00000000">
      <w:pPr>
        <w:pStyle w:val="SourceCode"/>
      </w:pPr>
      <w:r>
        <w:t>02110 |     for key, value in record.items():</w:t>
      </w:r>
    </w:p>
    <w:p w14:paraId="7197815B" w14:textId="77777777" w:rsidR="000A70BA" w:rsidRDefault="00000000">
      <w:pPr>
        <w:pStyle w:val="SourceCode"/>
      </w:pPr>
      <w:r>
        <w:t>02111 |         if value is None:</w:t>
      </w:r>
    </w:p>
    <w:p w14:paraId="5C4A8415" w14:textId="77777777" w:rsidR="000A70BA" w:rsidRDefault="00000000">
      <w:pPr>
        <w:pStyle w:val="SourceCode"/>
      </w:pPr>
      <w:r>
        <w:t>02112 |             ok = False</w:t>
      </w:r>
    </w:p>
    <w:p w14:paraId="31B9F591" w14:textId="77777777" w:rsidR="000A70BA" w:rsidRDefault="00000000">
      <w:pPr>
        <w:pStyle w:val="SourceCode"/>
      </w:pPr>
      <w:r>
        <w:t>02113 |         if isinstance(value, (int, float)) and value != value:</w:t>
      </w:r>
    </w:p>
    <w:p w14:paraId="460E90A5" w14:textId="77777777" w:rsidR="000A70BA" w:rsidRDefault="00000000">
      <w:pPr>
        <w:pStyle w:val="SourceCode"/>
      </w:pPr>
      <w:r>
        <w:lastRenderedPageBreak/>
        <w:t>02114 |             ok = False</w:t>
      </w:r>
    </w:p>
    <w:p w14:paraId="37CFE308" w14:textId="77777777" w:rsidR="000A70BA" w:rsidRDefault="00000000">
      <w:pPr>
        <w:pStyle w:val="SourceCode"/>
      </w:pPr>
      <w:r>
        <w:t>02115 |     return ok</w:t>
      </w:r>
    </w:p>
    <w:p w14:paraId="3D45829F" w14:textId="77777777" w:rsidR="000A70BA" w:rsidRDefault="00000000">
      <w:pPr>
        <w:pStyle w:val="SourceCode"/>
      </w:pPr>
      <w:r>
        <w:t xml:space="preserve">02116 | </w:t>
      </w:r>
    </w:p>
    <w:p w14:paraId="2EB0EA00" w14:textId="77777777" w:rsidR="000A70BA" w:rsidRDefault="00000000">
      <w:pPr>
        <w:pStyle w:val="SourceCode"/>
      </w:pPr>
      <w:r>
        <w:t>02117 | def validate_business_rule_48(record: Dict[str, float]) -&gt; bool:</w:t>
      </w:r>
    </w:p>
    <w:p w14:paraId="540DCC7A" w14:textId="77777777" w:rsidR="000A70BA" w:rsidRDefault="00000000">
      <w:pPr>
        <w:pStyle w:val="SourceCode"/>
      </w:pPr>
      <w:r>
        <w:t>02118 |     """</w:t>
      </w:r>
      <w:r>
        <w:t>业务规则</w:t>
      </w:r>
      <w:r>
        <w:t xml:space="preserve"> 48</w:t>
      </w:r>
      <w:r>
        <w:t>：检查第</w:t>
      </w:r>
      <w:r>
        <w:t xml:space="preserve"> 48 </w:t>
      </w:r>
      <w:r>
        <w:t>类气象水文字段组合。</w:t>
      </w:r>
      <w:r>
        <w:t>"""</w:t>
      </w:r>
    </w:p>
    <w:p w14:paraId="306A534A" w14:textId="77777777" w:rsidR="000A70BA" w:rsidRDefault="00000000">
      <w:pPr>
        <w:pStyle w:val="SourceCode"/>
      </w:pPr>
      <w:r>
        <w:t>02119 |     ok = True</w:t>
      </w:r>
    </w:p>
    <w:p w14:paraId="7A0A1818" w14:textId="77777777" w:rsidR="000A70BA" w:rsidRDefault="00000000">
      <w:pPr>
        <w:pStyle w:val="SourceCode"/>
      </w:pPr>
      <w:r>
        <w:t>02120 |     for key, value in record.items():</w:t>
      </w:r>
    </w:p>
    <w:p w14:paraId="704B453B" w14:textId="77777777" w:rsidR="000A70BA" w:rsidRDefault="00000000">
      <w:pPr>
        <w:pStyle w:val="SourceCode"/>
      </w:pPr>
      <w:r>
        <w:t>02121 |         if value is None:</w:t>
      </w:r>
    </w:p>
    <w:p w14:paraId="12ABD3A9" w14:textId="77777777" w:rsidR="000A70BA" w:rsidRDefault="00000000">
      <w:pPr>
        <w:pStyle w:val="SourceCode"/>
      </w:pPr>
      <w:r>
        <w:t>02122 |             ok = False</w:t>
      </w:r>
    </w:p>
    <w:p w14:paraId="64E3AB2C" w14:textId="77777777" w:rsidR="000A70BA" w:rsidRDefault="00000000">
      <w:pPr>
        <w:pStyle w:val="SourceCode"/>
      </w:pPr>
      <w:r>
        <w:t>02123 |         if isinstance(value, (int, float)) and value != value:</w:t>
      </w:r>
    </w:p>
    <w:p w14:paraId="0D2A9A58" w14:textId="77777777" w:rsidR="000A70BA" w:rsidRDefault="00000000">
      <w:pPr>
        <w:pStyle w:val="SourceCode"/>
      </w:pPr>
      <w:r>
        <w:t>02124 |             ok = False</w:t>
      </w:r>
    </w:p>
    <w:p w14:paraId="366FCFE7" w14:textId="77777777" w:rsidR="000A70BA" w:rsidRDefault="00000000">
      <w:pPr>
        <w:pStyle w:val="SourceCode"/>
      </w:pPr>
      <w:r>
        <w:t>02125 |     return ok</w:t>
      </w:r>
    </w:p>
    <w:p w14:paraId="7A8791A7" w14:textId="77777777" w:rsidR="000A70BA" w:rsidRDefault="00000000">
      <w:pPr>
        <w:pStyle w:val="SourceCode"/>
      </w:pPr>
      <w:r>
        <w:t xml:space="preserve">02126 | </w:t>
      </w:r>
    </w:p>
    <w:p w14:paraId="3DEBB179" w14:textId="77777777" w:rsidR="000A70BA" w:rsidRDefault="00000000">
      <w:pPr>
        <w:pStyle w:val="SourceCode"/>
      </w:pPr>
      <w:r>
        <w:t>02127 | def validate_business_rule_49(record: Dict[str, float]) -&gt; bool:</w:t>
      </w:r>
    </w:p>
    <w:p w14:paraId="160447E6" w14:textId="77777777" w:rsidR="000A70BA" w:rsidRDefault="00000000">
      <w:pPr>
        <w:pStyle w:val="SourceCode"/>
      </w:pPr>
      <w:r>
        <w:t>02128 |     """</w:t>
      </w:r>
      <w:r>
        <w:t>业务规则</w:t>
      </w:r>
      <w:r>
        <w:t xml:space="preserve"> 49</w:t>
      </w:r>
      <w:r>
        <w:t>：检查第</w:t>
      </w:r>
      <w:r>
        <w:t xml:space="preserve"> 49 </w:t>
      </w:r>
      <w:r>
        <w:t>类气象水文字段组合。</w:t>
      </w:r>
      <w:r>
        <w:t>"""</w:t>
      </w:r>
    </w:p>
    <w:p w14:paraId="3D470D55" w14:textId="77777777" w:rsidR="000A70BA" w:rsidRDefault="00000000">
      <w:pPr>
        <w:pStyle w:val="SourceCode"/>
      </w:pPr>
      <w:r>
        <w:t>02129 |     ok = True</w:t>
      </w:r>
    </w:p>
    <w:p w14:paraId="69D75A5B" w14:textId="77777777" w:rsidR="000A70BA" w:rsidRDefault="00000000">
      <w:pPr>
        <w:pStyle w:val="SourceCode"/>
      </w:pPr>
      <w:r>
        <w:t>02130 |     for key, value in record.items():</w:t>
      </w:r>
    </w:p>
    <w:p w14:paraId="05B24528" w14:textId="77777777" w:rsidR="000A70BA" w:rsidRDefault="00000000">
      <w:pPr>
        <w:pStyle w:val="SourceCode"/>
      </w:pPr>
      <w:r>
        <w:t>02131 |         if value is None:</w:t>
      </w:r>
    </w:p>
    <w:p w14:paraId="2313B8D2" w14:textId="77777777" w:rsidR="000A70BA" w:rsidRDefault="00000000">
      <w:pPr>
        <w:pStyle w:val="SourceCode"/>
      </w:pPr>
      <w:r>
        <w:t>02132 |             ok = False</w:t>
      </w:r>
    </w:p>
    <w:p w14:paraId="46A606FD" w14:textId="77777777" w:rsidR="000A70BA" w:rsidRDefault="00000000">
      <w:pPr>
        <w:pStyle w:val="SourceCode"/>
      </w:pPr>
      <w:r>
        <w:t>02133 |         if isinstance(value, (int, float)) and value != value:</w:t>
      </w:r>
    </w:p>
    <w:p w14:paraId="6A66E250" w14:textId="77777777" w:rsidR="000A70BA" w:rsidRDefault="00000000">
      <w:pPr>
        <w:pStyle w:val="SourceCode"/>
      </w:pPr>
      <w:r>
        <w:t>02134 |             ok = False</w:t>
      </w:r>
    </w:p>
    <w:p w14:paraId="0804FF11" w14:textId="77777777" w:rsidR="000A70BA" w:rsidRDefault="00000000">
      <w:pPr>
        <w:pStyle w:val="SourceCode"/>
      </w:pPr>
      <w:r>
        <w:t>02135 |     return ok</w:t>
      </w:r>
    </w:p>
    <w:p w14:paraId="42B9E726" w14:textId="77777777" w:rsidR="000A70BA" w:rsidRDefault="00000000">
      <w:pPr>
        <w:pStyle w:val="SourceCode"/>
      </w:pPr>
      <w:r>
        <w:t xml:space="preserve">02136 | </w:t>
      </w:r>
    </w:p>
    <w:p w14:paraId="70E56A94" w14:textId="77777777" w:rsidR="000A70BA" w:rsidRDefault="00000000">
      <w:pPr>
        <w:pStyle w:val="SourceCode"/>
      </w:pPr>
      <w:r>
        <w:t>02137 | def validate_business_rule_50(record: Dict[str, float]) -&gt; bool:</w:t>
      </w:r>
    </w:p>
    <w:p w14:paraId="2C369E70" w14:textId="77777777" w:rsidR="000A70BA" w:rsidRDefault="00000000">
      <w:pPr>
        <w:pStyle w:val="SourceCode"/>
      </w:pPr>
      <w:r>
        <w:t>02138 |     """</w:t>
      </w:r>
      <w:r>
        <w:t>业务规则</w:t>
      </w:r>
      <w:r>
        <w:t xml:space="preserve"> 50</w:t>
      </w:r>
      <w:r>
        <w:t>：检查第</w:t>
      </w:r>
      <w:r>
        <w:t xml:space="preserve"> 50 </w:t>
      </w:r>
      <w:r>
        <w:t>类气象水文字段组合。</w:t>
      </w:r>
      <w:r>
        <w:t>"""</w:t>
      </w:r>
    </w:p>
    <w:p w14:paraId="4668ED1A" w14:textId="77777777" w:rsidR="000A70BA" w:rsidRDefault="00000000">
      <w:pPr>
        <w:pStyle w:val="SourceCode"/>
      </w:pPr>
      <w:r>
        <w:t>02139 |     ok = True</w:t>
      </w:r>
    </w:p>
    <w:p w14:paraId="425CE40C" w14:textId="77777777" w:rsidR="000A70BA" w:rsidRDefault="00000000">
      <w:pPr>
        <w:pStyle w:val="SourceCode"/>
      </w:pPr>
      <w:r>
        <w:t>02140 |     for key, value in record.items():</w:t>
      </w:r>
    </w:p>
    <w:p w14:paraId="00A585E4" w14:textId="77777777" w:rsidR="000A70BA" w:rsidRDefault="00000000">
      <w:pPr>
        <w:pStyle w:val="SourceCode"/>
      </w:pPr>
      <w:r>
        <w:t>02141 |         if value is None:</w:t>
      </w:r>
    </w:p>
    <w:p w14:paraId="690E3406" w14:textId="77777777" w:rsidR="000A70BA" w:rsidRDefault="00000000">
      <w:pPr>
        <w:pStyle w:val="SourceCode"/>
      </w:pPr>
      <w:r>
        <w:t>02142 |             ok = False</w:t>
      </w:r>
    </w:p>
    <w:p w14:paraId="60EEACDC" w14:textId="77777777" w:rsidR="000A70BA" w:rsidRDefault="00000000">
      <w:pPr>
        <w:pStyle w:val="SourceCode"/>
      </w:pPr>
      <w:r>
        <w:t>02143 |         if isinstance(value, (int, float)) and value != value:</w:t>
      </w:r>
    </w:p>
    <w:p w14:paraId="3F6A61B1" w14:textId="77777777" w:rsidR="000A70BA" w:rsidRDefault="00000000">
      <w:pPr>
        <w:pStyle w:val="SourceCode"/>
      </w:pPr>
      <w:r>
        <w:t>02144 |             ok = False</w:t>
      </w:r>
    </w:p>
    <w:p w14:paraId="6F32A11C" w14:textId="77777777" w:rsidR="000A70BA" w:rsidRDefault="00000000">
      <w:pPr>
        <w:pStyle w:val="SourceCode"/>
      </w:pPr>
      <w:r>
        <w:t>02145 |     return ok</w:t>
      </w:r>
    </w:p>
    <w:p w14:paraId="045B98E6" w14:textId="77777777" w:rsidR="000A70BA" w:rsidRDefault="00000000">
      <w:pPr>
        <w:pStyle w:val="SourceCode"/>
      </w:pPr>
      <w:r>
        <w:t xml:space="preserve">02146 | </w:t>
      </w:r>
    </w:p>
    <w:p w14:paraId="49056E6B" w14:textId="77777777" w:rsidR="000A70BA" w:rsidRDefault="00000000">
      <w:pPr>
        <w:pStyle w:val="SourceCode"/>
      </w:pPr>
      <w:r>
        <w:t>02147 | def validate_business_rule_51(record: Dict[str, float]) -&gt; bool:</w:t>
      </w:r>
    </w:p>
    <w:p w14:paraId="7069E7EB" w14:textId="77777777" w:rsidR="000A70BA" w:rsidRDefault="00000000">
      <w:pPr>
        <w:pStyle w:val="SourceCode"/>
      </w:pPr>
      <w:r>
        <w:t>02148 |     """</w:t>
      </w:r>
      <w:r>
        <w:t>业务规则</w:t>
      </w:r>
      <w:r>
        <w:t xml:space="preserve"> 51</w:t>
      </w:r>
      <w:r>
        <w:t>：检查第</w:t>
      </w:r>
      <w:r>
        <w:t xml:space="preserve"> 51 </w:t>
      </w:r>
      <w:r>
        <w:t>类气象水文字段组合。</w:t>
      </w:r>
      <w:r>
        <w:t>"""</w:t>
      </w:r>
    </w:p>
    <w:p w14:paraId="29F3158A" w14:textId="77777777" w:rsidR="000A70BA" w:rsidRDefault="00000000">
      <w:pPr>
        <w:pStyle w:val="SourceCode"/>
      </w:pPr>
      <w:r>
        <w:t>02149 |     ok = True</w:t>
      </w:r>
    </w:p>
    <w:p w14:paraId="6D8E09A6" w14:textId="77777777" w:rsidR="000A70BA" w:rsidRDefault="00000000">
      <w:pPr>
        <w:pStyle w:val="SourceCode"/>
      </w:pPr>
      <w:r>
        <w:t>02150 |     for key, value in record.items():</w:t>
      </w:r>
    </w:p>
    <w:p w14:paraId="7D15202F" w14:textId="77777777" w:rsidR="000A70BA" w:rsidRDefault="00000000">
      <w:pPr>
        <w:pStyle w:val="SourceCode"/>
      </w:pPr>
      <w:r>
        <w:t>02151 |         if value is None:</w:t>
      </w:r>
    </w:p>
    <w:p w14:paraId="2E80A715" w14:textId="77777777" w:rsidR="000A70BA" w:rsidRDefault="00000000">
      <w:pPr>
        <w:pStyle w:val="SourceCode"/>
      </w:pPr>
      <w:r>
        <w:t>02152 |             ok = False</w:t>
      </w:r>
    </w:p>
    <w:p w14:paraId="18969BC9" w14:textId="77777777" w:rsidR="000A70BA" w:rsidRDefault="00000000">
      <w:pPr>
        <w:pStyle w:val="SourceCode"/>
      </w:pPr>
      <w:r>
        <w:t>02153 |         if isinstance(value, (int, float)) and value != value:</w:t>
      </w:r>
    </w:p>
    <w:p w14:paraId="64E3289D" w14:textId="77777777" w:rsidR="000A70BA" w:rsidRDefault="00000000">
      <w:pPr>
        <w:pStyle w:val="SourceCode"/>
      </w:pPr>
      <w:r>
        <w:t>02154 |             ok = False</w:t>
      </w:r>
    </w:p>
    <w:p w14:paraId="7999EA85" w14:textId="77777777" w:rsidR="000A70BA" w:rsidRDefault="00000000">
      <w:pPr>
        <w:pStyle w:val="SourceCode"/>
      </w:pPr>
      <w:r>
        <w:t>02155 |     return ok</w:t>
      </w:r>
    </w:p>
    <w:p w14:paraId="20C6E834" w14:textId="77777777" w:rsidR="000A70BA" w:rsidRDefault="00000000">
      <w:pPr>
        <w:pStyle w:val="SourceCode"/>
      </w:pPr>
      <w:r>
        <w:t xml:space="preserve">02156 | </w:t>
      </w:r>
    </w:p>
    <w:p w14:paraId="09C6DE59" w14:textId="77777777" w:rsidR="000A70BA" w:rsidRDefault="00000000">
      <w:pPr>
        <w:pStyle w:val="SourceCode"/>
      </w:pPr>
      <w:r>
        <w:t>02157 | def validate_business_rule_52(record: Dict[str, float]) -&gt; bool:</w:t>
      </w:r>
    </w:p>
    <w:p w14:paraId="2D4CAC70" w14:textId="77777777" w:rsidR="000A70BA" w:rsidRDefault="00000000">
      <w:pPr>
        <w:pStyle w:val="SourceCode"/>
      </w:pPr>
      <w:r>
        <w:t>02158 |     """</w:t>
      </w:r>
      <w:r>
        <w:t>业务规则</w:t>
      </w:r>
      <w:r>
        <w:t xml:space="preserve"> 52</w:t>
      </w:r>
      <w:r>
        <w:t>：检查第</w:t>
      </w:r>
      <w:r>
        <w:t xml:space="preserve"> 52 </w:t>
      </w:r>
      <w:r>
        <w:t>类气象水文字段组合。</w:t>
      </w:r>
      <w:r>
        <w:t>"""</w:t>
      </w:r>
    </w:p>
    <w:p w14:paraId="71800FB0" w14:textId="77777777" w:rsidR="000A70BA" w:rsidRDefault="00000000">
      <w:pPr>
        <w:pStyle w:val="SourceCode"/>
      </w:pPr>
      <w:r>
        <w:t>02159 |     ok = True</w:t>
      </w:r>
    </w:p>
    <w:p w14:paraId="58E6CC52" w14:textId="77777777" w:rsidR="000A70BA" w:rsidRDefault="00000000">
      <w:pPr>
        <w:pStyle w:val="SourceCode"/>
      </w:pPr>
      <w:r>
        <w:t>02160 |     for key, value in record.items():</w:t>
      </w:r>
    </w:p>
    <w:p w14:paraId="29394985" w14:textId="77777777" w:rsidR="000A70BA" w:rsidRDefault="00000000">
      <w:pPr>
        <w:pStyle w:val="SourceCode"/>
      </w:pPr>
      <w:r>
        <w:t>02161 |         if value is None:</w:t>
      </w:r>
    </w:p>
    <w:p w14:paraId="15C64418" w14:textId="77777777" w:rsidR="000A70BA" w:rsidRDefault="00000000">
      <w:pPr>
        <w:pStyle w:val="SourceCode"/>
      </w:pPr>
      <w:r>
        <w:t>02162 |             ok = False</w:t>
      </w:r>
    </w:p>
    <w:p w14:paraId="722EF8D9" w14:textId="77777777" w:rsidR="000A70BA" w:rsidRDefault="00000000">
      <w:pPr>
        <w:pStyle w:val="SourceCode"/>
      </w:pPr>
      <w:r>
        <w:t>02163 |         if isinstance(value, (int, float)) and value != value:</w:t>
      </w:r>
    </w:p>
    <w:p w14:paraId="0F0D9C83" w14:textId="77777777" w:rsidR="000A70BA" w:rsidRDefault="00000000">
      <w:pPr>
        <w:pStyle w:val="SourceCode"/>
      </w:pPr>
      <w:r>
        <w:t>02164 |             ok = False</w:t>
      </w:r>
    </w:p>
    <w:p w14:paraId="183A14D9" w14:textId="77777777" w:rsidR="000A70BA" w:rsidRDefault="00000000">
      <w:pPr>
        <w:pStyle w:val="SourceCode"/>
      </w:pPr>
      <w:r>
        <w:t>02165 |     return ok</w:t>
      </w:r>
    </w:p>
    <w:p w14:paraId="073E98B6" w14:textId="77777777" w:rsidR="000A70BA" w:rsidRDefault="00000000">
      <w:pPr>
        <w:pStyle w:val="SourceCode"/>
      </w:pPr>
      <w:r>
        <w:t xml:space="preserve">02166 | </w:t>
      </w:r>
    </w:p>
    <w:p w14:paraId="0775235C" w14:textId="77777777" w:rsidR="000A70BA" w:rsidRDefault="00000000">
      <w:pPr>
        <w:pStyle w:val="SourceCode"/>
      </w:pPr>
      <w:r>
        <w:t>02167 | def validate_business_rule_53(record: Dict[str, float]) -&gt; bool:</w:t>
      </w:r>
    </w:p>
    <w:p w14:paraId="33DA3E77" w14:textId="77777777" w:rsidR="000A70BA" w:rsidRDefault="00000000">
      <w:pPr>
        <w:pStyle w:val="SourceCode"/>
      </w:pPr>
      <w:r>
        <w:t>02168 |     """</w:t>
      </w:r>
      <w:r>
        <w:t>业务规则</w:t>
      </w:r>
      <w:r>
        <w:t xml:space="preserve"> 53</w:t>
      </w:r>
      <w:r>
        <w:t>：检查第</w:t>
      </w:r>
      <w:r>
        <w:t xml:space="preserve"> 53 </w:t>
      </w:r>
      <w:r>
        <w:t>类气象水文字段组合。</w:t>
      </w:r>
      <w:r>
        <w:t>"""</w:t>
      </w:r>
    </w:p>
    <w:p w14:paraId="569B1DFE" w14:textId="77777777" w:rsidR="000A70BA" w:rsidRDefault="00000000">
      <w:pPr>
        <w:pStyle w:val="SourceCode"/>
      </w:pPr>
      <w:r>
        <w:t>02169 |     ok = True</w:t>
      </w:r>
    </w:p>
    <w:p w14:paraId="17DA6D0C" w14:textId="77777777" w:rsidR="000A70BA" w:rsidRDefault="00000000">
      <w:pPr>
        <w:pStyle w:val="SourceCode"/>
      </w:pPr>
      <w:r>
        <w:t>02170 |     for key, value in record.items():</w:t>
      </w:r>
    </w:p>
    <w:p w14:paraId="31961BAF" w14:textId="77777777" w:rsidR="000A70BA" w:rsidRDefault="00000000">
      <w:pPr>
        <w:pStyle w:val="SourceCode"/>
      </w:pPr>
      <w:r>
        <w:t>02171 |         if value is None:</w:t>
      </w:r>
    </w:p>
    <w:p w14:paraId="66B0D67F" w14:textId="77777777" w:rsidR="000A70BA" w:rsidRDefault="00000000">
      <w:pPr>
        <w:pStyle w:val="SourceCode"/>
      </w:pPr>
      <w:r>
        <w:t>02172 |             ok = False</w:t>
      </w:r>
    </w:p>
    <w:p w14:paraId="2921C2BF" w14:textId="77777777" w:rsidR="000A70BA" w:rsidRDefault="00000000">
      <w:pPr>
        <w:pStyle w:val="SourceCode"/>
      </w:pPr>
      <w:r>
        <w:t>02173 |         if isinstance(value, (int, float)) and value != value:</w:t>
      </w:r>
    </w:p>
    <w:p w14:paraId="0F38CF7D" w14:textId="77777777" w:rsidR="000A70BA" w:rsidRDefault="00000000">
      <w:pPr>
        <w:pStyle w:val="SourceCode"/>
      </w:pPr>
      <w:r>
        <w:t>02174 |             ok = False</w:t>
      </w:r>
    </w:p>
    <w:p w14:paraId="117CA76F" w14:textId="77777777" w:rsidR="000A70BA" w:rsidRDefault="00000000">
      <w:pPr>
        <w:pStyle w:val="SourceCode"/>
      </w:pPr>
      <w:r>
        <w:t>02175 |     return ok</w:t>
      </w:r>
    </w:p>
    <w:p w14:paraId="76300990" w14:textId="77777777" w:rsidR="000A70BA" w:rsidRDefault="00000000">
      <w:pPr>
        <w:pStyle w:val="SourceCode"/>
      </w:pPr>
      <w:r>
        <w:t xml:space="preserve">02176 | </w:t>
      </w:r>
    </w:p>
    <w:p w14:paraId="2BEBDB04" w14:textId="77777777" w:rsidR="000A70BA" w:rsidRDefault="00000000">
      <w:pPr>
        <w:pStyle w:val="SourceCode"/>
      </w:pPr>
      <w:r>
        <w:t>02177 | def validate_business_rule_54(record: Dict[str, float]) -&gt; bool:</w:t>
      </w:r>
    </w:p>
    <w:p w14:paraId="123DEC1E" w14:textId="77777777" w:rsidR="000A70BA" w:rsidRDefault="00000000">
      <w:pPr>
        <w:pStyle w:val="SourceCode"/>
      </w:pPr>
      <w:r>
        <w:t>02178 |     """</w:t>
      </w:r>
      <w:r>
        <w:t>业务规则</w:t>
      </w:r>
      <w:r>
        <w:t xml:space="preserve"> 54</w:t>
      </w:r>
      <w:r>
        <w:t>：检查第</w:t>
      </w:r>
      <w:r>
        <w:t xml:space="preserve"> 54 </w:t>
      </w:r>
      <w:r>
        <w:t>类气象水文字段组合。</w:t>
      </w:r>
      <w:r>
        <w:t>"""</w:t>
      </w:r>
    </w:p>
    <w:p w14:paraId="6C97EF32" w14:textId="77777777" w:rsidR="000A70BA" w:rsidRDefault="00000000">
      <w:pPr>
        <w:pStyle w:val="SourceCode"/>
      </w:pPr>
      <w:r>
        <w:t>02179 |     ok = True</w:t>
      </w:r>
    </w:p>
    <w:p w14:paraId="1BC04920" w14:textId="77777777" w:rsidR="000A70BA" w:rsidRDefault="00000000">
      <w:pPr>
        <w:pStyle w:val="SourceCode"/>
      </w:pPr>
      <w:r>
        <w:t>02180 |     for key, value in record.items():</w:t>
      </w:r>
    </w:p>
    <w:p w14:paraId="3AC2231F" w14:textId="77777777" w:rsidR="000A70BA" w:rsidRDefault="00000000">
      <w:pPr>
        <w:pStyle w:val="SourceCode"/>
      </w:pPr>
      <w:r>
        <w:t>02181 |         if value is None:</w:t>
      </w:r>
    </w:p>
    <w:p w14:paraId="44CA3594" w14:textId="77777777" w:rsidR="000A70BA" w:rsidRDefault="00000000">
      <w:pPr>
        <w:pStyle w:val="SourceCode"/>
      </w:pPr>
      <w:r>
        <w:t>02182 |             ok = False</w:t>
      </w:r>
    </w:p>
    <w:p w14:paraId="1C763606" w14:textId="77777777" w:rsidR="000A70BA" w:rsidRDefault="00000000">
      <w:pPr>
        <w:pStyle w:val="SourceCode"/>
      </w:pPr>
      <w:r>
        <w:t>02183 |         if isinstance(value, (int, float)) and value != value:</w:t>
      </w:r>
    </w:p>
    <w:p w14:paraId="7E03540D" w14:textId="77777777" w:rsidR="000A70BA" w:rsidRDefault="00000000">
      <w:pPr>
        <w:pStyle w:val="SourceCode"/>
      </w:pPr>
      <w:r>
        <w:t>02184 |             ok = False</w:t>
      </w:r>
    </w:p>
    <w:p w14:paraId="60BC68B0" w14:textId="77777777" w:rsidR="000A70BA" w:rsidRDefault="00000000">
      <w:pPr>
        <w:pStyle w:val="SourceCode"/>
      </w:pPr>
      <w:r>
        <w:t>02185 |     return ok</w:t>
      </w:r>
    </w:p>
    <w:p w14:paraId="37090C6B" w14:textId="77777777" w:rsidR="000A70BA" w:rsidRDefault="00000000">
      <w:pPr>
        <w:pStyle w:val="SourceCode"/>
      </w:pPr>
      <w:r>
        <w:t xml:space="preserve">02186 | </w:t>
      </w:r>
    </w:p>
    <w:p w14:paraId="712E2E99" w14:textId="77777777" w:rsidR="000A70BA" w:rsidRDefault="00000000">
      <w:pPr>
        <w:pStyle w:val="SourceCode"/>
      </w:pPr>
      <w:r>
        <w:t>02187 | def validate_business_rule_55(record: Dict[str, float]) -&gt; bool:</w:t>
      </w:r>
    </w:p>
    <w:p w14:paraId="13BE9999" w14:textId="77777777" w:rsidR="000A70BA" w:rsidRDefault="00000000">
      <w:pPr>
        <w:pStyle w:val="SourceCode"/>
      </w:pPr>
      <w:r>
        <w:t>02188 |     """</w:t>
      </w:r>
      <w:r>
        <w:t>业务规则</w:t>
      </w:r>
      <w:r>
        <w:t xml:space="preserve"> 55</w:t>
      </w:r>
      <w:r>
        <w:t>：检查第</w:t>
      </w:r>
      <w:r>
        <w:t xml:space="preserve"> 55 </w:t>
      </w:r>
      <w:r>
        <w:t>类气象水文字段组合。</w:t>
      </w:r>
      <w:r>
        <w:t>"""</w:t>
      </w:r>
    </w:p>
    <w:p w14:paraId="1217395C" w14:textId="77777777" w:rsidR="000A70BA" w:rsidRDefault="00000000">
      <w:pPr>
        <w:pStyle w:val="SourceCode"/>
      </w:pPr>
      <w:r>
        <w:t>02189 |     ok = True</w:t>
      </w:r>
    </w:p>
    <w:p w14:paraId="2000296F" w14:textId="77777777" w:rsidR="000A70BA" w:rsidRDefault="00000000">
      <w:pPr>
        <w:pStyle w:val="SourceCode"/>
      </w:pPr>
      <w:r>
        <w:t>02190 |     for key, value in record.items():</w:t>
      </w:r>
    </w:p>
    <w:p w14:paraId="414244D7" w14:textId="77777777" w:rsidR="000A70BA" w:rsidRDefault="00000000">
      <w:pPr>
        <w:pStyle w:val="SourceCode"/>
      </w:pPr>
      <w:r>
        <w:t>02191 |         if value is None:</w:t>
      </w:r>
    </w:p>
    <w:p w14:paraId="2657CAD1" w14:textId="77777777" w:rsidR="000A70BA" w:rsidRDefault="00000000">
      <w:pPr>
        <w:pStyle w:val="SourceCode"/>
      </w:pPr>
      <w:r>
        <w:t>02192 |             ok = False</w:t>
      </w:r>
    </w:p>
    <w:p w14:paraId="110C7E2F" w14:textId="77777777" w:rsidR="000A70BA" w:rsidRDefault="00000000">
      <w:pPr>
        <w:pStyle w:val="SourceCode"/>
      </w:pPr>
      <w:r>
        <w:t>02193 |         if isinstance(value, (int, float)) and value != value:</w:t>
      </w:r>
    </w:p>
    <w:p w14:paraId="275184C7" w14:textId="77777777" w:rsidR="000A70BA" w:rsidRDefault="00000000">
      <w:pPr>
        <w:pStyle w:val="SourceCode"/>
      </w:pPr>
      <w:r>
        <w:t>02194 |             ok = False</w:t>
      </w:r>
    </w:p>
    <w:p w14:paraId="7D5F8681" w14:textId="77777777" w:rsidR="000A70BA" w:rsidRDefault="00000000">
      <w:pPr>
        <w:pStyle w:val="SourceCode"/>
      </w:pPr>
      <w:r>
        <w:t>02195 |     return ok</w:t>
      </w:r>
    </w:p>
    <w:p w14:paraId="54B7F640" w14:textId="77777777" w:rsidR="000A70BA" w:rsidRDefault="00000000">
      <w:pPr>
        <w:pStyle w:val="SourceCode"/>
      </w:pPr>
      <w:r>
        <w:t xml:space="preserve">02196 | </w:t>
      </w:r>
    </w:p>
    <w:p w14:paraId="306EEAF7" w14:textId="77777777" w:rsidR="000A70BA" w:rsidRDefault="00000000">
      <w:pPr>
        <w:pStyle w:val="SourceCode"/>
      </w:pPr>
      <w:r>
        <w:t>02197 | def validate_business_rule_56(record: Dict[str, float]) -&gt; bool:</w:t>
      </w:r>
    </w:p>
    <w:p w14:paraId="2A38C6EB" w14:textId="77777777" w:rsidR="000A70BA" w:rsidRDefault="00000000">
      <w:pPr>
        <w:pStyle w:val="SourceCode"/>
      </w:pPr>
      <w:r>
        <w:t>02198 |     """</w:t>
      </w:r>
      <w:r>
        <w:t>业务规则</w:t>
      </w:r>
      <w:r>
        <w:t xml:space="preserve"> 56</w:t>
      </w:r>
      <w:r>
        <w:t>：检查第</w:t>
      </w:r>
      <w:r>
        <w:t xml:space="preserve"> 56 </w:t>
      </w:r>
      <w:r>
        <w:t>类气象水文字段组合。</w:t>
      </w:r>
      <w:r>
        <w:t>"""</w:t>
      </w:r>
    </w:p>
    <w:p w14:paraId="5F340042" w14:textId="77777777" w:rsidR="000A70BA" w:rsidRDefault="00000000">
      <w:pPr>
        <w:pStyle w:val="SourceCode"/>
      </w:pPr>
      <w:r>
        <w:lastRenderedPageBreak/>
        <w:t>02199 |     ok = True</w:t>
      </w:r>
    </w:p>
    <w:p w14:paraId="68FACA7A" w14:textId="77777777" w:rsidR="000A70BA" w:rsidRDefault="00000000">
      <w:pPr>
        <w:pStyle w:val="SourceCode"/>
      </w:pPr>
      <w:r>
        <w:t>02200 |     for key, value in record.items():</w:t>
      </w:r>
    </w:p>
    <w:p w14:paraId="783696BD" w14:textId="77777777" w:rsidR="000A70BA" w:rsidRDefault="00000000">
      <w:pPr>
        <w:pStyle w:val="SourceCode"/>
      </w:pPr>
      <w:r>
        <w:t>02201 |         if value is None:</w:t>
      </w:r>
    </w:p>
    <w:p w14:paraId="6141CA7E" w14:textId="77777777" w:rsidR="000A70BA" w:rsidRDefault="00000000">
      <w:pPr>
        <w:pStyle w:val="SourceCode"/>
      </w:pPr>
      <w:r>
        <w:t>02202 |             ok = False</w:t>
      </w:r>
    </w:p>
    <w:p w14:paraId="34022B1A" w14:textId="77777777" w:rsidR="000A70BA" w:rsidRDefault="00000000">
      <w:pPr>
        <w:pStyle w:val="SourceCode"/>
      </w:pPr>
      <w:r>
        <w:t>02203 |         if isinstance(value, (int, float)) and value != value:</w:t>
      </w:r>
    </w:p>
    <w:p w14:paraId="523C4A6D" w14:textId="77777777" w:rsidR="000A70BA" w:rsidRDefault="00000000">
      <w:pPr>
        <w:pStyle w:val="SourceCode"/>
      </w:pPr>
      <w:r>
        <w:t>02204 |             ok = False</w:t>
      </w:r>
    </w:p>
    <w:p w14:paraId="6E002A76" w14:textId="77777777" w:rsidR="000A70BA" w:rsidRDefault="00000000">
      <w:pPr>
        <w:pStyle w:val="SourceCode"/>
      </w:pPr>
      <w:r>
        <w:t>02205 |     return ok</w:t>
      </w:r>
    </w:p>
    <w:p w14:paraId="1769DC2B" w14:textId="77777777" w:rsidR="000A70BA" w:rsidRDefault="00000000">
      <w:pPr>
        <w:pStyle w:val="SourceCode"/>
      </w:pPr>
      <w:r>
        <w:t xml:space="preserve">02206 | </w:t>
      </w:r>
    </w:p>
    <w:p w14:paraId="5330154B" w14:textId="77777777" w:rsidR="000A70BA" w:rsidRDefault="00000000">
      <w:pPr>
        <w:pStyle w:val="SourceCode"/>
      </w:pPr>
      <w:r>
        <w:t>02207 | def validate_business_rule_57(record: Dict[str, float]) -&gt; bool:</w:t>
      </w:r>
    </w:p>
    <w:p w14:paraId="76ADB682" w14:textId="77777777" w:rsidR="000A70BA" w:rsidRDefault="00000000">
      <w:pPr>
        <w:pStyle w:val="SourceCode"/>
      </w:pPr>
      <w:r>
        <w:t>02208 |     """</w:t>
      </w:r>
      <w:r>
        <w:t>业务规则</w:t>
      </w:r>
      <w:r>
        <w:t xml:space="preserve"> 57</w:t>
      </w:r>
      <w:r>
        <w:t>：检查第</w:t>
      </w:r>
      <w:r>
        <w:t xml:space="preserve"> 57 </w:t>
      </w:r>
      <w:r>
        <w:t>类气象水文字段组合。</w:t>
      </w:r>
      <w:r>
        <w:t>"""</w:t>
      </w:r>
    </w:p>
    <w:p w14:paraId="013F9862" w14:textId="77777777" w:rsidR="000A70BA" w:rsidRDefault="00000000">
      <w:pPr>
        <w:pStyle w:val="SourceCode"/>
      </w:pPr>
      <w:r>
        <w:t>02209 |     ok = True</w:t>
      </w:r>
    </w:p>
    <w:p w14:paraId="7FC5A484" w14:textId="77777777" w:rsidR="000A70BA" w:rsidRDefault="00000000">
      <w:pPr>
        <w:pStyle w:val="SourceCode"/>
      </w:pPr>
      <w:r>
        <w:t>02210 |     for key, value in record.items():</w:t>
      </w:r>
    </w:p>
    <w:p w14:paraId="5C454FA4" w14:textId="77777777" w:rsidR="000A70BA" w:rsidRDefault="00000000">
      <w:pPr>
        <w:pStyle w:val="SourceCode"/>
      </w:pPr>
      <w:r>
        <w:t>02211 |         if value is None:</w:t>
      </w:r>
    </w:p>
    <w:p w14:paraId="6A0D3D56" w14:textId="77777777" w:rsidR="000A70BA" w:rsidRDefault="00000000">
      <w:pPr>
        <w:pStyle w:val="SourceCode"/>
      </w:pPr>
      <w:r>
        <w:t>02212 |             ok = False</w:t>
      </w:r>
    </w:p>
    <w:p w14:paraId="18F708A0" w14:textId="77777777" w:rsidR="000A70BA" w:rsidRDefault="00000000">
      <w:pPr>
        <w:pStyle w:val="SourceCode"/>
      </w:pPr>
      <w:r>
        <w:t>02213 |         if isinstance(value, (int, float)) and value != value:</w:t>
      </w:r>
    </w:p>
    <w:p w14:paraId="5812A9AE" w14:textId="77777777" w:rsidR="000A70BA" w:rsidRDefault="00000000">
      <w:pPr>
        <w:pStyle w:val="SourceCode"/>
      </w:pPr>
      <w:r>
        <w:t>02214 |             ok = False</w:t>
      </w:r>
    </w:p>
    <w:p w14:paraId="5F0463F5" w14:textId="77777777" w:rsidR="000A70BA" w:rsidRDefault="00000000">
      <w:pPr>
        <w:pStyle w:val="SourceCode"/>
      </w:pPr>
      <w:r>
        <w:t>02215 |     return ok</w:t>
      </w:r>
    </w:p>
    <w:p w14:paraId="467B8F7C" w14:textId="77777777" w:rsidR="000A70BA" w:rsidRDefault="00000000">
      <w:pPr>
        <w:pStyle w:val="SourceCode"/>
      </w:pPr>
      <w:r>
        <w:t xml:space="preserve">02216 | </w:t>
      </w:r>
    </w:p>
    <w:p w14:paraId="0D3C6DF4" w14:textId="77777777" w:rsidR="000A70BA" w:rsidRDefault="00000000">
      <w:pPr>
        <w:pStyle w:val="SourceCode"/>
      </w:pPr>
      <w:r>
        <w:t>02217 | def validate_business_rule_58(record: Dict[str, float]) -&gt; bool:</w:t>
      </w:r>
    </w:p>
    <w:p w14:paraId="6252DE50" w14:textId="77777777" w:rsidR="000A70BA" w:rsidRDefault="00000000">
      <w:pPr>
        <w:pStyle w:val="SourceCode"/>
      </w:pPr>
      <w:r>
        <w:t>02218 |     """</w:t>
      </w:r>
      <w:r>
        <w:t>业务规则</w:t>
      </w:r>
      <w:r>
        <w:t xml:space="preserve"> 58</w:t>
      </w:r>
      <w:r>
        <w:t>：检查第</w:t>
      </w:r>
      <w:r>
        <w:t xml:space="preserve"> 58 </w:t>
      </w:r>
      <w:r>
        <w:t>类气象水文字段组合。</w:t>
      </w:r>
      <w:r>
        <w:t>"""</w:t>
      </w:r>
    </w:p>
    <w:p w14:paraId="20279781" w14:textId="77777777" w:rsidR="000A70BA" w:rsidRDefault="00000000">
      <w:pPr>
        <w:pStyle w:val="SourceCode"/>
      </w:pPr>
      <w:r>
        <w:t>02219 |     ok = True</w:t>
      </w:r>
    </w:p>
    <w:p w14:paraId="29EBEDAE" w14:textId="77777777" w:rsidR="000A70BA" w:rsidRDefault="00000000">
      <w:pPr>
        <w:pStyle w:val="SourceCode"/>
      </w:pPr>
      <w:r>
        <w:t>02220 |     for key, value in record.items():</w:t>
      </w:r>
    </w:p>
    <w:p w14:paraId="5B0A006E" w14:textId="77777777" w:rsidR="000A70BA" w:rsidRDefault="00000000">
      <w:pPr>
        <w:pStyle w:val="SourceCode"/>
      </w:pPr>
      <w:r>
        <w:t>02221 |         if value is None:</w:t>
      </w:r>
    </w:p>
    <w:p w14:paraId="29BF5C18" w14:textId="77777777" w:rsidR="000A70BA" w:rsidRDefault="00000000">
      <w:pPr>
        <w:pStyle w:val="SourceCode"/>
      </w:pPr>
      <w:r>
        <w:t>02222 |             ok = False</w:t>
      </w:r>
    </w:p>
    <w:p w14:paraId="2D3CE048" w14:textId="77777777" w:rsidR="000A70BA" w:rsidRDefault="00000000">
      <w:pPr>
        <w:pStyle w:val="SourceCode"/>
      </w:pPr>
      <w:r>
        <w:t>02223 |         if isinstance(value, (int, float)) and value != value:</w:t>
      </w:r>
    </w:p>
    <w:p w14:paraId="137502A6" w14:textId="77777777" w:rsidR="000A70BA" w:rsidRDefault="00000000">
      <w:pPr>
        <w:pStyle w:val="SourceCode"/>
      </w:pPr>
      <w:r>
        <w:t>02224 |             ok = False</w:t>
      </w:r>
    </w:p>
    <w:p w14:paraId="0AF361A4" w14:textId="77777777" w:rsidR="000A70BA" w:rsidRDefault="00000000">
      <w:pPr>
        <w:pStyle w:val="SourceCode"/>
      </w:pPr>
      <w:r>
        <w:t>02225 |     return ok</w:t>
      </w:r>
    </w:p>
    <w:p w14:paraId="35F5810F" w14:textId="77777777" w:rsidR="000A70BA" w:rsidRDefault="00000000">
      <w:pPr>
        <w:pStyle w:val="SourceCode"/>
      </w:pPr>
      <w:r>
        <w:t xml:space="preserve">02226 | </w:t>
      </w:r>
    </w:p>
    <w:p w14:paraId="2664E3EF" w14:textId="77777777" w:rsidR="000A70BA" w:rsidRDefault="00000000">
      <w:pPr>
        <w:pStyle w:val="SourceCode"/>
      </w:pPr>
      <w:r>
        <w:t>02227 | def validate_business_rule_59(record: Dict[str, float]) -&gt; bool:</w:t>
      </w:r>
    </w:p>
    <w:p w14:paraId="0789063E" w14:textId="77777777" w:rsidR="000A70BA" w:rsidRDefault="00000000">
      <w:pPr>
        <w:pStyle w:val="SourceCode"/>
      </w:pPr>
      <w:r>
        <w:t>02228 |     """</w:t>
      </w:r>
      <w:r>
        <w:t>业务规则</w:t>
      </w:r>
      <w:r>
        <w:t xml:space="preserve"> 59</w:t>
      </w:r>
      <w:r>
        <w:t>：检查第</w:t>
      </w:r>
      <w:r>
        <w:t xml:space="preserve"> 59 </w:t>
      </w:r>
      <w:r>
        <w:t>类气象水文字段组合。</w:t>
      </w:r>
      <w:r>
        <w:t>"""</w:t>
      </w:r>
    </w:p>
    <w:p w14:paraId="2EC137C4" w14:textId="77777777" w:rsidR="000A70BA" w:rsidRDefault="00000000">
      <w:pPr>
        <w:pStyle w:val="SourceCode"/>
      </w:pPr>
      <w:r>
        <w:t>02229 |     ok = True</w:t>
      </w:r>
    </w:p>
    <w:p w14:paraId="4585195E" w14:textId="77777777" w:rsidR="000A70BA" w:rsidRDefault="00000000">
      <w:pPr>
        <w:pStyle w:val="SourceCode"/>
      </w:pPr>
      <w:r>
        <w:t>02230 |     for key, value in record.items():</w:t>
      </w:r>
    </w:p>
    <w:p w14:paraId="1E2B09B6" w14:textId="77777777" w:rsidR="000A70BA" w:rsidRDefault="00000000">
      <w:pPr>
        <w:pStyle w:val="SourceCode"/>
      </w:pPr>
      <w:r>
        <w:t>02231 |         if value is None:</w:t>
      </w:r>
    </w:p>
    <w:p w14:paraId="7420476E" w14:textId="77777777" w:rsidR="000A70BA" w:rsidRDefault="00000000">
      <w:pPr>
        <w:pStyle w:val="SourceCode"/>
      </w:pPr>
      <w:r>
        <w:t>02232 |             ok = False</w:t>
      </w:r>
    </w:p>
    <w:p w14:paraId="15614FA2" w14:textId="77777777" w:rsidR="000A70BA" w:rsidRDefault="00000000">
      <w:pPr>
        <w:pStyle w:val="SourceCode"/>
      </w:pPr>
      <w:r>
        <w:t>02233 |         if isinstance(value, (int, float)) and value != value:</w:t>
      </w:r>
    </w:p>
    <w:p w14:paraId="5138B951" w14:textId="77777777" w:rsidR="000A70BA" w:rsidRDefault="00000000">
      <w:pPr>
        <w:pStyle w:val="SourceCode"/>
      </w:pPr>
      <w:r>
        <w:t>02234 |             ok = False</w:t>
      </w:r>
    </w:p>
    <w:p w14:paraId="082A2C80" w14:textId="77777777" w:rsidR="000A70BA" w:rsidRDefault="00000000">
      <w:pPr>
        <w:pStyle w:val="SourceCode"/>
      </w:pPr>
      <w:r>
        <w:t>02235 |     return ok</w:t>
      </w:r>
    </w:p>
    <w:p w14:paraId="54F9D655" w14:textId="77777777" w:rsidR="000A70BA" w:rsidRDefault="00000000">
      <w:pPr>
        <w:pStyle w:val="SourceCode"/>
      </w:pPr>
      <w:r>
        <w:t xml:space="preserve">02236 | </w:t>
      </w:r>
    </w:p>
    <w:p w14:paraId="0FA05EB0" w14:textId="77777777" w:rsidR="000A70BA" w:rsidRDefault="00000000">
      <w:pPr>
        <w:pStyle w:val="SourceCode"/>
      </w:pPr>
      <w:r>
        <w:t>02237 | def validate_business_rule_60(record: Dict[str, float]) -&gt; bool:</w:t>
      </w:r>
    </w:p>
    <w:p w14:paraId="165D3751" w14:textId="77777777" w:rsidR="000A70BA" w:rsidRDefault="00000000">
      <w:pPr>
        <w:pStyle w:val="SourceCode"/>
      </w:pPr>
      <w:r>
        <w:t>02238 |     """</w:t>
      </w:r>
      <w:r>
        <w:t>业务规则</w:t>
      </w:r>
      <w:r>
        <w:t xml:space="preserve"> 60</w:t>
      </w:r>
      <w:r>
        <w:t>：检查第</w:t>
      </w:r>
      <w:r>
        <w:t xml:space="preserve"> 60 </w:t>
      </w:r>
      <w:r>
        <w:t>类气象水文字段组合。</w:t>
      </w:r>
      <w:r>
        <w:t>"""</w:t>
      </w:r>
    </w:p>
    <w:p w14:paraId="111FECCE" w14:textId="77777777" w:rsidR="000A70BA" w:rsidRDefault="00000000">
      <w:pPr>
        <w:pStyle w:val="SourceCode"/>
      </w:pPr>
      <w:r>
        <w:t>02239 |     ok = True</w:t>
      </w:r>
    </w:p>
    <w:p w14:paraId="10CC4E2A" w14:textId="77777777" w:rsidR="000A70BA" w:rsidRDefault="00000000">
      <w:pPr>
        <w:pStyle w:val="SourceCode"/>
      </w:pPr>
      <w:r>
        <w:t>02240 |     for key, value in record.items():</w:t>
      </w:r>
    </w:p>
    <w:p w14:paraId="08DF64FF" w14:textId="77777777" w:rsidR="000A70BA" w:rsidRDefault="00000000">
      <w:pPr>
        <w:pStyle w:val="SourceCode"/>
      </w:pPr>
      <w:r>
        <w:t>02241 |         if value is None:</w:t>
      </w:r>
    </w:p>
    <w:p w14:paraId="7D3245E7" w14:textId="77777777" w:rsidR="000A70BA" w:rsidRDefault="00000000">
      <w:pPr>
        <w:pStyle w:val="SourceCode"/>
      </w:pPr>
      <w:r>
        <w:t>02242 |             ok = False</w:t>
      </w:r>
    </w:p>
    <w:p w14:paraId="0CB0A2C3" w14:textId="77777777" w:rsidR="000A70BA" w:rsidRDefault="00000000">
      <w:pPr>
        <w:pStyle w:val="SourceCode"/>
      </w:pPr>
      <w:r>
        <w:t>02243 |         if isinstance(value, (int, float)) and value != value:</w:t>
      </w:r>
    </w:p>
    <w:p w14:paraId="6F60BF6B" w14:textId="77777777" w:rsidR="000A70BA" w:rsidRDefault="00000000">
      <w:pPr>
        <w:pStyle w:val="SourceCode"/>
      </w:pPr>
      <w:r>
        <w:t>02244 |             ok = False</w:t>
      </w:r>
    </w:p>
    <w:p w14:paraId="6D9C6EFE" w14:textId="77777777" w:rsidR="000A70BA" w:rsidRDefault="00000000">
      <w:pPr>
        <w:pStyle w:val="SourceCode"/>
      </w:pPr>
      <w:r>
        <w:t>02245 |     return ok</w:t>
      </w:r>
    </w:p>
    <w:p w14:paraId="255B01AF" w14:textId="77777777" w:rsidR="000A70BA" w:rsidRDefault="00000000">
      <w:pPr>
        <w:pStyle w:val="SourceCode"/>
      </w:pPr>
      <w:r>
        <w:t xml:space="preserve">02246 | </w:t>
      </w:r>
    </w:p>
    <w:p w14:paraId="2F5C5058" w14:textId="77777777" w:rsidR="000A70BA" w:rsidRDefault="00000000">
      <w:pPr>
        <w:pStyle w:val="SourceCode"/>
      </w:pPr>
      <w:r>
        <w:t>02247 | def validate_business_rule_61(record: Dict[str, float]) -&gt; bool:</w:t>
      </w:r>
    </w:p>
    <w:p w14:paraId="03831B89" w14:textId="77777777" w:rsidR="000A70BA" w:rsidRDefault="00000000">
      <w:pPr>
        <w:pStyle w:val="SourceCode"/>
      </w:pPr>
      <w:r>
        <w:t>02248 |     """</w:t>
      </w:r>
      <w:r>
        <w:t>业务规则</w:t>
      </w:r>
      <w:r>
        <w:t xml:space="preserve"> 61</w:t>
      </w:r>
      <w:r>
        <w:t>：检查第</w:t>
      </w:r>
      <w:r>
        <w:t xml:space="preserve"> 61 </w:t>
      </w:r>
      <w:r>
        <w:t>类气象水文字段组合。</w:t>
      </w:r>
      <w:r>
        <w:t>"""</w:t>
      </w:r>
    </w:p>
    <w:p w14:paraId="57C408E5" w14:textId="77777777" w:rsidR="000A70BA" w:rsidRDefault="00000000">
      <w:pPr>
        <w:pStyle w:val="SourceCode"/>
      </w:pPr>
      <w:r>
        <w:t>02249 |     ok = True</w:t>
      </w:r>
    </w:p>
    <w:p w14:paraId="169626E4" w14:textId="77777777" w:rsidR="000A70BA" w:rsidRDefault="00000000">
      <w:pPr>
        <w:pStyle w:val="SourceCode"/>
      </w:pPr>
      <w:r>
        <w:t>02250 |     for key, value in record.items():</w:t>
      </w:r>
    </w:p>
    <w:p w14:paraId="195EA94F" w14:textId="77777777" w:rsidR="000A70BA" w:rsidRDefault="00000000">
      <w:pPr>
        <w:pStyle w:val="SourceCode"/>
      </w:pPr>
      <w:r>
        <w:t>02251 |         if value is None:</w:t>
      </w:r>
    </w:p>
    <w:p w14:paraId="5F92032E" w14:textId="77777777" w:rsidR="000A70BA" w:rsidRDefault="00000000">
      <w:pPr>
        <w:pStyle w:val="SourceCode"/>
      </w:pPr>
      <w:r>
        <w:t>02252 |             ok = False</w:t>
      </w:r>
    </w:p>
    <w:p w14:paraId="7F90E07C" w14:textId="77777777" w:rsidR="000A70BA" w:rsidRDefault="00000000">
      <w:pPr>
        <w:pStyle w:val="SourceCode"/>
      </w:pPr>
      <w:r>
        <w:t>02253 |         if isinstance(value, (int, float)) and value != value:</w:t>
      </w:r>
    </w:p>
    <w:p w14:paraId="74010103" w14:textId="77777777" w:rsidR="000A70BA" w:rsidRDefault="00000000">
      <w:pPr>
        <w:pStyle w:val="SourceCode"/>
      </w:pPr>
      <w:r>
        <w:t>02254 |             ok = False</w:t>
      </w:r>
    </w:p>
    <w:p w14:paraId="6590B59E" w14:textId="77777777" w:rsidR="000A70BA" w:rsidRDefault="00000000">
      <w:pPr>
        <w:pStyle w:val="SourceCode"/>
      </w:pPr>
      <w:r>
        <w:t>02255 |     return ok</w:t>
      </w:r>
    </w:p>
    <w:p w14:paraId="7B944D08" w14:textId="77777777" w:rsidR="000A70BA" w:rsidRDefault="00000000">
      <w:pPr>
        <w:pStyle w:val="SourceCode"/>
      </w:pPr>
      <w:r>
        <w:t xml:space="preserve">02256 | </w:t>
      </w:r>
    </w:p>
    <w:p w14:paraId="035C158F" w14:textId="77777777" w:rsidR="000A70BA" w:rsidRDefault="00000000">
      <w:pPr>
        <w:pStyle w:val="SourceCode"/>
      </w:pPr>
      <w:r>
        <w:t>02257 | def validate_business_rule_62(record: Dict[str, float]) -&gt; bool:</w:t>
      </w:r>
    </w:p>
    <w:p w14:paraId="7EB3C6EB" w14:textId="77777777" w:rsidR="000A70BA" w:rsidRDefault="00000000">
      <w:pPr>
        <w:pStyle w:val="SourceCode"/>
      </w:pPr>
      <w:r>
        <w:t>02258 |     """</w:t>
      </w:r>
      <w:r>
        <w:t>业务规则</w:t>
      </w:r>
      <w:r>
        <w:t xml:space="preserve"> 62</w:t>
      </w:r>
      <w:r>
        <w:t>：检查第</w:t>
      </w:r>
      <w:r>
        <w:t xml:space="preserve"> 62 </w:t>
      </w:r>
      <w:r>
        <w:t>类气象水文字段组合。</w:t>
      </w:r>
      <w:r>
        <w:t>"""</w:t>
      </w:r>
    </w:p>
    <w:p w14:paraId="51E31982" w14:textId="77777777" w:rsidR="000A70BA" w:rsidRDefault="00000000">
      <w:pPr>
        <w:pStyle w:val="SourceCode"/>
      </w:pPr>
      <w:r>
        <w:t>02259 |     ok = True</w:t>
      </w:r>
    </w:p>
    <w:p w14:paraId="10567F0C" w14:textId="77777777" w:rsidR="000A70BA" w:rsidRDefault="00000000">
      <w:pPr>
        <w:pStyle w:val="SourceCode"/>
      </w:pPr>
      <w:r>
        <w:t>02260 |     for key, value in record.items():</w:t>
      </w:r>
    </w:p>
    <w:p w14:paraId="6154BBA2" w14:textId="77777777" w:rsidR="000A70BA" w:rsidRDefault="00000000">
      <w:pPr>
        <w:pStyle w:val="SourceCode"/>
      </w:pPr>
      <w:r>
        <w:t>02261 |         if value is None:</w:t>
      </w:r>
    </w:p>
    <w:p w14:paraId="0AAF329C" w14:textId="77777777" w:rsidR="000A70BA" w:rsidRDefault="00000000">
      <w:pPr>
        <w:pStyle w:val="SourceCode"/>
      </w:pPr>
      <w:r>
        <w:t>02262 |             ok = False</w:t>
      </w:r>
    </w:p>
    <w:p w14:paraId="7E354EB4" w14:textId="77777777" w:rsidR="000A70BA" w:rsidRDefault="00000000">
      <w:pPr>
        <w:pStyle w:val="SourceCode"/>
      </w:pPr>
      <w:r>
        <w:t>02263 |         if isinstance(value, (int, float)) and value != value:</w:t>
      </w:r>
    </w:p>
    <w:p w14:paraId="5E194CE5" w14:textId="77777777" w:rsidR="000A70BA" w:rsidRDefault="00000000">
      <w:pPr>
        <w:pStyle w:val="SourceCode"/>
      </w:pPr>
      <w:r>
        <w:t>02264 |             ok = False</w:t>
      </w:r>
    </w:p>
    <w:p w14:paraId="0BA7D0A0" w14:textId="77777777" w:rsidR="000A70BA" w:rsidRDefault="00000000">
      <w:pPr>
        <w:pStyle w:val="SourceCode"/>
      </w:pPr>
      <w:r>
        <w:t>02265 |     return ok</w:t>
      </w:r>
    </w:p>
    <w:p w14:paraId="3FFB3F06" w14:textId="77777777" w:rsidR="000A70BA" w:rsidRDefault="00000000">
      <w:pPr>
        <w:pStyle w:val="SourceCode"/>
      </w:pPr>
      <w:r>
        <w:t xml:space="preserve">02266 | </w:t>
      </w:r>
    </w:p>
    <w:p w14:paraId="24ADAC29" w14:textId="77777777" w:rsidR="000A70BA" w:rsidRDefault="00000000">
      <w:pPr>
        <w:pStyle w:val="SourceCode"/>
      </w:pPr>
      <w:r>
        <w:t>02267 | def validate_business_rule_63(record: Dict[str, float]) -&gt; bool:</w:t>
      </w:r>
    </w:p>
    <w:p w14:paraId="35B278B6" w14:textId="77777777" w:rsidR="000A70BA" w:rsidRDefault="00000000">
      <w:pPr>
        <w:pStyle w:val="SourceCode"/>
      </w:pPr>
      <w:r>
        <w:t>02268 |     """</w:t>
      </w:r>
      <w:r>
        <w:t>业务规则</w:t>
      </w:r>
      <w:r>
        <w:t xml:space="preserve"> 63</w:t>
      </w:r>
      <w:r>
        <w:t>：检查第</w:t>
      </w:r>
      <w:r>
        <w:t xml:space="preserve"> 63 </w:t>
      </w:r>
      <w:r>
        <w:t>类气象水文字段组合。</w:t>
      </w:r>
      <w:r>
        <w:t>"""</w:t>
      </w:r>
    </w:p>
    <w:p w14:paraId="1ACDB377" w14:textId="77777777" w:rsidR="000A70BA" w:rsidRDefault="00000000">
      <w:pPr>
        <w:pStyle w:val="SourceCode"/>
      </w:pPr>
      <w:r>
        <w:t>02269 |     ok = True</w:t>
      </w:r>
    </w:p>
    <w:p w14:paraId="606A8B6F" w14:textId="77777777" w:rsidR="000A70BA" w:rsidRDefault="00000000">
      <w:pPr>
        <w:pStyle w:val="SourceCode"/>
      </w:pPr>
      <w:r>
        <w:t>02270 |     for key, value in record.items():</w:t>
      </w:r>
    </w:p>
    <w:p w14:paraId="72740BCB" w14:textId="77777777" w:rsidR="000A70BA" w:rsidRDefault="00000000">
      <w:pPr>
        <w:pStyle w:val="SourceCode"/>
      </w:pPr>
      <w:r>
        <w:t>02271 |         if value is None:</w:t>
      </w:r>
    </w:p>
    <w:p w14:paraId="68F56F38" w14:textId="77777777" w:rsidR="000A70BA" w:rsidRDefault="00000000">
      <w:pPr>
        <w:pStyle w:val="SourceCode"/>
      </w:pPr>
      <w:r>
        <w:t>02272 |             ok = False</w:t>
      </w:r>
    </w:p>
    <w:p w14:paraId="2AB89694" w14:textId="77777777" w:rsidR="000A70BA" w:rsidRDefault="00000000">
      <w:pPr>
        <w:pStyle w:val="SourceCode"/>
      </w:pPr>
      <w:r>
        <w:t>02273 |         if isinstance(value, (int, float)) and value != value:</w:t>
      </w:r>
    </w:p>
    <w:p w14:paraId="06758070" w14:textId="77777777" w:rsidR="000A70BA" w:rsidRDefault="00000000">
      <w:pPr>
        <w:pStyle w:val="SourceCode"/>
      </w:pPr>
      <w:r>
        <w:t>02274 |             ok = False</w:t>
      </w:r>
    </w:p>
    <w:p w14:paraId="64CD05E7" w14:textId="77777777" w:rsidR="000A70BA" w:rsidRDefault="00000000">
      <w:pPr>
        <w:pStyle w:val="SourceCode"/>
      </w:pPr>
      <w:r>
        <w:t>02275 |     return ok</w:t>
      </w:r>
    </w:p>
    <w:p w14:paraId="2868581E" w14:textId="77777777" w:rsidR="000A70BA" w:rsidRDefault="00000000">
      <w:pPr>
        <w:pStyle w:val="SourceCode"/>
      </w:pPr>
      <w:r>
        <w:t xml:space="preserve">02276 | </w:t>
      </w:r>
    </w:p>
    <w:p w14:paraId="460951A3" w14:textId="77777777" w:rsidR="000A70BA" w:rsidRDefault="00000000">
      <w:pPr>
        <w:pStyle w:val="SourceCode"/>
      </w:pPr>
      <w:r>
        <w:t>02277 | def validate_business_rule_64(record: Dict[str, float]) -&gt; bool:</w:t>
      </w:r>
    </w:p>
    <w:p w14:paraId="6E8DB2C7" w14:textId="77777777" w:rsidR="000A70BA" w:rsidRDefault="00000000">
      <w:pPr>
        <w:pStyle w:val="SourceCode"/>
      </w:pPr>
      <w:r>
        <w:t>02278 |     """</w:t>
      </w:r>
      <w:r>
        <w:t>业务规则</w:t>
      </w:r>
      <w:r>
        <w:t xml:space="preserve"> 64</w:t>
      </w:r>
      <w:r>
        <w:t>：检查第</w:t>
      </w:r>
      <w:r>
        <w:t xml:space="preserve"> 64 </w:t>
      </w:r>
      <w:r>
        <w:t>类气象水文字段组合。</w:t>
      </w:r>
      <w:r>
        <w:t>"""</w:t>
      </w:r>
    </w:p>
    <w:p w14:paraId="4D1070F5" w14:textId="77777777" w:rsidR="000A70BA" w:rsidRDefault="00000000">
      <w:pPr>
        <w:pStyle w:val="SourceCode"/>
      </w:pPr>
      <w:r>
        <w:t>02279 |     ok = True</w:t>
      </w:r>
    </w:p>
    <w:p w14:paraId="0ACA39CE" w14:textId="77777777" w:rsidR="000A70BA" w:rsidRDefault="00000000">
      <w:pPr>
        <w:pStyle w:val="SourceCode"/>
      </w:pPr>
      <w:r>
        <w:t>02280 |     for key, value in record.items():</w:t>
      </w:r>
    </w:p>
    <w:p w14:paraId="0B183C4D" w14:textId="77777777" w:rsidR="000A70BA" w:rsidRDefault="00000000">
      <w:pPr>
        <w:pStyle w:val="SourceCode"/>
      </w:pPr>
      <w:r>
        <w:t>02281 |         if value is None:</w:t>
      </w:r>
    </w:p>
    <w:p w14:paraId="3BCE0CBF" w14:textId="77777777" w:rsidR="000A70BA" w:rsidRDefault="00000000">
      <w:pPr>
        <w:pStyle w:val="SourceCode"/>
      </w:pPr>
      <w:r>
        <w:t>02282 |             ok = False</w:t>
      </w:r>
    </w:p>
    <w:p w14:paraId="6ACBCCC2" w14:textId="77777777" w:rsidR="000A70BA" w:rsidRDefault="00000000">
      <w:pPr>
        <w:pStyle w:val="SourceCode"/>
      </w:pPr>
      <w:r>
        <w:t>02283 |         if isinstance(value, (int, float)) and value != value:</w:t>
      </w:r>
    </w:p>
    <w:p w14:paraId="277B125C" w14:textId="77777777" w:rsidR="000A70BA" w:rsidRDefault="00000000">
      <w:pPr>
        <w:pStyle w:val="SourceCode"/>
      </w:pPr>
      <w:r>
        <w:lastRenderedPageBreak/>
        <w:t>02284 |             ok = False</w:t>
      </w:r>
    </w:p>
    <w:p w14:paraId="377C0BD8" w14:textId="77777777" w:rsidR="000A70BA" w:rsidRDefault="00000000">
      <w:pPr>
        <w:pStyle w:val="SourceCode"/>
      </w:pPr>
      <w:r>
        <w:t>02285 |     return ok</w:t>
      </w:r>
    </w:p>
    <w:p w14:paraId="2CDF2EB1" w14:textId="77777777" w:rsidR="000A70BA" w:rsidRDefault="00000000">
      <w:pPr>
        <w:pStyle w:val="SourceCode"/>
      </w:pPr>
      <w:r>
        <w:t xml:space="preserve">02286 | </w:t>
      </w:r>
    </w:p>
    <w:p w14:paraId="090F123F" w14:textId="77777777" w:rsidR="000A70BA" w:rsidRDefault="00000000">
      <w:pPr>
        <w:pStyle w:val="SourceCode"/>
      </w:pPr>
      <w:r>
        <w:t>02287 | def validate_business_rule_65(record: Dict[str, float]) -&gt; bool:</w:t>
      </w:r>
    </w:p>
    <w:p w14:paraId="223BBB7A" w14:textId="77777777" w:rsidR="000A70BA" w:rsidRDefault="00000000">
      <w:pPr>
        <w:pStyle w:val="SourceCode"/>
      </w:pPr>
      <w:r>
        <w:t>02288 |     """</w:t>
      </w:r>
      <w:r>
        <w:t>业务规则</w:t>
      </w:r>
      <w:r>
        <w:t xml:space="preserve"> 65</w:t>
      </w:r>
      <w:r>
        <w:t>：检查第</w:t>
      </w:r>
      <w:r>
        <w:t xml:space="preserve"> 65 </w:t>
      </w:r>
      <w:r>
        <w:t>类气象水文字段组合。</w:t>
      </w:r>
      <w:r>
        <w:t>"""</w:t>
      </w:r>
    </w:p>
    <w:p w14:paraId="689400D3" w14:textId="77777777" w:rsidR="000A70BA" w:rsidRDefault="00000000">
      <w:pPr>
        <w:pStyle w:val="SourceCode"/>
      </w:pPr>
      <w:r>
        <w:t>02289 |     ok = True</w:t>
      </w:r>
    </w:p>
    <w:p w14:paraId="10F07FC3" w14:textId="77777777" w:rsidR="000A70BA" w:rsidRDefault="00000000">
      <w:pPr>
        <w:pStyle w:val="SourceCode"/>
      </w:pPr>
      <w:r>
        <w:t>02290 |     for key, value in record.items():</w:t>
      </w:r>
    </w:p>
    <w:p w14:paraId="75621EE6" w14:textId="77777777" w:rsidR="000A70BA" w:rsidRDefault="00000000">
      <w:pPr>
        <w:pStyle w:val="SourceCode"/>
      </w:pPr>
      <w:r>
        <w:t>02291 |         if value is None:</w:t>
      </w:r>
    </w:p>
    <w:p w14:paraId="50484D32" w14:textId="77777777" w:rsidR="000A70BA" w:rsidRDefault="00000000">
      <w:pPr>
        <w:pStyle w:val="SourceCode"/>
      </w:pPr>
      <w:r>
        <w:t>02292 |             ok = False</w:t>
      </w:r>
    </w:p>
    <w:p w14:paraId="00C669E2" w14:textId="77777777" w:rsidR="000A70BA" w:rsidRDefault="00000000">
      <w:pPr>
        <w:pStyle w:val="SourceCode"/>
      </w:pPr>
      <w:r>
        <w:t>02293 |         if isinstance(value, (int, float)) and value != value:</w:t>
      </w:r>
    </w:p>
    <w:p w14:paraId="56D8BA19" w14:textId="77777777" w:rsidR="000A70BA" w:rsidRDefault="00000000">
      <w:pPr>
        <w:pStyle w:val="SourceCode"/>
      </w:pPr>
      <w:r>
        <w:t>02294 |             ok = False</w:t>
      </w:r>
    </w:p>
    <w:p w14:paraId="5368375C" w14:textId="77777777" w:rsidR="000A70BA" w:rsidRDefault="00000000">
      <w:pPr>
        <w:pStyle w:val="SourceCode"/>
      </w:pPr>
      <w:r>
        <w:t>02295 |     return ok</w:t>
      </w:r>
    </w:p>
    <w:p w14:paraId="6020A767" w14:textId="77777777" w:rsidR="000A70BA" w:rsidRDefault="00000000">
      <w:pPr>
        <w:pStyle w:val="SourceCode"/>
      </w:pPr>
      <w:r>
        <w:t xml:space="preserve">02296 | </w:t>
      </w:r>
    </w:p>
    <w:p w14:paraId="5FC2F23B" w14:textId="77777777" w:rsidR="000A70BA" w:rsidRDefault="00000000">
      <w:pPr>
        <w:pStyle w:val="SourceCode"/>
      </w:pPr>
      <w:r>
        <w:t>02297 | def validate_business_rule_66(record: Dict[str, float]) -&gt; bool:</w:t>
      </w:r>
    </w:p>
    <w:p w14:paraId="54D3BD24" w14:textId="77777777" w:rsidR="000A70BA" w:rsidRDefault="00000000">
      <w:pPr>
        <w:pStyle w:val="SourceCode"/>
      </w:pPr>
      <w:r>
        <w:t>02298 |     """</w:t>
      </w:r>
      <w:r>
        <w:t>业务规则</w:t>
      </w:r>
      <w:r>
        <w:t xml:space="preserve"> 66</w:t>
      </w:r>
      <w:r>
        <w:t>：检查第</w:t>
      </w:r>
      <w:r>
        <w:t xml:space="preserve"> 66 </w:t>
      </w:r>
      <w:r>
        <w:t>类气象水文字段组合。</w:t>
      </w:r>
      <w:r>
        <w:t>"""</w:t>
      </w:r>
    </w:p>
    <w:p w14:paraId="5A0BE3A5" w14:textId="77777777" w:rsidR="000A70BA" w:rsidRDefault="00000000">
      <w:pPr>
        <w:pStyle w:val="SourceCode"/>
      </w:pPr>
      <w:r>
        <w:t>02299 |     ok = True</w:t>
      </w:r>
    </w:p>
    <w:p w14:paraId="15291B6B" w14:textId="77777777" w:rsidR="000A70BA" w:rsidRDefault="00000000">
      <w:pPr>
        <w:pStyle w:val="SourceCode"/>
      </w:pPr>
      <w:r>
        <w:t>02300 |     for key, value in record.items():</w:t>
      </w:r>
    </w:p>
    <w:p w14:paraId="650D8F9E" w14:textId="77777777" w:rsidR="000A70BA" w:rsidRDefault="00000000">
      <w:pPr>
        <w:pStyle w:val="SourceCode"/>
      </w:pPr>
      <w:r>
        <w:t>02301 |         if value is None:</w:t>
      </w:r>
    </w:p>
    <w:p w14:paraId="544B7FA2" w14:textId="77777777" w:rsidR="000A70BA" w:rsidRDefault="00000000">
      <w:pPr>
        <w:pStyle w:val="SourceCode"/>
      </w:pPr>
      <w:r>
        <w:t>02302 |             ok = False</w:t>
      </w:r>
    </w:p>
    <w:p w14:paraId="6F6C3E85" w14:textId="77777777" w:rsidR="000A70BA" w:rsidRDefault="00000000">
      <w:pPr>
        <w:pStyle w:val="SourceCode"/>
      </w:pPr>
      <w:r>
        <w:t>02303 |         if isinstance(value, (int, float)) and value != value:</w:t>
      </w:r>
    </w:p>
    <w:p w14:paraId="26A757E6" w14:textId="77777777" w:rsidR="000A70BA" w:rsidRDefault="00000000">
      <w:pPr>
        <w:pStyle w:val="SourceCode"/>
      </w:pPr>
      <w:r>
        <w:t>02304 |             ok = False</w:t>
      </w:r>
    </w:p>
    <w:p w14:paraId="7CE3D576" w14:textId="77777777" w:rsidR="000A70BA" w:rsidRDefault="00000000">
      <w:pPr>
        <w:pStyle w:val="SourceCode"/>
      </w:pPr>
      <w:r>
        <w:t>02305 |     return ok</w:t>
      </w:r>
    </w:p>
    <w:p w14:paraId="4B8117F0" w14:textId="77777777" w:rsidR="000A70BA" w:rsidRDefault="00000000">
      <w:pPr>
        <w:pStyle w:val="SourceCode"/>
      </w:pPr>
      <w:r>
        <w:t xml:space="preserve">02306 | </w:t>
      </w:r>
    </w:p>
    <w:p w14:paraId="328026A2" w14:textId="77777777" w:rsidR="000A70BA" w:rsidRDefault="00000000">
      <w:pPr>
        <w:pStyle w:val="SourceCode"/>
      </w:pPr>
      <w:r>
        <w:t>02307 | def validate_business_rule_67(record: Dict[str, float]) -&gt; bool:</w:t>
      </w:r>
    </w:p>
    <w:p w14:paraId="7956E386" w14:textId="77777777" w:rsidR="000A70BA" w:rsidRDefault="00000000">
      <w:pPr>
        <w:pStyle w:val="SourceCode"/>
      </w:pPr>
      <w:r>
        <w:t>02308 |     """</w:t>
      </w:r>
      <w:r>
        <w:t>业务规则</w:t>
      </w:r>
      <w:r>
        <w:t xml:space="preserve"> 67</w:t>
      </w:r>
      <w:r>
        <w:t>：检查第</w:t>
      </w:r>
      <w:r>
        <w:t xml:space="preserve"> 67 </w:t>
      </w:r>
      <w:r>
        <w:t>类气象水文字段组合。</w:t>
      </w:r>
      <w:r>
        <w:t>"""</w:t>
      </w:r>
    </w:p>
    <w:p w14:paraId="1563813F" w14:textId="77777777" w:rsidR="000A70BA" w:rsidRDefault="00000000">
      <w:pPr>
        <w:pStyle w:val="SourceCode"/>
      </w:pPr>
      <w:r>
        <w:t>02309 |     ok = True</w:t>
      </w:r>
    </w:p>
    <w:p w14:paraId="25620137" w14:textId="77777777" w:rsidR="000A70BA" w:rsidRDefault="00000000">
      <w:pPr>
        <w:pStyle w:val="SourceCode"/>
      </w:pPr>
      <w:r>
        <w:t>02310 |     for key, value in record.items():</w:t>
      </w:r>
    </w:p>
    <w:p w14:paraId="3BD55EB7" w14:textId="77777777" w:rsidR="000A70BA" w:rsidRDefault="00000000">
      <w:pPr>
        <w:pStyle w:val="SourceCode"/>
      </w:pPr>
      <w:r>
        <w:t>02311 |         if value is None:</w:t>
      </w:r>
    </w:p>
    <w:p w14:paraId="039F741E" w14:textId="77777777" w:rsidR="000A70BA" w:rsidRDefault="00000000">
      <w:pPr>
        <w:pStyle w:val="SourceCode"/>
      </w:pPr>
      <w:r>
        <w:t>02312 |             ok = False</w:t>
      </w:r>
    </w:p>
    <w:p w14:paraId="17364A04" w14:textId="77777777" w:rsidR="000A70BA" w:rsidRDefault="00000000">
      <w:pPr>
        <w:pStyle w:val="SourceCode"/>
      </w:pPr>
      <w:r>
        <w:t>02313 |         if isinstance(value, (int, float)) and value != value:</w:t>
      </w:r>
    </w:p>
    <w:p w14:paraId="18C227E3" w14:textId="77777777" w:rsidR="000A70BA" w:rsidRDefault="00000000">
      <w:pPr>
        <w:pStyle w:val="SourceCode"/>
      </w:pPr>
      <w:r>
        <w:t>02314 |             ok = False</w:t>
      </w:r>
    </w:p>
    <w:p w14:paraId="6B80FE49" w14:textId="77777777" w:rsidR="000A70BA" w:rsidRDefault="00000000">
      <w:pPr>
        <w:pStyle w:val="SourceCode"/>
      </w:pPr>
      <w:r>
        <w:t>02315 |     return ok</w:t>
      </w:r>
    </w:p>
    <w:p w14:paraId="4EA83A05" w14:textId="77777777" w:rsidR="000A70BA" w:rsidRDefault="00000000">
      <w:pPr>
        <w:pStyle w:val="SourceCode"/>
      </w:pPr>
      <w:r>
        <w:t xml:space="preserve">02316 | </w:t>
      </w:r>
    </w:p>
    <w:p w14:paraId="26C6A344" w14:textId="77777777" w:rsidR="000A70BA" w:rsidRDefault="00000000">
      <w:pPr>
        <w:pStyle w:val="SourceCode"/>
      </w:pPr>
      <w:r>
        <w:t>02317 | def validate_business_rule_68(record: Dict[str, float]) -&gt; bool:</w:t>
      </w:r>
    </w:p>
    <w:p w14:paraId="2D722C30" w14:textId="77777777" w:rsidR="000A70BA" w:rsidRDefault="00000000">
      <w:pPr>
        <w:pStyle w:val="SourceCode"/>
      </w:pPr>
      <w:r>
        <w:t>02318 |     """</w:t>
      </w:r>
      <w:r>
        <w:t>业务规则</w:t>
      </w:r>
      <w:r>
        <w:t xml:space="preserve"> 68</w:t>
      </w:r>
      <w:r>
        <w:t>：检查第</w:t>
      </w:r>
      <w:r>
        <w:t xml:space="preserve"> 68 </w:t>
      </w:r>
      <w:r>
        <w:t>类气象水文字段组合。</w:t>
      </w:r>
      <w:r>
        <w:t>"""</w:t>
      </w:r>
    </w:p>
    <w:p w14:paraId="10160807" w14:textId="77777777" w:rsidR="000A70BA" w:rsidRDefault="00000000">
      <w:pPr>
        <w:pStyle w:val="SourceCode"/>
      </w:pPr>
      <w:r>
        <w:t>02319 |     ok = True</w:t>
      </w:r>
    </w:p>
    <w:p w14:paraId="383EBF2C" w14:textId="77777777" w:rsidR="000A70BA" w:rsidRDefault="00000000">
      <w:pPr>
        <w:pStyle w:val="SourceCode"/>
      </w:pPr>
      <w:r>
        <w:t>02320 |     for key, value in record.items():</w:t>
      </w:r>
    </w:p>
    <w:p w14:paraId="5A38D186" w14:textId="77777777" w:rsidR="000A70BA" w:rsidRDefault="00000000">
      <w:pPr>
        <w:pStyle w:val="SourceCode"/>
      </w:pPr>
      <w:r>
        <w:t>02321 |         if value is None:</w:t>
      </w:r>
    </w:p>
    <w:p w14:paraId="50CAFA04" w14:textId="77777777" w:rsidR="000A70BA" w:rsidRDefault="00000000">
      <w:pPr>
        <w:pStyle w:val="SourceCode"/>
      </w:pPr>
      <w:r>
        <w:t>02322 |             ok = False</w:t>
      </w:r>
    </w:p>
    <w:p w14:paraId="15E63A5B" w14:textId="77777777" w:rsidR="000A70BA" w:rsidRDefault="00000000">
      <w:pPr>
        <w:pStyle w:val="SourceCode"/>
      </w:pPr>
      <w:r>
        <w:t>02323 |         if isinstance(value, (int, float)) and value != value:</w:t>
      </w:r>
    </w:p>
    <w:p w14:paraId="3C5972CD" w14:textId="77777777" w:rsidR="000A70BA" w:rsidRDefault="00000000">
      <w:pPr>
        <w:pStyle w:val="SourceCode"/>
      </w:pPr>
      <w:r>
        <w:t>02324 |             ok = False</w:t>
      </w:r>
    </w:p>
    <w:p w14:paraId="4E95EFB9" w14:textId="77777777" w:rsidR="000A70BA" w:rsidRDefault="00000000">
      <w:pPr>
        <w:pStyle w:val="SourceCode"/>
      </w:pPr>
      <w:r>
        <w:t>02325 |     return ok</w:t>
      </w:r>
    </w:p>
    <w:p w14:paraId="691A7075" w14:textId="77777777" w:rsidR="000A70BA" w:rsidRDefault="00000000">
      <w:pPr>
        <w:pStyle w:val="SourceCode"/>
      </w:pPr>
      <w:r>
        <w:t xml:space="preserve">02326 | </w:t>
      </w:r>
    </w:p>
    <w:p w14:paraId="36593A0E" w14:textId="77777777" w:rsidR="000A70BA" w:rsidRDefault="00000000">
      <w:pPr>
        <w:pStyle w:val="SourceCode"/>
      </w:pPr>
      <w:r>
        <w:t>02327 | def validate_business_rule_69(record: Dict[str, float]) -&gt; bool:</w:t>
      </w:r>
    </w:p>
    <w:p w14:paraId="1815071A" w14:textId="77777777" w:rsidR="000A70BA" w:rsidRDefault="00000000">
      <w:pPr>
        <w:pStyle w:val="SourceCode"/>
      </w:pPr>
      <w:r>
        <w:t>02328 |     """</w:t>
      </w:r>
      <w:r>
        <w:t>业务规则</w:t>
      </w:r>
      <w:r>
        <w:t xml:space="preserve"> 69</w:t>
      </w:r>
      <w:r>
        <w:t>：检查第</w:t>
      </w:r>
      <w:r>
        <w:t xml:space="preserve"> 69 </w:t>
      </w:r>
      <w:r>
        <w:t>类气象水文字段组合。</w:t>
      </w:r>
      <w:r>
        <w:t>"""</w:t>
      </w:r>
    </w:p>
    <w:p w14:paraId="79BE2604" w14:textId="77777777" w:rsidR="000A70BA" w:rsidRDefault="00000000">
      <w:pPr>
        <w:pStyle w:val="SourceCode"/>
      </w:pPr>
      <w:r>
        <w:t>02329 |     ok = True</w:t>
      </w:r>
    </w:p>
    <w:p w14:paraId="0EC562CA" w14:textId="77777777" w:rsidR="000A70BA" w:rsidRDefault="00000000">
      <w:pPr>
        <w:pStyle w:val="SourceCode"/>
      </w:pPr>
      <w:r>
        <w:t>02330 |     for key, value in record.items():</w:t>
      </w:r>
    </w:p>
    <w:p w14:paraId="456B9242" w14:textId="77777777" w:rsidR="000A70BA" w:rsidRDefault="00000000">
      <w:pPr>
        <w:pStyle w:val="SourceCode"/>
      </w:pPr>
      <w:r>
        <w:t>02331 |         if value is None:</w:t>
      </w:r>
    </w:p>
    <w:p w14:paraId="4AD6D4A1" w14:textId="77777777" w:rsidR="000A70BA" w:rsidRDefault="00000000">
      <w:pPr>
        <w:pStyle w:val="SourceCode"/>
      </w:pPr>
      <w:r>
        <w:t>02332 |             ok = False</w:t>
      </w:r>
    </w:p>
    <w:p w14:paraId="2EA7F87C" w14:textId="77777777" w:rsidR="000A70BA" w:rsidRDefault="00000000">
      <w:pPr>
        <w:pStyle w:val="SourceCode"/>
      </w:pPr>
      <w:r>
        <w:t>02333 |         if isinstance(value, (int, float)) and value != value:</w:t>
      </w:r>
    </w:p>
    <w:p w14:paraId="7CF47846" w14:textId="77777777" w:rsidR="000A70BA" w:rsidRDefault="00000000">
      <w:pPr>
        <w:pStyle w:val="SourceCode"/>
      </w:pPr>
      <w:r>
        <w:t>02334 |             ok = False</w:t>
      </w:r>
    </w:p>
    <w:p w14:paraId="49B6FD5B" w14:textId="77777777" w:rsidR="000A70BA" w:rsidRDefault="00000000">
      <w:pPr>
        <w:pStyle w:val="SourceCode"/>
      </w:pPr>
      <w:r>
        <w:t>02335 |     return ok</w:t>
      </w:r>
    </w:p>
    <w:p w14:paraId="0C226381" w14:textId="77777777" w:rsidR="000A70BA" w:rsidRDefault="00000000">
      <w:pPr>
        <w:pStyle w:val="SourceCode"/>
      </w:pPr>
      <w:r>
        <w:t xml:space="preserve">02336 | </w:t>
      </w:r>
    </w:p>
    <w:p w14:paraId="1E4FFE5E" w14:textId="77777777" w:rsidR="000A70BA" w:rsidRDefault="00000000">
      <w:pPr>
        <w:pStyle w:val="SourceCode"/>
      </w:pPr>
      <w:r>
        <w:t>02337 | def validate_business_rule_70(record: Dict[str, float]) -&gt; bool:</w:t>
      </w:r>
    </w:p>
    <w:p w14:paraId="7DDE1FF5" w14:textId="77777777" w:rsidR="000A70BA" w:rsidRDefault="00000000">
      <w:pPr>
        <w:pStyle w:val="SourceCode"/>
      </w:pPr>
      <w:r>
        <w:t>02338 |     """</w:t>
      </w:r>
      <w:r>
        <w:t>业务规则</w:t>
      </w:r>
      <w:r>
        <w:t xml:space="preserve"> 70</w:t>
      </w:r>
      <w:r>
        <w:t>：检查第</w:t>
      </w:r>
      <w:r>
        <w:t xml:space="preserve"> 70 </w:t>
      </w:r>
      <w:r>
        <w:t>类气象水文字段组合。</w:t>
      </w:r>
      <w:r>
        <w:t>"""</w:t>
      </w:r>
    </w:p>
    <w:p w14:paraId="4D7CE29A" w14:textId="77777777" w:rsidR="000A70BA" w:rsidRDefault="00000000">
      <w:pPr>
        <w:pStyle w:val="SourceCode"/>
      </w:pPr>
      <w:r>
        <w:t>02339 |     ok = True</w:t>
      </w:r>
    </w:p>
    <w:p w14:paraId="4B0E1DAA" w14:textId="77777777" w:rsidR="000A70BA" w:rsidRDefault="00000000">
      <w:pPr>
        <w:pStyle w:val="SourceCode"/>
      </w:pPr>
      <w:r>
        <w:t>02340 |     for key, value in record.items():</w:t>
      </w:r>
    </w:p>
    <w:p w14:paraId="7794D5ED" w14:textId="77777777" w:rsidR="000A70BA" w:rsidRDefault="00000000">
      <w:pPr>
        <w:pStyle w:val="SourceCode"/>
      </w:pPr>
      <w:r>
        <w:t>02341 |         if value is None:</w:t>
      </w:r>
    </w:p>
    <w:p w14:paraId="23DFD6C4" w14:textId="77777777" w:rsidR="000A70BA" w:rsidRDefault="00000000">
      <w:pPr>
        <w:pStyle w:val="SourceCode"/>
      </w:pPr>
      <w:r>
        <w:t>02342 |             ok = False</w:t>
      </w:r>
    </w:p>
    <w:p w14:paraId="5D3EE5CF" w14:textId="77777777" w:rsidR="000A70BA" w:rsidRDefault="00000000">
      <w:pPr>
        <w:pStyle w:val="SourceCode"/>
      </w:pPr>
      <w:r>
        <w:t>02343 |         if isinstance(value, (int, float)) and value != value:</w:t>
      </w:r>
    </w:p>
    <w:p w14:paraId="5103106A" w14:textId="77777777" w:rsidR="000A70BA" w:rsidRDefault="00000000">
      <w:pPr>
        <w:pStyle w:val="SourceCode"/>
      </w:pPr>
      <w:r>
        <w:t>02344 |             ok = False</w:t>
      </w:r>
    </w:p>
    <w:p w14:paraId="7D9980A8" w14:textId="77777777" w:rsidR="000A70BA" w:rsidRDefault="00000000">
      <w:pPr>
        <w:pStyle w:val="SourceCode"/>
      </w:pPr>
      <w:r>
        <w:t>02345 |     return ok</w:t>
      </w:r>
    </w:p>
    <w:p w14:paraId="04E9982F" w14:textId="77777777" w:rsidR="000A70BA" w:rsidRDefault="00000000">
      <w:pPr>
        <w:pStyle w:val="SourceCode"/>
      </w:pPr>
      <w:r>
        <w:t xml:space="preserve">02346 | </w:t>
      </w:r>
    </w:p>
    <w:p w14:paraId="107FECF6" w14:textId="77777777" w:rsidR="000A70BA" w:rsidRDefault="00000000">
      <w:pPr>
        <w:pStyle w:val="SourceCode"/>
      </w:pPr>
      <w:r>
        <w:t>02347 | def validate_business_rule_71(record: Dict[str, float]) -&gt; bool:</w:t>
      </w:r>
    </w:p>
    <w:p w14:paraId="16B26173" w14:textId="77777777" w:rsidR="000A70BA" w:rsidRDefault="00000000">
      <w:pPr>
        <w:pStyle w:val="SourceCode"/>
      </w:pPr>
      <w:r>
        <w:t>02348 |     """</w:t>
      </w:r>
      <w:r>
        <w:t>业务规则</w:t>
      </w:r>
      <w:r>
        <w:t xml:space="preserve"> 71</w:t>
      </w:r>
      <w:r>
        <w:t>：检查第</w:t>
      </w:r>
      <w:r>
        <w:t xml:space="preserve"> 71 </w:t>
      </w:r>
      <w:r>
        <w:t>类气象水文字段组合。</w:t>
      </w:r>
      <w:r>
        <w:t>"""</w:t>
      </w:r>
    </w:p>
    <w:p w14:paraId="54514893" w14:textId="77777777" w:rsidR="000A70BA" w:rsidRDefault="00000000">
      <w:pPr>
        <w:pStyle w:val="SourceCode"/>
      </w:pPr>
      <w:r>
        <w:t>02349 |     ok = True</w:t>
      </w:r>
    </w:p>
    <w:p w14:paraId="4D5A1A66" w14:textId="77777777" w:rsidR="000A70BA" w:rsidRDefault="00000000">
      <w:pPr>
        <w:pStyle w:val="SourceCode"/>
      </w:pPr>
      <w:r>
        <w:t>02350 |     for key, value in record.items():</w:t>
      </w:r>
    </w:p>
    <w:p w14:paraId="14B3A395" w14:textId="77777777" w:rsidR="000A70BA" w:rsidRDefault="00000000">
      <w:pPr>
        <w:pStyle w:val="SourceCode"/>
      </w:pPr>
      <w:r>
        <w:t>02351 |         if value is None:</w:t>
      </w:r>
    </w:p>
    <w:p w14:paraId="4A974D84" w14:textId="77777777" w:rsidR="000A70BA" w:rsidRDefault="00000000">
      <w:pPr>
        <w:pStyle w:val="SourceCode"/>
      </w:pPr>
      <w:r>
        <w:t>02352 |             ok = False</w:t>
      </w:r>
    </w:p>
    <w:p w14:paraId="2985983F" w14:textId="77777777" w:rsidR="000A70BA" w:rsidRDefault="00000000">
      <w:pPr>
        <w:pStyle w:val="SourceCode"/>
      </w:pPr>
      <w:r>
        <w:t>02353 |         if isinstance(value, (int, float)) and value != value:</w:t>
      </w:r>
    </w:p>
    <w:p w14:paraId="052E73D2" w14:textId="77777777" w:rsidR="000A70BA" w:rsidRDefault="00000000">
      <w:pPr>
        <w:pStyle w:val="SourceCode"/>
      </w:pPr>
      <w:r>
        <w:t>02354 |             ok = False</w:t>
      </w:r>
    </w:p>
    <w:p w14:paraId="621DE4FA" w14:textId="77777777" w:rsidR="000A70BA" w:rsidRDefault="00000000">
      <w:pPr>
        <w:pStyle w:val="SourceCode"/>
      </w:pPr>
      <w:r>
        <w:t>02355 |     return ok</w:t>
      </w:r>
    </w:p>
    <w:p w14:paraId="2FE632AC" w14:textId="77777777" w:rsidR="000A70BA" w:rsidRDefault="00000000">
      <w:pPr>
        <w:pStyle w:val="SourceCode"/>
      </w:pPr>
      <w:r>
        <w:t xml:space="preserve">02356 | </w:t>
      </w:r>
    </w:p>
    <w:p w14:paraId="2D32C0E2" w14:textId="77777777" w:rsidR="000A70BA" w:rsidRDefault="00000000">
      <w:pPr>
        <w:pStyle w:val="SourceCode"/>
      </w:pPr>
      <w:r>
        <w:t>02357 | def validate_business_rule_72(record: Dict[str, float]) -&gt; bool:</w:t>
      </w:r>
    </w:p>
    <w:p w14:paraId="0F1E741F" w14:textId="77777777" w:rsidR="000A70BA" w:rsidRDefault="00000000">
      <w:pPr>
        <w:pStyle w:val="SourceCode"/>
      </w:pPr>
      <w:r>
        <w:t>02358 |     """</w:t>
      </w:r>
      <w:r>
        <w:t>业务规则</w:t>
      </w:r>
      <w:r>
        <w:t xml:space="preserve"> 72</w:t>
      </w:r>
      <w:r>
        <w:t>：检查第</w:t>
      </w:r>
      <w:r>
        <w:t xml:space="preserve"> 72 </w:t>
      </w:r>
      <w:r>
        <w:t>类气象水文字段组合。</w:t>
      </w:r>
      <w:r>
        <w:t>"""</w:t>
      </w:r>
    </w:p>
    <w:p w14:paraId="1E5990D2" w14:textId="77777777" w:rsidR="000A70BA" w:rsidRDefault="00000000">
      <w:pPr>
        <w:pStyle w:val="SourceCode"/>
      </w:pPr>
      <w:r>
        <w:t>02359 |     ok = True</w:t>
      </w:r>
    </w:p>
    <w:p w14:paraId="6D158DAC" w14:textId="77777777" w:rsidR="000A70BA" w:rsidRDefault="00000000">
      <w:pPr>
        <w:pStyle w:val="SourceCode"/>
      </w:pPr>
      <w:r>
        <w:t>02360 |     for key, value in record.items():</w:t>
      </w:r>
    </w:p>
    <w:p w14:paraId="6EE8E0F7" w14:textId="77777777" w:rsidR="000A70BA" w:rsidRDefault="00000000">
      <w:pPr>
        <w:pStyle w:val="SourceCode"/>
      </w:pPr>
      <w:r>
        <w:t>02361 |         if value is None:</w:t>
      </w:r>
    </w:p>
    <w:p w14:paraId="770B49B4" w14:textId="77777777" w:rsidR="000A70BA" w:rsidRDefault="00000000">
      <w:pPr>
        <w:pStyle w:val="SourceCode"/>
      </w:pPr>
      <w:r>
        <w:t>02362 |             ok = False</w:t>
      </w:r>
    </w:p>
    <w:p w14:paraId="071786D7" w14:textId="77777777" w:rsidR="000A70BA" w:rsidRDefault="00000000">
      <w:pPr>
        <w:pStyle w:val="SourceCode"/>
      </w:pPr>
      <w:r>
        <w:t>02363 |         if isinstance(value, (int, float)) and value != value:</w:t>
      </w:r>
    </w:p>
    <w:p w14:paraId="2C9C90BE" w14:textId="77777777" w:rsidR="000A70BA" w:rsidRDefault="00000000">
      <w:pPr>
        <w:pStyle w:val="SourceCode"/>
      </w:pPr>
      <w:r>
        <w:t>02364 |             ok = False</w:t>
      </w:r>
    </w:p>
    <w:p w14:paraId="0D698A11" w14:textId="77777777" w:rsidR="000A70BA" w:rsidRDefault="00000000">
      <w:pPr>
        <w:pStyle w:val="SourceCode"/>
      </w:pPr>
      <w:r>
        <w:t>02365 |     return ok</w:t>
      </w:r>
    </w:p>
    <w:p w14:paraId="24E254C4" w14:textId="77777777" w:rsidR="000A70BA" w:rsidRDefault="00000000">
      <w:pPr>
        <w:pStyle w:val="SourceCode"/>
      </w:pPr>
      <w:r>
        <w:t xml:space="preserve">02366 | </w:t>
      </w:r>
    </w:p>
    <w:p w14:paraId="19DAAB96" w14:textId="77777777" w:rsidR="000A70BA" w:rsidRDefault="00000000">
      <w:pPr>
        <w:pStyle w:val="SourceCode"/>
      </w:pPr>
      <w:r>
        <w:t>02367 | def validate_business_rule_73(record: Dict[str, float]) -&gt; bool:</w:t>
      </w:r>
    </w:p>
    <w:p w14:paraId="74F55ECC" w14:textId="77777777" w:rsidR="000A70BA" w:rsidRDefault="00000000">
      <w:pPr>
        <w:pStyle w:val="SourceCode"/>
      </w:pPr>
      <w:r>
        <w:t>02368 |     """</w:t>
      </w:r>
      <w:r>
        <w:t>业务规则</w:t>
      </w:r>
      <w:r>
        <w:t xml:space="preserve"> 73</w:t>
      </w:r>
      <w:r>
        <w:t>：检查第</w:t>
      </w:r>
      <w:r>
        <w:t xml:space="preserve"> 73 </w:t>
      </w:r>
      <w:r>
        <w:t>类气象水文字段组合。</w:t>
      </w:r>
      <w:r>
        <w:t>"""</w:t>
      </w:r>
    </w:p>
    <w:p w14:paraId="0442B8FD" w14:textId="77777777" w:rsidR="000A70BA" w:rsidRDefault="00000000">
      <w:pPr>
        <w:pStyle w:val="SourceCode"/>
      </w:pPr>
      <w:r>
        <w:lastRenderedPageBreak/>
        <w:t>02369 |     ok = True</w:t>
      </w:r>
    </w:p>
    <w:p w14:paraId="0EBF8593" w14:textId="77777777" w:rsidR="000A70BA" w:rsidRDefault="00000000">
      <w:pPr>
        <w:pStyle w:val="SourceCode"/>
      </w:pPr>
      <w:r>
        <w:t>02370 |     for key, value in record.items():</w:t>
      </w:r>
    </w:p>
    <w:p w14:paraId="64740CB3" w14:textId="77777777" w:rsidR="000A70BA" w:rsidRDefault="00000000">
      <w:pPr>
        <w:pStyle w:val="SourceCode"/>
      </w:pPr>
      <w:r>
        <w:t>02371 |         if value is None:</w:t>
      </w:r>
    </w:p>
    <w:p w14:paraId="531826FD" w14:textId="77777777" w:rsidR="000A70BA" w:rsidRDefault="00000000">
      <w:pPr>
        <w:pStyle w:val="SourceCode"/>
      </w:pPr>
      <w:r>
        <w:t>02372 |             ok = False</w:t>
      </w:r>
    </w:p>
    <w:p w14:paraId="609C8A54" w14:textId="77777777" w:rsidR="000A70BA" w:rsidRDefault="00000000">
      <w:pPr>
        <w:pStyle w:val="SourceCode"/>
      </w:pPr>
      <w:r>
        <w:t>02373 |         if isinstance(value, (int, float)) and value != value:</w:t>
      </w:r>
    </w:p>
    <w:p w14:paraId="7073B139" w14:textId="77777777" w:rsidR="000A70BA" w:rsidRDefault="00000000">
      <w:pPr>
        <w:pStyle w:val="SourceCode"/>
      </w:pPr>
      <w:r>
        <w:t>02374 |             ok = False</w:t>
      </w:r>
    </w:p>
    <w:p w14:paraId="2162C973" w14:textId="77777777" w:rsidR="000A70BA" w:rsidRDefault="00000000">
      <w:pPr>
        <w:pStyle w:val="SourceCode"/>
      </w:pPr>
      <w:r>
        <w:t>02375 |     return ok</w:t>
      </w:r>
    </w:p>
    <w:p w14:paraId="65D7106D" w14:textId="77777777" w:rsidR="000A70BA" w:rsidRDefault="00000000">
      <w:pPr>
        <w:pStyle w:val="SourceCode"/>
      </w:pPr>
      <w:r>
        <w:t xml:space="preserve">02376 | </w:t>
      </w:r>
    </w:p>
    <w:p w14:paraId="069E02AA" w14:textId="77777777" w:rsidR="000A70BA" w:rsidRDefault="00000000">
      <w:pPr>
        <w:pStyle w:val="SourceCode"/>
      </w:pPr>
      <w:r>
        <w:t>02377 | def validate_business_rule_74(record: Dict[str, float]) -&gt; bool:</w:t>
      </w:r>
    </w:p>
    <w:p w14:paraId="76D8D7CC" w14:textId="77777777" w:rsidR="000A70BA" w:rsidRDefault="00000000">
      <w:pPr>
        <w:pStyle w:val="SourceCode"/>
      </w:pPr>
      <w:r>
        <w:t>02378 |     """</w:t>
      </w:r>
      <w:r>
        <w:t>业务规则</w:t>
      </w:r>
      <w:r>
        <w:t xml:space="preserve"> 74</w:t>
      </w:r>
      <w:r>
        <w:t>：检查第</w:t>
      </w:r>
      <w:r>
        <w:t xml:space="preserve"> 74 </w:t>
      </w:r>
      <w:r>
        <w:t>类气象水文字段组合。</w:t>
      </w:r>
      <w:r>
        <w:t>"""</w:t>
      </w:r>
    </w:p>
    <w:p w14:paraId="77DB951B" w14:textId="77777777" w:rsidR="000A70BA" w:rsidRDefault="00000000">
      <w:pPr>
        <w:pStyle w:val="SourceCode"/>
      </w:pPr>
      <w:r>
        <w:t>02379 |     ok = True</w:t>
      </w:r>
    </w:p>
    <w:p w14:paraId="3DF43182" w14:textId="77777777" w:rsidR="000A70BA" w:rsidRDefault="00000000">
      <w:pPr>
        <w:pStyle w:val="SourceCode"/>
      </w:pPr>
      <w:r>
        <w:t>02380 |     for key, value in record.items():</w:t>
      </w:r>
    </w:p>
    <w:p w14:paraId="5C1C1613" w14:textId="77777777" w:rsidR="000A70BA" w:rsidRDefault="00000000">
      <w:pPr>
        <w:pStyle w:val="SourceCode"/>
      </w:pPr>
      <w:r>
        <w:t>02381 |         if value is None:</w:t>
      </w:r>
    </w:p>
    <w:p w14:paraId="3C87CC8A" w14:textId="77777777" w:rsidR="000A70BA" w:rsidRDefault="00000000">
      <w:pPr>
        <w:pStyle w:val="SourceCode"/>
      </w:pPr>
      <w:r>
        <w:t>02382 |             ok = False</w:t>
      </w:r>
    </w:p>
    <w:p w14:paraId="40BEAAB7" w14:textId="77777777" w:rsidR="000A70BA" w:rsidRDefault="00000000">
      <w:pPr>
        <w:pStyle w:val="SourceCode"/>
      </w:pPr>
      <w:r>
        <w:t>02383 |         if isinstance(value, (int, float)) and value != value:</w:t>
      </w:r>
    </w:p>
    <w:p w14:paraId="6DA80D7D" w14:textId="77777777" w:rsidR="000A70BA" w:rsidRDefault="00000000">
      <w:pPr>
        <w:pStyle w:val="SourceCode"/>
      </w:pPr>
      <w:r>
        <w:t>02384 |             ok = False</w:t>
      </w:r>
    </w:p>
    <w:p w14:paraId="631A5A89" w14:textId="77777777" w:rsidR="000A70BA" w:rsidRDefault="00000000">
      <w:pPr>
        <w:pStyle w:val="SourceCode"/>
      </w:pPr>
      <w:r>
        <w:t>02385 |     return ok</w:t>
      </w:r>
    </w:p>
    <w:p w14:paraId="051029CB" w14:textId="77777777" w:rsidR="000A70BA" w:rsidRDefault="00000000">
      <w:pPr>
        <w:pStyle w:val="SourceCode"/>
      </w:pPr>
      <w:r>
        <w:t xml:space="preserve">02386 | </w:t>
      </w:r>
    </w:p>
    <w:p w14:paraId="581FF310" w14:textId="77777777" w:rsidR="000A70BA" w:rsidRDefault="00000000">
      <w:pPr>
        <w:pStyle w:val="SourceCode"/>
      </w:pPr>
      <w:r>
        <w:t>02387 | def validate_business_rule_75(record: Dict[str, float]) -&gt; bool:</w:t>
      </w:r>
    </w:p>
    <w:p w14:paraId="5CBC8DFE" w14:textId="77777777" w:rsidR="000A70BA" w:rsidRDefault="00000000">
      <w:pPr>
        <w:pStyle w:val="SourceCode"/>
      </w:pPr>
      <w:r>
        <w:t>02388 |     """</w:t>
      </w:r>
      <w:r>
        <w:t>业务规则</w:t>
      </w:r>
      <w:r>
        <w:t xml:space="preserve"> 75</w:t>
      </w:r>
      <w:r>
        <w:t>：检查第</w:t>
      </w:r>
      <w:r>
        <w:t xml:space="preserve"> 75 </w:t>
      </w:r>
      <w:r>
        <w:t>类气象水文字段组合。</w:t>
      </w:r>
      <w:r>
        <w:t>"""</w:t>
      </w:r>
    </w:p>
    <w:p w14:paraId="48A039AA" w14:textId="77777777" w:rsidR="000A70BA" w:rsidRDefault="00000000">
      <w:pPr>
        <w:pStyle w:val="SourceCode"/>
      </w:pPr>
      <w:r>
        <w:t>02389 |     ok = True</w:t>
      </w:r>
    </w:p>
    <w:p w14:paraId="45D11A48" w14:textId="77777777" w:rsidR="000A70BA" w:rsidRDefault="00000000">
      <w:pPr>
        <w:pStyle w:val="SourceCode"/>
      </w:pPr>
      <w:r>
        <w:t>02390 |     for key, value in record.items():</w:t>
      </w:r>
    </w:p>
    <w:p w14:paraId="01EA08BD" w14:textId="77777777" w:rsidR="000A70BA" w:rsidRDefault="00000000">
      <w:pPr>
        <w:pStyle w:val="SourceCode"/>
      </w:pPr>
      <w:r>
        <w:t>02391 |         if value is None:</w:t>
      </w:r>
    </w:p>
    <w:p w14:paraId="0A5DE034" w14:textId="77777777" w:rsidR="000A70BA" w:rsidRDefault="00000000">
      <w:pPr>
        <w:pStyle w:val="SourceCode"/>
      </w:pPr>
      <w:r>
        <w:t>02392 |             ok = False</w:t>
      </w:r>
    </w:p>
    <w:p w14:paraId="4E6EDE71" w14:textId="77777777" w:rsidR="000A70BA" w:rsidRDefault="00000000">
      <w:pPr>
        <w:pStyle w:val="SourceCode"/>
      </w:pPr>
      <w:r>
        <w:t>02393 |         if isinstance(value, (int, float)) and value != value:</w:t>
      </w:r>
    </w:p>
    <w:p w14:paraId="0E5884B0" w14:textId="77777777" w:rsidR="000A70BA" w:rsidRDefault="00000000">
      <w:pPr>
        <w:pStyle w:val="SourceCode"/>
      </w:pPr>
      <w:r>
        <w:t>02394 |             ok = False</w:t>
      </w:r>
    </w:p>
    <w:p w14:paraId="74E710DA" w14:textId="77777777" w:rsidR="000A70BA" w:rsidRDefault="00000000">
      <w:pPr>
        <w:pStyle w:val="SourceCode"/>
      </w:pPr>
      <w:r>
        <w:t>02395 |     return ok</w:t>
      </w:r>
    </w:p>
    <w:p w14:paraId="5F7E6EE2" w14:textId="77777777" w:rsidR="000A70BA" w:rsidRDefault="00000000">
      <w:pPr>
        <w:pStyle w:val="SourceCode"/>
      </w:pPr>
      <w:r>
        <w:t xml:space="preserve">02396 | </w:t>
      </w:r>
    </w:p>
    <w:p w14:paraId="1070BF54" w14:textId="77777777" w:rsidR="000A70BA" w:rsidRDefault="00000000">
      <w:pPr>
        <w:pStyle w:val="SourceCode"/>
      </w:pPr>
      <w:r>
        <w:t>02397 | def validate_business_rule_76(record: Dict[str, float]) -&gt; bool:</w:t>
      </w:r>
    </w:p>
    <w:p w14:paraId="5068AA38" w14:textId="77777777" w:rsidR="000A70BA" w:rsidRDefault="00000000">
      <w:pPr>
        <w:pStyle w:val="SourceCode"/>
      </w:pPr>
      <w:r>
        <w:t>02398 |     """</w:t>
      </w:r>
      <w:r>
        <w:t>业务规则</w:t>
      </w:r>
      <w:r>
        <w:t xml:space="preserve"> 76</w:t>
      </w:r>
      <w:r>
        <w:t>：检查第</w:t>
      </w:r>
      <w:r>
        <w:t xml:space="preserve"> 76 </w:t>
      </w:r>
      <w:r>
        <w:t>类气象水文字段组合。</w:t>
      </w:r>
      <w:r>
        <w:t>"""</w:t>
      </w:r>
    </w:p>
    <w:p w14:paraId="5A5702BB" w14:textId="77777777" w:rsidR="000A70BA" w:rsidRDefault="00000000">
      <w:pPr>
        <w:pStyle w:val="SourceCode"/>
      </w:pPr>
      <w:r>
        <w:t>02399 |     ok = True</w:t>
      </w:r>
    </w:p>
    <w:p w14:paraId="57109859" w14:textId="77777777" w:rsidR="000A70BA" w:rsidRDefault="00000000">
      <w:pPr>
        <w:pStyle w:val="SourceCode"/>
      </w:pPr>
      <w:r>
        <w:t>02400 |     for key, value in record.items():</w:t>
      </w:r>
    </w:p>
    <w:p w14:paraId="32B1750F" w14:textId="77777777" w:rsidR="000A70BA" w:rsidRDefault="00000000">
      <w:pPr>
        <w:pStyle w:val="SourceCode"/>
      </w:pPr>
      <w:r>
        <w:t>02401 |         if value is None:</w:t>
      </w:r>
    </w:p>
    <w:p w14:paraId="5CE49B69" w14:textId="77777777" w:rsidR="000A70BA" w:rsidRDefault="00000000">
      <w:pPr>
        <w:pStyle w:val="SourceCode"/>
      </w:pPr>
      <w:r>
        <w:t>02402 |             ok = False</w:t>
      </w:r>
    </w:p>
    <w:p w14:paraId="492AF89D" w14:textId="77777777" w:rsidR="000A70BA" w:rsidRDefault="00000000">
      <w:pPr>
        <w:pStyle w:val="SourceCode"/>
      </w:pPr>
      <w:r>
        <w:t>02403 |         if isinstance(value, (int, float)) and value != value:</w:t>
      </w:r>
    </w:p>
    <w:p w14:paraId="10908757" w14:textId="77777777" w:rsidR="000A70BA" w:rsidRDefault="00000000">
      <w:pPr>
        <w:pStyle w:val="SourceCode"/>
      </w:pPr>
      <w:r>
        <w:t>02404 |             ok = False</w:t>
      </w:r>
    </w:p>
    <w:p w14:paraId="13A4C217" w14:textId="77777777" w:rsidR="000A70BA" w:rsidRDefault="00000000">
      <w:pPr>
        <w:pStyle w:val="SourceCode"/>
      </w:pPr>
      <w:r>
        <w:t>02405 |     return ok</w:t>
      </w:r>
    </w:p>
    <w:p w14:paraId="32B6A9A6" w14:textId="77777777" w:rsidR="000A70BA" w:rsidRDefault="00000000">
      <w:pPr>
        <w:pStyle w:val="SourceCode"/>
      </w:pPr>
      <w:r>
        <w:t xml:space="preserve">02406 | </w:t>
      </w:r>
    </w:p>
    <w:p w14:paraId="24970F1C" w14:textId="77777777" w:rsidR="000A70BA" w:rsidRDefault="00000000">
      <w:pPr>
        <w:pStyle w:val="SourceCode"/>
      </w:pPr>
      <w:r>
        <w:t>02407 | def validate_business_rule_77(record: Dict[str, float]) -&gt; bool:</w:t>
      </w:r>
    </w:p>
    <w:p w14:paraId="522B7BCA" w14:textId="77777777" w:rsidR="000A70BA" w:rsidRDefault="00000000">
      <w:pPr>
        <w:pStyle w:val="SourceCode"/>
      </w:pPr>
      <w:r>
        <w:t>02408 |     """</w:t>
      </w:r>
      <w:r>
        <w:t>业务规则</w:t>
      </w:r>
      <w:r>
        <w:t xml:space="preserve"> 77</w:t>
      </w:r>
      <w:r>
        <w:t>：检查第</w:t>
      </w:r>
      <w:r>
        <w:t xml:space="preserve"> 77 </w:t>
      </w:r>
      <w:r>
        <w:t>类气象水文字段组合。</w:t>
      </w:r>
      <w:r>
        <w:t>"""</w:t>
      </w:r>
    </w:p>
    <w:p w14:paraId="6938CD52" w14:textId="77777777" w:rsidR="000A70BA" w:rsidRDefault="00000000">
      <w:pPr>
        <w:pStyle w:val="SourceCode"/>
      </w:pPr>
      <w:r>
        <w:t>02409 |     ok = True</w:t>
      </w:r>
    </w:p>
    <w:p w14:paraId="4329B3EE" w14:textId="77777777" w:rsidR="000A70BA" w:rsidRDefault="00000000">
      <w:pPr>
        <w:pStyle w:val="SourceCode"/>
      </w:pPr>
      <w:r>
        <w:t>02410 |     for key, value in record.items():</w:t>
      </w:r>
    </w:p>
    <w:p w14:paraId="31E895F1" w14:textId="77777777" w:rsidR="000A70BA" w:rsidRDefault="00000000">
      <w:pPr>
        <w:pStyle w:val="SourceCode"/>
      </w:pPr>
      <w:r>
        <w:t>02411 |         if value is None:</w:t>
      </w:r>
    </w:p>
    <w:p w14:paraId="42CD0848" w14:textId="77777777" w:rsidR="000A70BA" w:rsidRDefault="00000000">
      <w:pPr>
        <w:pStyle w:val="SourceCode"/>
      </w:pPr>
      <w:r>
        <w:t>02412 |             ok = False</w:t>
      </w:r>
    </w:p>
    <w:p w14:paraId="4EC381CE" w14:textId="77777777" w:rsidR="000A70BA" w:rsidRDefault="00000000">
      <w:pPr>
        <w:pStyle w:val="SourceCode"/>
      </w:pPr>
      <w:r>
        <w:t>02413 |         if isinstance(value, (int, float)) and value != value:</w:t>
      </w:r>
    </w:p>
    <w:p w14:paraId="3D5798E6" w14:textId="77777777" w:rsidR="000A70BA" w:rsidRDefault="00000000">
      <w:pPr>
        <w:pStyle w:val="SourceCode"/>
      </w:pPr>
      <w:r>
        <w:t>02414 |             ok = False</w:t>
      </w:r>
    </w:p>
    <w:p w14:paraId="649179F5" w14:textId="77777777" w:rsidR="000A70BA" w:rsidRDefault="00000000">
      <w:pPr>
        <w:pStyle w:val="SourceCode"/>
      </w:pPr>
      <w:r>
        <w:t>02415 |     return ok</w:t>
      </w:r>
    </w:p>
    <w:p w14:paraId="3C009401" w14:textId="77777777" w:rsidR="000A70BA" w:rsidRDefault="00000000">
      <w:pPr>
        <w:pStyle w:val="SourceCode"/>
      </w:pPr>
      <w:r>
        <w:t xml:space="preserve">02416 | </w:t>
      </w:r>
    </w:p>
    <w:p w14:paraId="7D3AC8B2" w14:textId="77777777" w:rsidR="000A70BA" w:rsidRDefault="00000000">
      <w:pPr>
        <w:pStyle w:val="SourceCode"/>
      </w:pPr>
      <w:r>
        <w:t>02417 | def validate_business_rule_78(record: Dict[str, float]) -&gt; bool:</w:t>
      </w:r>
    </w:p>
    <w:p w14:paraId="533248CD" w14:textId="77777777" w:rsidR="000A70BA" w:rsidRDefault="00000000">
      <w:pPr>
        <w:pStyle w:val="SourceCode"/>
      </w:pPr>
      <w:r>
        <w:t>02418 |     """</w:t>
      </w:r>
      <w:r>
        <w:t>业务规则</w:t>
      </w:r>
      <w:r>
        <w:t xml:space="preserve"> 78</w:t>
      </w:r>
      <w:r>
        <w:t>：检查第</w:t>
      </w:r>
      <w:r>
        <w:t xml:space="preserve"> 78 </w:t>
      </w:r>
      <w:r>
        <w:t>类气象水文字段组合。</w:t>
      </w:r>
      <w:r>
        <w:t>"""</w:t>
      </w:r>
    </w:p>
    <w:p w14:paraId="4B1FCF4B" w14:textId="77777777" w:rsidR="000A70BA" w:rsidRDefault="00000000">
      <w:pPr>
        <w:pStyle w:val="SourceCode"/>
      </w:pPr>
      <w:r>
        <w:t>02419 |     ok = True</w:t>
      </w:r>
    </w:p>
    <w:p w14:paraId="1E603C87" w14:textId="77777777" w:rsidR="000A70BA" w:rsidRDefault="00000000">
      <w:pPr>
        <w:pStyle w:val="SourceCode"/>
      </w:pPr>
      <w:r>
        <w:t>02420 |     for key, value in record.items():</w:t>
      </w:r>
    </w:p>
    <w:p w14:paraId="6CFEB712" w14:textId="77777777" w:rsidR="000A70BA" w:rsidRDefault="00000000">
      <w:pPr>
        <w:pStyle w:val="SourceCode"/>
      </w:pPr>
      <w:r>
        <w:t>02421 |         if value is None:</w:t>
      </w:r>
    </w:p>
    <w:p w14:paraId="02C217F1" w14:textId="77777777" w:rsidR="000A70BA" w:rsidRDefault="00000000">
      <w:pPr>
        <w:pStyle w:val="SourceCode"/>
      </w:pPr>
      <w:r>
        <w:t>02422 |             ok = False</w:t>
      </w:r>
    </w:p>
    <w:p w14:paraId="6B1D2954" w14:textId="77777777" w:rsidR="000A70BA" w:rsidRDefault="00000000">
      <w:pPr>
        <w:pStyle w:val="SourceCode"/>
      </w:pPr>
      <w:r>
        <w:t>02423 |         if isinstance(value, (int, float)) and value != value:</w:t>
      </w:r>
    </w:p>
    <w:p w14:paraId="58C75EDF" w14:textId="77777777" w:rsidR="000A70BA" w:rsidRDefault="00000000">
      <w:pPr>
        <w:pStyle w:val="SourceCode"/>
      </w:pPr>
      <w:r>
        <w:t>02424 |             ok = False</w:t>
      </w:r>
    </w:p>
    <w:p w14:paraId="738F7C62" w14:textId="77777777" w:rsidR="000A70BA" w:rsidRDefault="00000000">
      <w:pPr>
        <w:pStyle w:val="SourceCode"/>
      </w:pPr>
      <w:r>
        <w:t>02425 |     return ok</w:t>
      </w:r>
    </w:p>
    <w:p w14:paraId="62A3A09A" w14:textId="77777777" w:rsidR="000A70BA" w:rsidRDefault="00000000">
      <w:pPr>
        <w:pStyle w:val="SourceCode"/>
      </w:pPr>
      <w:r>
        <w:t xml:space="preserve">02426 | </w:t>
      </w:r>
    </w:p>
    <w:p w14:paraId="3A552E74" w14:textId="77777777" w:rsidR="000A70BA" w:rsidRDefault="00000000">
      <w:pPr>
        <w:pStyle w:val="SourceCode"/>
      </w:pPr>
      <w:r>
        <w:t>02427 | def validate_business_rule_79(record: Dict[str, float]) -&gt; bool:</w:t>
      </w:r>
    </w:p>
    <w:p w14:paraId="70E3F14D" w14:textId="77777777" w:rsidR="000A70BA" w:rsidRDefault="00000000">
      <w:pPr>
        <w:pStyle w:val="SourceCode"/>
      </w:pPr>
      <w:r>
        <w:t>02428 |     """</w:t>
      </w:r>
      <w:r>
        <w:t>业务规则</w:t>
      </w:r>
      <w:r>
        <w:t xml:space="preserve"> 79</w:t>
      </w:r>
      <w:r>
        <w:t>：检查第</w:t>
      </w:r>
      <w:r>
        <w:t xml:space="preserve"> 79 </w:t>
      </w:r>
      <w:r>
        <w:t>类气象水文字段组合。</w:t>
      </w:r>
      <w:r>
        <w:t>"""</w:t>
      </w:r>
    </w:p>
    <w:p w14:paraId="73AD1D04" w14:textId="77777777" w:rsidR="000A70BA" w:rsidRDefault="00000000">
      <w:pPr>
        <w:pStyle w:val="SourceCode"/>
      </w:pPr>
      <w:r>
        <w:t>02429 |     ok = True</w:t>
      </w:r>
    </w:p>
    <w:p w14:paraId="533F2102" w14:textId="77777777" w:rsidR="000A70BA" w:rsidRDefault="00000000">
      <w:pPr>
        <w:pStyle w:val="SourceCode"/>
      </w:pPr>
      <w:r>
        <w:t>02430 |     for key, value in record.items():</w:t>
      </w:r>
    </w:p>
    <w:p w14:paraId="37E21BA0" w14:textId="77777777" w:rsidR="000A70BA" w:rsidRDefault="00000000">
      <w:pPr>
        <w:pStyle w:val="SourceCode"/>
      </w:pPr>
      <w:r>
        <w:t>02431 |         if value is None:</w:t>
      </w:r>
    </w:p>
    <w:p w14:paraId="784A910E" w14:textId="77777777" w:rsidR="000A70BA" w:rsidRDefault="00000000">
      <w:pPr>
        <w:pStyle w:val="SourceCode"/>
      </w:pPr>
      <w:r>
        <w:t>02432 |             ok = False</w:t>
      </w:r>
    </w:p>
    <w:p w14:paraId="5FABAE4F" w14:textId="77777777" w:rsidR="000A70BA" w:rsidRDefault="00000000">
      <w:pPr>
        <w:pStyle w:val="SourceCode"/>
      </w:pPr>
      <w:r>
        <w:t>02433 |         if isinstance(value, (int, float)) and value != value:</w:t>
      </w:r>
    </w:p>
    <w:p w14:paraId="584B0003" w14:textId="77777777" w:rsidR="000A70BA" w:rsidRDefault="00000000">
      <w:pPr>
        <w:pStyle w:val="SourceCode"/>
      </w:pPr>
      <w:r>
        <w:t>02434 |             ok = False</w:t>
      </w:r>
    </w:p>
    <w:p w14:paraId="504C61D5" w14:textId="77777777" w:rsidR="000A70BA" w:rsidRDefault="00000000">
      <w:pPr>
        <w:pStyle w:val="SourceCode"/>
      </w:pPr>
      <w:r>
        <w:t>02435 |     return ok</w:t>
      </w:r>
    </w:p>
    <w:p w14:paraId="1D52140E" w14:textId="77777777" w:rsidR="000A70BA" w:rsidRDefault="00000000">
      <w:pPr>
        <w:pStyle w:val="SourceCode"/>
      </w:pPr>
      <w:r>
        <w:t xml:space="preserve">02436 | </w:t>
      </w:r>
    </w:p>
    <w:p w14:paraId="70D8113C" w14:textId="77777777" w:rsidR="000A70BA" w:rsidRDefault="00000000">
      <w:pPr>
        <w:pStyle w:val="SourceCode"/>
      </w:pPr>
      <w:r>
        <w:t>02437 | def validate_business_rule_80(record: Dict[str, float]) -&gt; bool:</w:t>
      </w:r>
    </w:p>
    <w:p w14:paraId="2C1A14D2" w14:textId="77777777" w:rsidR="000A70BA" w:rsidRDefault="00000000">
      <w:pPr>
        <w:pStyle w:val="SourceCode"/>
      </w:pPr>
      <w:r>
        <w:t>02438 |     """</w:t>
      </w:r>
      <w:r>
        <w:t>业务规则</w:t>
      </w:r>
      <w:r>
        <w:t xml:space="preserve"> 80</w:t>
      </w:r>
      <w:r>
        <w:t>：检查第</w:t>
      </w:r>
      <w:r>
        <w:t xml:space="preserve"> 80 </w:t>
      </w:r>
      <w:r>
        <w:t>类气象水文字段组合。</w:t>
      </w:r>
      <w:r>
        <w:t>"""</w:t>
      </w:r>
    </w:p>
    <w:p w14:paraId="7F9D9706" w14:textId="77777777" w:rsidR="000A70BA" w:rsidRDefault="00000000">
      <w:pPr>
        <w:pStyle w:val="SourceCode"/>
      </w:pPr>
      <w:r>
        <w:t>02439 |     ok = True</w:t>
      </w:r>
    </w:p>
    <w:p w14:paraId="5BB7C01B" w14:textId="77777777" w:rsidR="000A70BA" w:rsidRDefault="00000000">
      <w:pPr>
        <w:pStyle w:val="SourceCode"/>
      </w:pPr>
      <w:r>
        <w:t>02440 |     for key, value in record.items():</w:t>
      </w:r>
    </w:p>
    <w:p w14:paraId="3351C09F" w14:textId="77777777" w:rsidR="000A70BA" w:rsidRDefault="00000000">
      <w:pPr>
        <w:pStyle w:val="SourceCode"/>
      </w:pPr>
      <w:r>
        <w:t>02441 |         if value is None:</w:t>
      </w:r>
    </w:p>
    <w:p w14:paraId="6257746B" w14:textId="77777777" w:rsidR="000A70BA" w:rsidRDefault="00000000">
      <w:pPr>
        <w:pStyle w:val="SourceCode"/>
      </w:pPr>
      <w:r>
        <w:t>02442 |             ok = False</w:t>
      </w:r>
    </w:p>
    <w:p w14:paraId="501A12D9" w14:textId="77777777" w:rsidR="000A70BA" w:rsidRDefault="00000000">
      <w:pPr>
        <w:pStyle w:val="SourceCode"/>
      </w:pPr>
      <w:r>
        <w:t>02443 |         if isinstance(value, (int, float)) and value != value:</w:t>
      </w:r>
    </w:p>
    <w:p w14:paraId="1351F0D7" w14:textId="77777777" w:rsidR="000A70BA" w:rsidRDefault="00000000">
      <w:pPr>
        <w:pStyle w:val="SourceCode"/>
      </w:pPr>
      <w:r>
        <w:t>02444 |             ok = False</w:t>
      </w:r>
    </w:p>
    <w:p w14:paraId="4991320F" w14:textId="77777777" w:rsidR="000A70BA" w:rsidRDefault="00000000">
      <w:pPr>
        <w:pStyle w:val="SourceCode"/>
      </w:pPr>
      <w:r>
        <w:t>02445 |     return ok</w:t>
      </w:r>
    </w:p>
    <w:p w14:paraId="623A4E00" w14:textId="77777777" w:rsidR="000A70BA" w:rsidRDefault="00000000">
      <w:pPr>
        <w:pStyle w:val="SourceCode"/>
      </w:pPr>
      <w:r>
        <w:t xml:space="preserve">02446 | </w:t>
      </w:r>
    </w:p>
    <w:p w14:paraId="71CF4D0F" w14:textId="77777777" w:rsidR="000A70BA" w:rsidRDefault="00000000">
      <w:pPr>
        <w:pStyle w:val="SourceCode"/>
      </w:pPr>
      <w:r>
        <w:t xml:space="preserve">02447 | # ===== </w:t>
      </w:r>
      <w:r>
        <w:t>文件：</w:t>
      </w:r>
      <w:r>
        <w:t>hydromet3d/batch/jobs.py =====</w:t>
      </w:r>
    </w:p>
    <w:p w14:paraId="38CC2A57" w14:textId="77777777" w:rsidR="000A70BA" w:rsidRDefault="00000000">
      <w:pPr>
        <w:pStyle w:val="SourceCode"/>
      </w:pPr>
      <w:r>
        <w:t>02448 | # -*- coding: utf-8 -*-</w:t>
      </w:r>
    </w:p>
    <w:p w14:paraId="0B81290B" w14:textId="77777777" w:rsidR="000A70BA" w:rsidRDefault="00000000">
      <w:pPr>
        <w:pStyle w:val="SourceCode"/>
      </w:pPr>
      <w:r>
        <w:t>02449 | """</w:t>
      </w:r>
      <w:r>
        <w:t>批处理任务：数据检查、插值、预报、图件和报告批量输出。</w:t>
      </w:r>
      <w:r>
        <w:t>"""</w:t>
      </w:r>
    </w:p>
    <w:p w14:paraId="751051E0" w14:textId="77777777" w:rsidR="000A70BA" w:rsidRDefault="00000000">
      <w:pPr>
        <w:pStyle w:val="SourceCode"/>
      </w:pPr>
      <w:r>
        <w:t>02450 | from __future__ import annotations</w:t>
      </w:r>
    </w:p>
    <w:p w14:paraId="0E21F823" w14:textId="77777777" w:rsidR="000A70BA" w:rsidRDefault="00000000">
      <w:pPr>
        <w:pStyle w:val="SourceCode"/>
      </w:pPr>
      <w:r>
        <w:t xml:space="preserve">02451 | </w:t>
      </w:r>
    </w:p>
    <w:p w14:paraId="483910A2" w14:textId="77777777" w:rsidR="000A70BA" w:rsidRDefault="00000000">
      <w:pPr>
        <w:pStyle w:val="SourceCode"/>
      </w:pPr>
      <w:r>
        <w:t>02452 | from pathlib import Path</w:t>
      </w:r>
    </w:p>
    <w:p w14:paraId="5040005A" w14:textId="77777777" w:rsidR="000A70BA" w:rsidRDefault="00000000">
      <w:pPr>
        <w:pStyle w:val="SourceCode"/>
      </w:pPr>
      <w:r>
        <w:t>02453 | from typing import Dict, List, Callable</w:t>
      </w:r>
    </w:p>
    <w:p w14:paraId="425A4CF2" w14:textId="77777777" w:rsidR="000A70BA" w:rsidRDefault="00000000">
      <w:pPr>
        <w:pStyle w:val="SourceCode"/>
      </w:pPr>
      <w:r>
        <w:lastRenderedPageBreak/>
        <w:t>02454 | import datetime as dt</w:t>
      </w:r>
    </w:p>
    <w:p w14:paraId="1D46A7FF" w14:textId="77777777" w:rsidR="000A70BA" w:rsidRDefault="00000000">
      <w:pPr>
        <w:pStyle w:val="SourceCode"/>
      </w:pPr>
      <w:r>
        <w:t xml:space="preserve">02455 | </w:t>
      </w:r>
    </w:p>
    <w:p w14:paraId="3AA7B170" w14:textId="77777777" w:rsidR="000A70BA" w:rsidRDefault="00000000">
      <w:pPr>
        <w:pStyle w:val="SourceCode"/>
      </w:pPr>
      <w:r>
        <w:t>02456 | class BatchJobManager:</w:t>
      </w:r>
    </w:p>
    <w:p w14:paraId="4E4EDA52" w14:textId="77777777" w:rsidR="000A70BA" w:rsidRDefault="00000000">
      <w:pPr>
        <w:pStyle w:val="SourceCode"/>
      </w:pPr>
      <w:r>
        <w:t>02457 |     def __init__(self, workspace: str):</w:t>
      </w:r>
    </w:p>
    <w:p w14:paraId="421A6450" w14:textId="77777777" w:rsidR="000A70BA" w:rsidRDefault="00000000">
      <w:pPr>
        <w:pStyle w:val="SourceCode"/>
      </w:pPr>
      <w:r>
        <w:t>02458 |         self.workspace = Path(workspace)</w:t>
      </w:r>
    </w:p>
    <w:p w14:paraId="098739D1" w14:textId="77777777" w:rsidR="000A70BA" w:rsidRDefault="00000000">
      <w:pPr>
        <w:pStyle w:val="SourceCode"/>
      </w:pPr>
      <w:r>
        <w:t>02459 |         self.workspace.mkdir(parents=True, exist_ok=True)</w:t>
      </w:r>
    </w:p>
    <w:p w14:paraId="23C1B7DB" w14:textId="77777777" w:rsidR="000A70BA" w:rsidRDefault="00000000">
      <w:pPr>
        <w:pStyle w:val="SourceCode"/>
      </w:pPr>
      <w:r>
        <w:t>02460 |         self.jobs: List[Dict] = []</w:t>
      </w:r>
    </w:p>
    <w:p w14:paraId="59B7177C" w14:textId="77777777" w:rsidR="000A70BA" w:rsidRDefault="00000000">
      <w:pPr>
        <w:pStyle w:val="SourceCode"/>
      </w:pPr>
      <w:r>
        <w:t xml:space="preserve">02461 | </w:t>
      </w:r>
    </w:p>
    <w:p w14:paraId="600CE276" w14:textId="77777777" w:rsidR="000A70BA" w:rsidRDefault="00000000">
      <w:pPr>
        <w:pStyle w:val="SourceCode"/>
      </w:pPr>
      <w:r>
        <w:t>02462 |     def add_job(self, name: str, params: Dict) -&gt; None:</w:t>
      </w:r>
    </w:p>
    <w:p w14:paraId="6958B0B7" w14:textId="77777777" w:rsidR="000A70BA" w:rsidRDefault="00000000">
      <w:pPr>
        <w:pStyle w:val="SourceCode"/>
      </w:pPr>
      <w:r>
        <w:t>02463 |         self.jobs.append({'name': name, 'params': params, 'status': 'created'})</w:t>
      </w:r>
    </w:p>
    <w:p w14:paraId="0A80533F" w14:textId="77777777" w:rsidR="000A70BA" w:rsidRDefault="00000000">
      <w:pPr>
        <w:pStyle w:val="SourceCode"/>
      </w:pPr>
      <w:r>
        <w:t xml:space="preserve">02464 | </w:t>
      </w:r>
    </w:p>
    <w:p w14:paraId="7806478A" w14:textId="77777777" w:rsidR="000A70BA" w:rsidRDefault="00000000">
      <w:pPr>
        <w:pStyle w:val="SourceCode"/>
      </w:pPr>
      <w:r>
        <w:t>02465 |     def run(self, handler: Callable[[Dict], Dict]) -&gt; List[Dict]:</w:t>
      </w:r>
    </w:p>
    <w:p w14:paraId="23F3670E" w14:textId="77777777" w:rsidR="000A70BA" w:rsidRDefault="00000000">
      <w:pPr>
        <w:pStyle w:val="SourceCode"/>
      </w:pPr>
      <w:r>
        <w:t>02466 |         results = []</w:t>
      </w:r>
    </w:p>
    <w:p w14:paraId="4BC5498B" w14:textId="77777777" w:rsidR="000A70BA" w:rsidRDefault="00000000">
      <w:pPr>
        <w:pStyle w:val="SourceCode"/>
      </w:pPr>
      <w:r>
        <w:t>02467 |         for job in self.jobs:</w:t>
      </w:r>
    </w:p>
    <w:p w14:paraId="6AA341F2" w14:textId="77777777" w:rsidR="000A70BA" w:rsidRDefault="00000000">
      <w:pPr>
        <w:pStyle w:val="SourceCode"/>
      </w:pPr>
      <w:r>
        <w:t>02468 |             job['status'] = 'running'</w:t>
      </w:r>
    </w:p>
    <w:p w14:paraId="1425C2B3" w14:textId="77777777" w:rsidR="000A70BA" w:rsidRDefault="00000000">
      <w:pPr>
        <w:pStyle w:val="SourceCode"/>
      </w:pPr>
      <w:r>
        <w:t>02469 |             try:</w:t>
      </w:r>
    </w:p>
    <w:p w14:paraId="07AB0215" w14:textId="77777777" w:rsidR="000A70BA" w:rsidRDefault="00000000">
      <w:pPr>
        <w:pStyle w:val="SourceCode"/>
      </w:pPr>
      <w:r>
        <w:t>02470 |                 result = handler(job['params'])</w:t>
      </w:r>
    </w:p>
    <w:p w14:paraId="467B83D2" w14:textId="77777777" w:rsidR="000A70BA" w:rsidRDefault="00000000">
      <w:pPr>
        <w:pStyle w:val="SourceCode"/>
      </w:pPr>
      <w:r>
        <w:t>02471 |                 job['status'] = 'finished'</w:t>
      </w:r>
    </w:p>
    <w:p w14:paraId="0B7CDEDE" w14:textId="77777777" w:rsidR="000A70BA" w:rsidRDefault="00000000">
      <w:pPr>
        <w:pStyle w:val="SourceCode"/>
      </w:pPr>
      <w:r>
        <w:t>02472 |                 job['result'] = result</w:t>
      </w:r>
    </w:p>
    <w:p w14:paraId="507E9A61" w14:textId="77777777" w:rsidR="000A70BA" w:rsidRDefault="00000000">
      <w:pPr>
        <w:pStyle w:val="SourceCode"/>
      </w:pPr>
      <w:r>
        <w:t>02473 |             except Exception as exc:</w:t>
      </w:r>
    </w:p>
    <w:p w14:paraId="23F549C4" w14:textId="77777777" w:rsidR="000A70BA" w:rsidRDefault="00000000">
      <w:pPr>
        <w:pStyle w:val="SourceCode"/>
      </w:pPr>
      <w:r>
        <w:t>02474 |                 job['status'] = 'failed'</w:t>
      </w:r>
    </w:p>
    <w:p w14:paraId="141BA578" w14:textId="77777777" w:rsidR="000A70BA" w:rsidRDefault="00000000">
      <w:pPr>
        <w:pStyle w:val="SourceCode"/>
      </w:pPr>
      <w:r>
        <w:t>02475 |                 job['message'] = str(exc)</w:t>
      </w:r>
    </w:p>
    <w:p w14:paraId="03A7A817" w14:textId="77777777" w:rsidR="000A70BA" w:rsidRDefault="00000000">
      <w:pPr>
        <w:pStyle w:val="SourceCode"/>
      </w:pPr>
      <w:r>
        <w:t>02476 |             results.append(job)</w:t>
      </w:r>
    </w:p>
    <w:p w14:paraId="51E8365F" w14:textId="77777777" w:rsidR="000A70BA" w:rsidRDefault="00000000">
      <w:pPr>
        <w:pStyle w:val="SourceCode"/>
      </w:pPr>
      <w:r>
        <w:t>02477 |         return results</w:t>
      </w:r>
    </w:p>
    <w:p w14:paraId="547AC74F" w14:textId="77777777" w:rsidR="000A70BA" w:rsidRDefault="00000000">
      <w:pPr>
        <w:pStyle w:val="SourceCode"/>
      </w:pPr>
      <w:r>
        <w:t xml:space="preserve">02478 | </w:t>
      </w:r>
    </w:p>
    <w:p w14:paraId="053CF1A7" w14:textId="77777777" w:rsidR="000A70BA" w:rsidRDefault="00000000">
      <w:pPr>
        <w:pStyle w:val="SourceCode"/>
      </w:pPr>
      <w:r>
        <w:t>02479 | def build_default_job_01(issue_time: str, basin: str) -&gt; Dict:</w:t>
      </w:r>
    </w:p>
    <w:p w14:paraId="0E0F3FE1" w14:textId="77777777" w:rsidR="000A70BA" w:rsidRDefault="00000000">
      <w:pPr>
        <w:pStyle w:val="SourceCode"/>
      </w:pPr>
      <w:r>
        <w:t>02480 |     """</w:t>
      </w:r>
      <w:r>
        <w:t>构造第</w:t>
      </w:r>
      <w:r>
        <w:t xml:space="preserve"> 01 </w:t>
      </w:r>
      <w:r>
        <w:t>类默认业务任务参数。</w:t>
      </w:r>
      <w:r>
        <w:t>"""</w:t>
      </w:r>
    </w:p>
    <w:p w14:paraId="7A1254A8" w14:textId="77777777" w:rsidR="000A70BA" w:rsidRDefault="00000000">
      <w:pPr>
        <w:pStyle w:val="SourceCode"/>
      </w:pPr>
      <w:r>
        <w:t>02481 |     return {</w:t>
      </w:r>
    </w:p>
    <w:p w14:paraId="2C469A88" w14:textId="77777777" w:rsidR="000A70BA" w:rsidRDefault="00000000">
      <w:pPr>
        <w:pStyle w:val="SourceCode"/>
      </w:pPr>
      <w:r>
        <w:t>02482 |         'job_type': 'forecast_type_01',</w:t>
      </w:r>
    </w:p>
    <w:p w14:paraId="2BA323A8" w14:textId="77777777" w:rsidR="000A70BA" w:rsidRDefault="00000000">
      <w:pPr>
        <w:pStyle w:val="SourceCode"/>
      </w:pPr>
      <w:r>
        <w:t>02483 |         'issue_time': issue_time,</w:t>
      </w:r>
    </w:p>
    <w:p w14:paraId="2C9BAC1D" w14:textId="77777777" w:rsidR="000A70BA" w:rsidRDefault="00000000">
      <w:pPr>
        <w:pStyle w:val="SourceCode"/>
      </w:pPr>
      <w:r>
        <w:t>02484 |         'basin': basin,</w:t>
      </w:r>
    </w:p>
    <w:p w14:paraId="6B26A455" w14:textId="77777777" w:rsidR="000A70BA" w:rsidRDefault="00000000">
      <w:pPr>
        <w:pStyle w:val="SourceCode"/>
      </w:pPr>
      <w:r>
        <w:t>02485 |         'lead_hours': [1, 3, 6, 12, 24],</w:t>
      </w:r>
    </w:p>
    <w:p w14:paraId="447B3BE0" w14:textId="77777777" w:rsidR="000A70BA" w:rsidRDefault="00000000">
      <w:pPr>
        <w:pStyle w:val="SourceCode"/>
      </w:pPr>
      <w:r>
        <w:t>02486 |         'variables': ['precip', 'temp', 'humidity', 'wind', 'runoff'],</w:t>
      </w:r>
    </w:p>
    <w:p w14:paraId="46B4E8E6" w14:textId="77777777" w:rsidR="000A70BA" w:rsidRDefault="00000000">
      <w:pPr>
        <w:pStyle w:val="SourceCode"/>
      </w:pPr>
      <w:r>
        <w:t>02487 |         'created_at': dt.datetime.now().isoformat(),</w:t>
      </w:r>
    </w:p>
    <w:p w14:paraId="2557A84E" w14:textId="77777777" w:rsidR="000A70BA" w:rsidRDefault="00000000">
      <w:pPr>
        <w:pStyle w:val="SourceCode"/>
      </w:pPr>
      <w:r>
        <w:t>02488 |     }</w:t>
      </w:r>
    </w:p>
    <w:p w14:paraId="2EE08FA1" w14:textId="77777777" w:rsidR="000A70BA" w:rsidRDefault="00000000">
      <w:pPr>
        <w:pStyle w:val="SourceCode"/>
      </w:pPr>
      <w:r>
        <w:t xml:space="preserve">02489 | </w:t>
      </w:r>
    </w:p>
    <w:p w14:paraId="77F2DE6A" w14:textId="77777777" w:rsidR="000A70BA" w:rsidRDefault="00000000">
      <w:pPr>
        <w:pStyle w:val="SourceCode"/>
      </w:pPr>
      <w:r>
        <w:t>02490 | def build_default_job_02(issue_time: str, basin: str) -&gt; Dict:</w:t>
      </w:r>
    </w:p>
    <w:p w14:paraId="3B4B7AED" w14:textId="77777777" w:rsidR="000A70BA" w:rsidRDefault="00000000">
      <w:pPr>
        <w:pStyle w:val="SourceCode"/>
      </w:pPr>
      <w:r>
        <w:t>02491 |     """</w:t>
      </w:r>
      <w:r>
        <w:t>构造第</w:t>
      </w:r>
      <w:r>
        <w:t xml:space="preserve"> 02 </w:t>
      </w:r>
      <w:r>
        <w:t>类默认业务任务参数。</w:t>
      </w:r>
      <w:r>
        <w:t>"""</w:t>
      </w:r>
    </w:p>
    <w:p w14:paraId="59B797A9" w14:textId="77777777" w:rsidR="000A70BA" w:rsidRDefault="00000000">
      <w:pPr>
        <w:pStyle w:val="SourceCode"/>
      </w:pPr>
      <w:r>
        <w:t>02492 |     return {</w:t>
      </w:r>
    </w:p>
    <w:p w14:paraId="734205C2" w14:textId="77777777" w:rsidR="000A70BA" w:rsidRDefault="00000000">
      <w:pPr>
        <w:pStyle w:val="SourceCode"/>
      </w:pPr>
      <w:r>
        <w:t>02493 |         'job_type': 'forecast_type_02',</w:t>
      </w:r>
    </w:p>
    <w:p w14:paraId="46E3DBBD" w14:textId="77777777" w:rsidR="000A70BA" w:rsidRDefault="00000000">
      <w:pPr>
        <w:pStyle w:val="SourceCode"/>
      </w:pPr>
      <w:r>
        <w:t>02494 |         'issue_time': issue_time,</w:t>
      </w:r>
    </w:p>
    <w:p w14:paraId="2E71A9AB" w14:textId="77777777" w:rsidR="000A70BA" w:rsidRDefault="00000000">
      <w:pPr>
        <w:pStyle w:val="SourceCode"/>
      </w:pPr>
      <w:r>
        <w:t>02495 |         'basin': basin,</w:t>
      </w:r>
    </w:p>
    <w:p w14:paraId="5986CDF3" w14:textId="77777777" w:rsidR="000A70BA" w:rsidRDefault="00000000">
      <w:pPr>
        <w:pStyle w:val="SourceCode"/>
      </w:pPr>
      <w:r>
        <w:t>02496 |         'lead_hours': [1, 3, 6, 12, 24],</w:t>
      </w:r>
    </w:p>
    <w:p w14:paraId="2397D266" w14:textId="77777777" w:rsidR="000A70BA" w:rsidRDefault="00000000">
      <w:pPr>
        <w:pStyle w:val="SourceCode"/>
      </w:pPr>
      <w:r>
        <w:t>02497 |         'variables': ['precip', 'temp', 'humidity', 'wind', 'runoff'],</w:t>
      </w:r>
    </w:p>
    <w:p w14:paraId="126F54D8" w14:textId="77777777" w:rsidR="000A70BA" w:rsidRDefault="00000000">
      <w:pPr>
        <w:pStyle w:val="SourceCode"/>
      </w:pPr>
      <w:r>
        <w:t>02498 |         'created_at': dt.datetime.now().isoformat(),</w:t>
      </w:r>
    </w:p>
    <w:p w14:paraId="5416A860" w14:textId="77777777" w:rsidR="000A70BA" w:rsidRDefault="00000000">
      <w:pPr>
        <w:pStyle w:val="SourceCode"/>
      </w:pPr>
      <w:r>
        <w:t>02499 |     }</w:t>
      </w:r>
    </w:p>
    <w:p w14:paraId="044656C7" w14:textId="77777777" w:rsidR="000A70BA" w:rsidRDefault="00000000">
      <w:pPr>
        <w:pStyle w:val="SourceCode"/>
      </w:pPr>
      <w:r>
        <w:t xml:space="preserve">02500 | </w:t>
      </w:r>
    </w:p>
    <w:p w14:paraId="197BB2FD" w14:textId="77777777" w:rsidR="000A70BA" w:rsidRDefault="00000000">
      <w:pPr>
        <w:pStyle w:val="SourceCode"/>
      </w:pPr>
      <w:r>
        <w:t>02501 | def build_default_job_03(issue_time: str, basin: str) -&gt; Dict:</w:t>
      </w:r>
    </w:p>
    <w:p w14:paraId="398E4B35" w14:textId="77777777" w:rsidR="000A70BA" w:rsidRDefault="00000000">
      <w:pPr>
        <w:pStyle w:val="SourceCode"/>
      </w:pPr>
      <w:r>
        <w:t>02502 |     """</w:t>
      </w:r>
      <w:r>
        <w:t>构造第</w:t>
      </w:r>
      <w:r>
        <w:t xml:space="preserve"> 03 </w:t>
      </w:r>
      <w:r>
        <w:t>类默认业务任务参数。</w:t>
      </w:r>
      <w:r>
        <w:t>"""</w:t>
      </w:r>
    </w:p>
    <w:p w14:paraId="22E80C0B" w14:textId="77777777" w:rsidR="000A70BA" w:rsidRDefault="00000000">
      <w:pPr>
        <w:pStyle w:val="SourceCode"/>
      </w:pPr>
      <w:r>
        <w:t>02503 |     return {</w:t>
      </w:r>
    </w:p>
    <w:p w14:paraId="3B22C907" w14:textId="77777777" w:rsidR="000A70BA" w:rsidRDefault="00000000">
      <w:pPr>
        <w:pStyle w:val="SourceCode"/>
      </w:pPr>
      <w:r>
        <w:t>02504 |         'job_type': 'forecast_type_03',</w:t>
      </w:r>
    </w:p>
    <w:p w14:paraId="4086F2E0" w14:textId="77777777" w:rsidR="000A70BA" w:rsidRDefault="00000000">
      <w:pPr>
        <w:pStyle w:val="SourceCode"/>
      </w:pPr>
      <w:r>
        <w:t>02505 |         'issue_time': issue_time,</w:t>
      </w:r>
    </w:p>
    <w:p w14:paraId="14205358" w14:textId="77777777" w:rsidR="000A70BA" w:rsidRDefault="00000000">
      <w:pPr>
        <w:pStyle w:val="SourceCode"/>
      </w:pPr>
      <w:r>
        <w:t>02506 |         'basin': basin,</w:t>
      </w:r>
    </w:p>
    <w:p w14:paraId="372A13E3" w14:textId="77777777" w:rsidR="000A70BA" w:rsidRDefault="00000000">
      <w:pPr>
        <w:pStyle w:val="SourceCode"/>
      </w:pPr>
      <w:r>
        <w:t>02507 |         'lead_hours': [1, 3, 6, 12, 24],</w:t>
      </w:r>
    </w:p>
    <w:p w14:paraId="6449B8CA" w14:textId="77777777" w:rsidR="000A70BA" w:rsidRDefault="00000000">
      <w:pPr>
        <w:pStyle w:val="SourceCode"/>
      </w:pPr>
      <w:r>
        <w:t>02508 |         'variables': ['precip', 'temp', 'humidity', 'wind', 'runoff'],</w:t>
      </w:r>
    </w:p>
    <w:p w14:paraId="7B43089A" w14:textId="77777777" w:rsidR="000A70BA" w:rsidRDefault="00000000">
      <w:pPr>
        <w:pStyle w:val="SourceCode"/>
      </w:pPr>
      <w:r>
        <w:t>02509 |         'created_at': dt.datetime.now().isoformat(),</w:t>
      </w:r>
    </w:p>
    <w:p w14:paraId="55ADF960" w14:textId="77777777" w:rsidR="000A70BA" w:rsidRDefault="00000000">
      <w:pPr>
        <w:pStyle w:val="SourceCode"/>
      </w:pPr>
      <w:r>
        <w:t>02510 |     }</w:t>
      </w:r>
    </w:p>
    <w:p w14:paraId="0E44B46A" w14:textId="77777777" w:rsidR="000A70BA" w:rsidRDefault="00000000">
      <w:pPr>
        <w:pStyle w:val="SourceCode"/>
      </w:pPr>
      <w:r>
        <w:t xml:space="preserve">02511 | </w:t>
      </w:r>
    </w:p>
    <w:p w14:paraId="7CCA067E" w14:textId="77777777" w:rsidR="000A70BA" w:rsidRDefault="00000000">
      <w:pPr>
        <w:pStyle w:val="SourceCode"/>
      </w:pPr>
      <w:r>
        <w:t>02512 | def build_default_job_04(issue_time: str, basin: str) -&gt; Dict:</w:t>
      </w:r>
    </w:p>
    <w:p w14:paraId="6D68149E" w14:textId="77777777" w:rsidR="000A70BA" w:rsidRDefault="00000000">
      <w:pPr>
        <w:pStyle w:val="SourceCode"/>
      </w:pPr>
      <w:r>
        <w:t>02513 |     """</w:t>
      </w:r>
      <w:r>
        <w:t>构造第</w:t>
      </w:r>
      <w:r>
        <w:t xml:space="preserve"> 04 </w:t>
      </w:r>
      <w:r>
        <w:t>类默认业务任务参数。</w:t>
      </w:r>
      <w:r>
        <w:t>"""</w:t>
      </w:r>
    </w:p>
    <w:p w14:paraId="4CEBF38C" w14:textId="77777777" w:rsidR="000A70BA" w:rsidRDefault="00000000">
      <w:pPr>
        <w:pStyle w:val="SourceCode"/>
      </w:pPr>
      <w:r>
        <w:t>02514 |     return {</w:t>
      </w:r>
    </w:p>
    <w:p w14:paraId="12EB2F55" w14:textId="77777777" w:rsidR="000A70BA" w:rsidRDefault="00000000">
      <w:pPr>
        <w:pStyle w:val="SourceCode"/>
      </w:pPr>
      <w:r>
        <w:t>02515 |         'job_type': 'forecast_type_04',</w:t>
      </w:r>
    </w:p>
    <w:p w14:paraId="638391D0" w14:textId="77777777" w:rsidR="000A70BA" w:rsidRDefault="00000000">
      <w:pPr>
        <w:pStyle w:val="SourceCode"/>
      </w:pPr>
      <w:r>
        <w:t>02516 |         'issue_time': issue_time,</w:t>
      </w:r>
    </w:p>
    <w:p w14:paraId="497DD2C5" w14:textId="77777777" w:rsidR="000A70BA" w:rsidRDefault="00000000">
      <w:pPr>
        <w:pStyle w:val="SourceCode"/>
      </w:pPr>
      <w:r>
        <w:t>02517 |         'basin': basin,</w:t>
      </w:r>
    </w:p>
    <w:p w14:paraId="7B0BB338" w14:textId="77777777" w:rsidR="000A70BA" w:rsidRDefault="00000000">
      <w:pPr>
        <w:pStyle w:val="SourceCode"/>
      </w:pPr>
      <w:r>
        <w:t>02518 |         'lead_hours': [1, 3, 6, 12, 24],</w:t>
      </w:r>
    </w:p>
    <w:p w14:paraId="0AE75B84" w14:textId="77777777" w:rsidR="000A70BA" w:rsidRDefault="00000000">
      <w:pPr>
        <w:pStyle w:val="SourceCode"/>
      </w:pPr>
      <w:r>
        <w:t>02519 |         'variables': ['precip', 'temp', 'humidity', 'wind', 'runoff'],</w:t>
      </w:r>
    </w:p>
    <w:p w14:paraId="68AE8748" w14:textId="77777777" w:rsidR="000A70BA" w:rsidRDefault="00000000">
      <w:pPr>
        <w:pStyle w:val="SourceCode"/>
      </w:pPr>
      <w:r>
        <w:t>02520 |         'created_at': dt.datetime.now().isoformat(),</w:t>
      </w:r>
    </w:p>
    <w:p w14:paraId="0A88B511" w14:textId="77777777" w:rsidR="000A70BA" w:rsidRDefault="00000000">
      <w:pPr>
        <w:pStyle w:val="SourceCode"/>
      </w:pPr>
      <w:r>
        <w:t>02521 |     }</w:t>
      </w:r>
    </w:p>
    <w:p w14:paraId="399713D5" w14:textId="77777777" w:rsidR="000A70BA" w:rsidRDefault="00000000">
      <w:pPr>
        <w:pStyle w:val="SourceCode"/>
      </w:pPr>
      <w:r>
        <w:t xml:space="preserve">02522 | </w:t>
      </w:r>
    </w:p>
    <w:p w14:paraId="73E0B73B" w14:textId="77777777" w:rsidR="000A70BA" w:rsidRDefault="00000000">
      <w:pPr>
        <w:pStyle w:val="SourceCode"/>
      </w:pPr>
      <w:r>
        <w:t>02523 | def build_default_job_05(issue_time: str, basin: str) -&gt; Dict:</w:t>
      </w:r>
    </w:p>
    <w:p w14:paraId="0EE23F02" w14:textId="77777777" w:rsidR="000A70BA" w:rsidRDefault="00000000">
      <w:pPr>
        <w:pStyle w:val="SourceCode"/>
      </w:pPr>
      <w:r>
        <w:t>02524 |     """</w:t>
      </w:r>
      <w:r>
        <w:t>构造第</w:t>
      </w:r>
      <w:r>
        <w:t xml:space="preserve"> 05 </w:t>
      </w:r>
      <w:r>
        <w:t>类默认业务任务参数。</w:t>
      </w:r>
      <w:r>
        <w:t>"""</w:t>
      </w:r>
    </w:p>
    <w:p w14:paraId="1897EAD9" w14:textId="77777777" w:rsidR="000A70BA" w:rsidRDefault="00000000">
      <w:pPr>
        <w:pStyle w:val="SourceCode"/>
      </w:pPr>
      <w:r>
        <w:t>02525 |     return {</w:t>
      </w:r>
    </w:p>
    <w:p w14:paraId="17194660" w14:textId="77777777" w:rsidR="000A70BA" w:rsidRDefault="00000000">
      <w:pPr>
        <w:pStyle w:val="SourceCode"/>
      </w:pPr>
      <w:r>
        <w:t>02526 |         'job_type': 'forecast_type_05',</w:t>
      </w:r>
    </w:p>
    <w:p w14:paraId="3FAD858D" w14:textId="77777777" w:rsidR="000A70BA" w:rsidRDefault="00000000">
      <w:pPr>
        <w:pStyle w:val="SourceCode"/>
      </w:pPr>
      <w:r>
        <w:t>02527 |         'issue_time': issue_time,</w:t>
      </w:r>
    </w:p>
    <w:p w14:paraId="7EE9404B" w14:textId="77777777" w:rsidR="000A70BA" w:rsidRDefault="00000000">
      <w:pPr>
        <w:pStyle w:val="SourceCode"/>
      </w:pPr>
      <w:r>
        <w:t>02528 |         'basin': basin,</w:t>
      </w:r>
    </w:p>
    <w:p w14:paraId="555487CA" w14:textId="77777777" w:rsidR="000A70BA" w:rsidRDefault="00000000">
      <w:pPr>
        <w:pStyle w:val="SourceCode"/>
      </w:pPr>
      <w:r>
        <w:t>02529 |         'lead_hours': [1, 3, 6, 12, 24],</w:t>
      </w:r>
    </w:p>
    <w:p w14:paraId="26EA24AE" w14:textId="77777777" w:rsidR="000A70BA" w:rsidRDefault="00000000">
      <w:pPr>
        <w:pStyle w:val="SourceCode"/>
      </w:pPr>
      <w:r>
        <w:t>02530 |         'variables': ['precip', 'temp', 'humidity', 'wind', 'runoff'],</w:t>
      </w:r>
    </w:p>
    <w:p w14:paraId="7F8DE7F2" w14:textId="77777777" w:rsidR="000A70BA" w:rsidRDefault="00000000">
      <w:pPr>
        <w:pStyle w:val="SourceCode"/>
      </w:pPr>
      <w:r>
        <w:t>02531 |         'created_at': dt.datetime.now().isoformat(),</w:t>
      </w:r>
    </w:p>
    <w:p w14:paraId="02082CB9" w14:textId="77777777" w:rsidR="000A70BA" w:rsidRDefault="00000000">
      <w:pPr>
        <w:pStyle w:val="SourceCode"/>
      </w:pPr>
      <w:r>
        <w:t>02532 |     }</w:t>
      </w:r>
    </w:p>
    <w:p w14:paraId="0EA867C9" w14:textId="77777777" w:rsidR="000A70BA" w:rsidRDefault="00000000">
      <w:pPr>
        <w:pStyle w:val="SourceCode"/>
      </w:pPr>
      <w:r>
        <w:t xml:space="preserve">02533 | </w:t>
      </w:r>
    </w:p>
    <w:p w14:paraId="6DA254CC" w14:textId="77777777" w:rsidR="000A70BA" w:rsidRDefault="00000000">
      <w:pPr>
        <w:pStyle w:val="SourceCode"/>
      </w:pPr>
      <w:r>
        <w:t>02534 | def build_default_job_06(issue_time: str, basin: str) -&gt; Dict:</w:t>
      </w:r>
    </w:p>
    <w:p w14:paraId="079C1198" w14:textId="77777777" w:rsidR="000A70BA" w:rsidRDefault="00000000">
      <w:pPr>
        <w:pStyle w:val="SourceCode"/>
      </w:pPr>
      <w:r>
        <w:t>02535 |     """</w:t>
      </w:r>
      <w:r>
        <w:t>构造第</w:t>
      </w:r>
      <w:r>
        <w:t xml:space="preserve"> 06 </w:t>
      </w:r>
      <w:r>
        <w:t>类默认业务任务参数。</w:t>
      </w:r>
      <w:r>
        <w:t>"""</w:t>
      </w:r>
    </w:p>
    <w:p w14:paraId="095BB4E3" w14:textId="77777777" w:rsidR="000A70BA" w:rsidRDefault="00000000">
      <w:pPr>
        <w:pStyle w:val="SourceCode"/>
      </w:pPr>
      <w:r>
        <w:t>02536 |     return {</w:t>
      </w:r>
    </w:p>
    <w:p w14:paraId="1E371294" w14:textId="77777777" w:rsidR="000A70BA" w:rsidRDefault="00000000">
      <w:pPr>
        <w:pStyle w:val="SourceCode"/>
      </w:pPr>
      <w:r>
        <w:t>02537 |         'job_type': 'forecast_type_06',</w:t>
      </w:r>
    </w:p>
    <w:p w14:paraId="41D06E63" w14:textId="77777777" w:rsidR="000A70BA" w:rsidRDefault="00000000">
      <w:pPr>
        <w:pStyle w:val="SourceCode"/>
      </w:pPr>
      <w:r>
        <w:t>02538 |         'issue_time': issue_time,</w:t>
      </w:r>
    </w:p>
    <w:p w14:paraId="7427B5C3" w14:textId="77777777" w:rsidR="000A70BA" w:rsidRDefault="00000000">
      <w:pPr>
        <w:pStyle w:val="SourceCode"/>
      </w:pPr>
      <w:r>
        <w:lastRenderedPageBreak/>
        <w:t>02539 |         'basin': basin,</w:t>
      </w:r>
    </w:p>
    <w:p w14:paraId="3274E5F6" w14:textId="77777777" w:rsidR="000A70BA" w:rsidRDefault="00000000">
      <w:pPr>
        <w:pStyle w:val="SourceCode"/>
      </w:pPr>
      <w:r>
        <w:t>02540 |         'lead_hours': [1, 3, 6, 12, 24],</w:t>
      </w:r>
    </w:p>
    <w:p w14:paraId="49A6EC67" w14:textId="77777777" w:rsidR="000A70BA" w:rsidRDefault="00000000">
      <w:pPr>
        <w:pStyle w:val="SourceCode"/>
      </w:pPr>
      <w:r>
        <w:t>02541 |         'variables': ['precip', 'temp', 'humidity', 'wind', 'runoff'],</w:t>
      </w:r>
    </w:p>
    <w:p w14:paraId="23C803AF" w14:textId="77777777" w:rsidR="000A70BA" w:rsidRDefault="00000000">
      <w:pPr>
        <w:pStyle w:val="SourceCode"/>
      </w:pPr>
      <w:r>
        <w:t>02542 |         'created_at': dt.datetime.now().isoformat(),</w:t>
      </w:r>
    </w:p>
    <w:p w14:paraId="4B42295D" w14:textId="77777777" w:rsidR="000A70BA" w:rsidRDefault="00000000">
      <w:pPr>
        <w:pStyle w:val="SourceCode"/>
      </w:pPr>
      <w:r>
        <w:t>02543 |     }</w:t>
      </w:r>
    </w:p>
    <w:p w14:paraId="4439B7FE" w14:textId="77777777" w:rsidR="000A70BA" w:rsidRDefault="00000000">
      <w:pPr>
        <w:pStyle w:val="SourceCode"/>
      </w:pPr>
      <w:r>
        <w:t xml:space="preserve">02544 | </w:t>
      </w:r>
    </w:p>
    <w:p w14:paraId="755451A1" w14:textId="77777777" w:rsidR="000A70BA" w:rsidRDefault="00000000">
      <w:pPr>
        <w:pStyle w:val="SourceCode"/>
      </w:pPr>
      <w:r>
        <w:t>02545 | def build_default_job_07(issue_time: str, basin: str) -&gt; Dict:</w:t>
      </w:r>
    </w:p>
    <w:p w14:paraId="3ECC7CD5" w14:textId="77777777" w:rsidR="000A70BA" w:rsidRDefault="00000000">
      <w:pPr>
        <w:pStyle w:val="SourceCode"/>
      </w:pPr>
      <w:r>
        <w:t>02546 |     """</w:t>
      </w:r>
      <w:r>
        <w:t>构造第</w:t>
      </w:r>
      <w:r>
        <w:t xml:space="preserve"> 07 </w:t>
      </w:r>
      <w:r>
        <w:t>类默认业务任务参数。</w:t>
      </w:r>
      <w:r>
        <w:t>"""</w:t>
      </w:r>
    </w:p>
    <w:p w14:paraId="45DDCE39" w14:textId="77777777" w:rsidR="000A70BA" w:rsidRDefault="00000000">
      <w:pPr>
        <w:pStyle w:val="SourceCode"/>
      </w:pPr>
      <w:r>
        <w:t>02547 |     return {</w:t>
      </w:r>
    </w:p>
    <w:p w14:paraId="693D2830" w14:textId="77777777" w:rsidR="000A70BA" w:rsidRDefault="00000000">
      <w:pPr>
        <w:pStyle w:val="SourceCode"/>
      </w:pPr>
      <w:r>
        <w:t>02548 |         'job_type': 'forecast_type_07',</w:t>
      </w:r>
    </w:p>
    <w:p w14:paraId="6A3B9E37" w14:textId="77777777" w:rsidR="000A70BA" w:rsidRDefault="00000000">
      <w:pPr>
        <w:pStyle w:val="SourceCode"/>
      </w:pPr>
      <w:r>
        <w:t>02549 |         'issue_time': issue_time,</w:t>
      </w:r>
    </w:p>
    <w:p w14:paraId="0C318996" w14:textId="77777777" w:rsidR="000A70BA" w:rsidRDefault="00000000">
      <w:pPr>
        <w:pStyle w:val="SourceCode"/>
      </w:pPr>
      <w:r>
        <w:t>02550 |         'basin': basin,</w:t>
      </w:r>
    </w:p>
    <w:p w14:paraId="6377FEA8" w14:textId="77777777" w:rsidR="000A70BA" w:rsidRDefault="00000000">
      <w:pPr>
        <w:pStyle w:val="SourceCode"/>
      </w:pPr>
      <w:r>
        <w:t>02551 |         'lead_hours': [1, 3, 6, 12, 24],</w:t>
      </w:r>
    </w:p>
    <w:p w14:paraId="0D715198" w14:textId="77777777" w:rsidR="000A70BA" w:rsidRDefault="00000000">
      <w:pPr>
        <w:pStyle w:val="SourceCode"/>
      </w:pPr>
      <w:r>
        <w:t>02552 |         'variables': ['precip', 'temp', 'humidity', 'wind', 'runoff'],</w:t>
      </w:r>
    </w:p>
    <w:p w14:paraId="4F53F089" w14:textId="77777777" w:rsidR="000A70BA" w:rsidRDefault="00000000">
      <w:pPr>
        <w:pStyle w:val="SourceCode"/>
      </w:pPr>
      <w:r>
        <w:t>02553 |         'created_at': dt.datetime.now().isoformat(),</w:t>
      </w:r>
    </w:p>
    <w:p w14:paraId="623F9A13" w14:textId="77777777" w:rsidR="000A70BA" w:rsidRDefault="00000000">
      <w:pPr>
        <w:pStyle w:val="SourceCode"/>
      </w:pPr>
      <w:r>
        <w:t>02554 |     }</w:t>
      </w:r>
    </w:p>
    <w:p w14:paraId="3D06B0BB" w14:textId="77777777" w:rsidR="000A70BA" w:rsidRDefault="00000000">
      <w:pPr>
        <w:pStyle w:val="SourceCode"/>
      </w:pPr>
      <w:r>
        <w:t xml:space="preserve">02555 | </w:t>
      </w:r>
    </w:p>
    <w:p w14:paraId="44B6CA01" w14:textId="77777777" w:rsidR="000A70BA" w:rsidRDefault="00000000">
      <w:pPr>
        <w:pStyle w:val="SourceCode"/>
      </w:pPr>
      <w:r>
        <w:t>02556 | def build_default_job_08(issue_time: str, basin: str) -&gt; Dict:</w:t>
      </w:r>
    </w:p>
    <w:p w14:paraId="33705A90" w14:textId="77777777" w:rsidR="000A70BA" w:rsidRDefault="00000000">
      <w:pPr>
        <w:pStyle w:val="SourceCode"/>
      </w:pPr>
      <w:r>
        <w:t>02557 |     """</w:t>
      </w:r>
      <w:r>
        <w:t>构造第</w:t>
      </w:r>
      <w:r>
        <w:t xml:space="preserve"> 08 </w:t>
      </w:r>
      <w:r>
        <w:t>类默认业务任务参数。</w:t>
      </w:r>
      <w:r>
        <w:t>"""</w:t>
      </w:r>
    </w:p>
    <w:p w14:paraId="784F03C0" w14:textId="77777777" w:rsidR="000A70BA" w:rsidRDefault="00000000">
      <w:pPr>
        <w:pStyle w:val="SourceCode"/>
      </w:pPr>
      <w:r>
        <w:t>02558 |     return {</w:t>
      </w:r>
    </w:p>
    <w:p w14:paraId="0A4FDADC" w14:textId="77777777" w:rsidR="000A70BA" w:rsidRDefault="00000000">
      <w:pPr>
        <w:pStyle w:val="SourceCode"/>
      </w:pPr>
      <w:r>
        <w:t>02559 |         'job_type': 'forecast_type_08',</w:t>
      </w:r>
    </w:p>
    <w:p w14:paraId="348BD202" w14:textId="77777777" w:rsidR="000A70BA" w:rsidRDefault="00000000">
      <w:pPr>
        <w:pStyle w:val="SourceCode"/>
      </w:pPr>
      <w:r>
        <w:t>02560 |         'issue_time': issue_time,</w:t>
      </w:r>
    </w:p>
    <w:p w14:paraId="73047762" w14:textId="77777777" w:rsidR="000A70BA" w:rsidRDefault="00000000">
      <w:pPr>
        <w:pStyle w:val="SourceCode"/>
      </w:pPr>
      <w:r>
        <w:t>02561 |         'basin': basin,</w:t>
      </w:r>
    </w:p>
    <w:p w14:paraId="0D64D095" w14:textId="77777777" w:rsidR="000A70BA" w:rsidRDefault="00000000">
      <w:pPr>
        <w:pStyle w:val="SourceCode"/>
      </w:pPr>
      <w:r>
        <w:t>02562 |         'lead_hours': [1, 3, 6, 12, 24],</w:t>
      </w:r>
    </w:p>
    <w:p w14:paraId="6FA29FD8" w14:textId="77777777" w:rsidR="000A70BA" w:rsidRDefault="00000000">
      <w:pPr>
        <w:pStyle w:val="SourceCode"/>
      </w:pPr>
      <w:r>
        <w:t>02563 |         'variables': ['precip', 'temp', 'humidity', 'wind', 'runoff'],</w:t>
      </w:r>
    </w:p>
    <w:p w14:paraId="4CDB18C1" w14:textId="77777777" w:rsidR="000A70BA" w:rsidRDefault="00000000">
      <w:pPr>
        <w:pStyle w:val="SourceCode"/>
      </w:pPr>
      <w:r>
        <w:t>02564 |         'created_at': dt.datetime.now().isoformat(),</w:t>
      </w:r>
    </w:p>
    <w:p w14:paraId="0C51848D" w14:textId="77777777" w:rsidR="000A70BA" w:rsidRDefault="00000000">
      <w:pPr>
        <w:pStyle w:val="SourceCode"/>
      </w:pPr>
      <w:r>
        <w:t>02565 |     }</w:t>
      </w:r>
    </w:p>
    <w:p w14:paraId="2E56BFEF" w14:textId="77777777" w:rsidR="000A70BA" w:rsidRDefault="00000000">
      <w:pPr>
        <w:pStyle w:val="SourceCode"/>
      </w:pPr>
      <w:r>
        <w:t xml:space="preserve">02566 | </w:t>
      </w:r>
    </w:p>
    <w:p w14:paraId="510DFBD4" w14:textId="77777777" w:rsidR="000A70BA" w:rsidRDefault="00000000">
      <w:pPr>
        <w:pStyle w:val="SourceCode"/>
      </w:pPr>
      <w:r>
        <w:t>02567 | def build_default_job_09(issue_time: str, basin: str) -&gt; Dict:</w:t>
      </w:r>
    </w:p>
    <w:p w14:paraId="2082E336" w14:textId="77777777" w:rsidR="000A70BA" w:rsidRDefault="00000000">
      <w:pPr>
        <w:pStyle w:val="SourceCode"/>
      </w:pPr>
      <w:r>
        <w:t>02568 |     """</w:t>
      </w:r>
      <w:r>
        <w:t>构造第</w:t>
      </w:r>
      <w:r>
        <w:t xml:space="preserve"> 09 </w:t>
      </w:r>
      <w:r>
        <w:t>类默认业务任务参数。</w:t>
      </w:r>
      <w:r>
        <w:t>"""</w:t>
      </w:r>
    </w:p>
    <w:p w14:paraId="5853575F" w14:textId="77777777" w:rsidR="000A70BA" w:rsidRDefault="00000000">
      <w:pPr>
        <w:pStyle w:val="SourceCode"/>
      </w:pPr>
      <w:r>
        <w:t>02569 |     return {</w:t>
      </w:r>
    </w:p>
    <w:p w14:paraId="104BBFAA" w14:textId="77777777" w:rsidR="000A70BA" w:rsidRDefault="00000000">
      <w:pPr>
        <w:pStyle w:val="SourceCode"/>
      </w:pPr>
      <w:r>
        <w:t>02570 |         'job_type': 'forecast_type_09',</w:t>
      </w:r>
    </w:p>
    <w:p w14:paraId="4504A2AA" w14:textId="77777777" w:rsidR="000A70BA" w:rsidRDefault="00000000">
      <w:pPr>
        <w:pStyle w:val="SourceCode"/>
      </w:pPr>
      <w:r>
        <w:t>02571 |         'issue_time': issue_time,</w:t>
      </w:r>
    </w:p>
    <w:p w14:paraId="5DE13FA7" w14:textId="77777777" w:rsidR="000A70BA" w:rsidRDefault="00000000">
      <w:pPr>
        <w:pStyle w:val="SourceCode"/>
      </w:pPr>
      <w:r>
        <w:t>02572 |         'basin': basin,</w:t>
      </w:r>
    </w:p>
    <w:p w14:paraId="2553D917" w14:textId="77777777" w:rsidR="000A70BA" w:rsidRDefault="00000000">
      <w:pPr>
        <w:pStyle w:val="SourceCode"/>
      </w:pPr>
      <w:r>
        <w:t>02573 |         'lead_hours': [1, 3, 6, 12, 24],</w:t>
      </w:r>
    </w:p>
    <w:p w14:paraId="1CBBFEA8" w14:textId="77777777" w:rsidR="000A70BA" w:rsidRDefault="00000000">
      <w:pPr>
        <w:pStyle w:val="SourceCode"/>
      </w:pPr>
      <w:r>
        <w:t>02574 |         'variables': ['precip', 'temp', 'humidity', 'wind', 'runoff'],</w:t>
      </w:r>
    </w:p>
    <w:p w14:paraId="73252874" w14:textId="77777777" w:rsidR="000A70BA" w:rsidRDefault="00000000">
      <w:pPr>
        <w:pStyle w:val="SourceCode"/>
      </w:pPr>
      <w:r>
        <w:t>02575 |         'created_at': dt.datetime.now().isoformat(),</w:t>
      </w:r>
    </w:p>
    <w:p w14:paraId="738DD788" w14:textId="77777777" w:rsidR="000A70BA" w:rsidRDefault="00000000">
      <w:pPr>
        <w:pStyle w:val="SourceCode"/>
      </w:pPr>
      <w:r>
        <w:t>02576 |     }</w:t>
      </w:r>
    </w:p>
    <w:p w14:paraId="2392841A" w14:textId="77777777" w:rsidR="000A70BA" w:rsidRDefault="00000000">
      <w:pPr>
        <w:pStyle w:val="SourceCode"/>
      </w:pPr>
      <w:r>
        <w:t xml:space="preserve">02577 | </w:t>
      </w:r>
    </w:p>
    <w:p w14:paraId="46E2B17C" w14:textId="77777777" w:rsidR="000A70BA" w:rsidRDefault="00000000">
      <w:pPr>
        <w:pStyle w:val="SourceCode"/>
      </w:pPr>
      <w:r>
        <w:t>02578 | def build_default_job_10(issue_time: str, basin: str) -&gt; Dict:</w:t>
      </w:r>
    </w:p>
    <w:p w14:paraId="01BFCC4D" w14:textId="77777777" w:rsidR="000A70BA" w:rsidRDefault="00000000">
      <w:pPr>
        <w:pStyle w:val="SourceCode"/>
      </w:pPr>
      <w:r>
        <w:t>02579 |     """</w:t>
      </w:r>
      <w:r>
        <w:t>构造第</w:t>
      </w:r>
      <w:r>
        <w:t xml:space="preserve"> 10 </w:t>
      </w:r>
      <w:r>
        <w:t>类默认业务任务参数。</w:t>
      </w:r>
      <w:r>
        <w:t>"""</w:t>
      </w:r>
    </w:p>
    <w:p w14:paraId="360D48D1" w14:textId="77777777" w:rsidR="000A70BA" w:rsidRDefault="00000000">
      <w:pPr>
        <w:pStyle w:val="SourceCode"/>
      </w:pPr>
      <w:r>
        <w:t>02580 |     return {</w:t>
      </w:r>
    </w:p>
    <w:p w14:paraId="36AF3F2A" w14:textId="77777777" w:rsidR="000A70BA" w:rsidRDefault="00000000">
      <w:pPr>
        <w:pStyle w:val="SourceCode"/>
      </w:pPr>
      <w:r>
        <w:t>02581 |         'job_type': 'forecast_type_10',</w:t>
      </w:r>
    </w:p>
    <w:p w14:paraId="7C16F270" w14:textId="77777777" w:rsidR="000A70BA" w:rsidRDefault="00000000">
      <w:pPr>
        <w:pStyle w:val="SourceCode"/>
      </w:pPr>
      <w:r>
        <w:t>02582 |         'issue_time': issue_time,</w:t>
      </w:r>
    </w:p>
    <w:p w14:paraId="175FBE22" w14:textId="77777777" w:rsidR="000A70BA" w:rsidRDefault="00000000">
      <w:pPr>
        <w:pStyle w:val="SourceCode"/>
      </w:pPr>
      <w:r>
        <w:t>02583 |         'basin': basin,</w:t>
      </w:r>
    </w:p>
    <w:p w14:paraId="4F0DD32D" w14:textId="77777777" w:rsidR="000A70BA" w:rsidRDefault="00000000">
      <w:pPr>
        <w:pStyle w:val="SourceCode"/>
      </w:pPr>
      <w:r>
        <w:t>02584 |         'lead_hours': [1, 3, 6, 12, 24],</w:t>
      </w:r>
    </w:p>
    <w:p w14:paraId="606B415C" w14:textId="77777777" w:rsidR="000A70BA" w:rsidRDefault="00000000">
      <w:pPr>
        <w:pStyle w:val="SourceCode"/>
      </w:pPr>
      <w:r>
        <w:t>02585 |         'variables': ['precip', 'temp', 'humidity', 'wind', 'runoff'],</w:t>
      </w:r>
    </w:p>
    <w:p w14:paraId="0DB7425D" w14:textId="77777777" w:rsidR="000A70BA" w:rsidRDefault="00000000">
      <w:pPr>
        <w:pStyle w:val="SourceCode"/>
      </w:pPr>
      <w:r>
        <w:t>02586 |         'created_at': dt.datetime.now().isoformat(),</w:t>
      </w:r>
    </w:p>
    <w:p w14:paraId="4A799864" w14:textId="77777777" w:rsidR="000A70BA" w:rsidRDefault="00000000">
      <w:pPr>
        <w:pStyle w:val="SourceCode"/>
      </w:pPr>
      <w:r>
        <w:t>02587 |     }</w:t>
      </w:r>
    </w:p>
    <w:p w14:paraId="35D80D6B" w14:textId="77777777" w:rsidR="000A70BA" w:rsidRDefault="00000000">
      <w:pPr>
        <w:pStyle w:val="SourceCode"/>
      </w:pPr>
      <w:r>
        <w:t xml:space="preserve">02588 | </w:t>
      </w:r>
    </w:p>
    <w:p w14:paraId="3C879A96" w14:textId="77777777" w:rsidR="000A70BA" w:rsidRDefault="00000000">
      <w:pPr>
        <w:pStyle w:val="SourceCode"/>
      </w:pPr>
      <w:r>
        <w:t>02589 | def build_default_job_11(issue_time: str, basin: str) -&gt; Dict:</w:t>
      </w:r>
    </w:p>
    <w:p w14:paraId="394248BB" w14:textId="77777777" w:rsidR="000A70BA" w:rsidRDefault="00000000">
      <w:pPr>
        <w:pStyle w:val="SourceCode"/>
      </w:pPr>
      <w:r>
        <w:t>02590 |     """</w:t>
      </w:r>
      <w:r>
        <w:t>构造第</w:t>
      </w:r>
      <w:r>
        <w:t xml:space="preserve"> 11 </w:t>
      </w:r>
      <w:r>
        <w:t>类默认业务任务参数。</w:t>
      </w:r>
      <w:r>
        <w:t>"""</w:t>
      </w:r>
    </w:p>
    <w:p w14:paraId="3EECF86A" w14:textId="77777777" w:rsidR="000A70BA" w:rsidRDefault="00000000">
      <w:pPr>
        <w:pStyle w:val="SourceCode"/>
      </w:pPr>
      <w:r>
        <w:t>02591 |     return {</w:t>
      </w:r>
    </w:p>
    <w:p w14:paraId="2402C31E" w14:textId="77777777" w:rsidR="000A70BA" w:rsidRDefault="00000000">
      <w:pPr>
        <w:pStyle w:val="SourceCode"/>
      </w:pPr>
      <w:r>
        <w:t>02592 |         'job_type': 'forecast_type_11',</w:t>
      </w:r>
    </w:p>
    <w:p w14:paraId="190409C0" w14:textId="77777777" w:rsidR="000A70BA" w:rsidRDefault="00000000">
      <w:pPr>
        <w:pStyle w:val="SourceCode"/>
      </w:pPr>
      <w:r>
        <w:t>02593 |         'issue_time': issue_time,</w:t>
      </w:r>
    </w:p>
    <w:p w14:paraId="4AF6D8E6" w14:textId="77777777" w:rsidR="000A70BA" w:rsidRDefault="00000000">
      <w:pPr>
        <w:pStyle w:val="SourceCode"/>
      </w:pPr>
      <w:r>
        <w:t>02594 |         'basin': basin,</w:t>
      </w:r>
    </w:p>
    <w:p w14:paraId="7AEBDAB3" w14:textId="77777777" w:rsidR="000A70BA" w:rsidRDefault="00000000">
      <w:pPr>
        <w:pStyle w:val="SourceCode"/>
      </w:pPr>
      <w:r>
        <w:t>02595 |         'lead_hours': [1, 3, 6, 12, 24],</w:t>
      </w:r>
    </w:p>
    <w:p w14:paraId="4531FB7D" w14:textId="77777777" w:rsidR="000A70BA" w:rsidRDefault="00000000">
      <w:pPr>
        <w:pStyle w:val="SourceCode"/>
      </w:pPr>
      <w:r>
        <w:t>02596 |         'variables': ['precip', 'temp', 'humidity', 'wind', 'runoff'],</w:t>
      </w:r>
    </w:p>
    <w:p w14:paraId="2989CAFF" w14:textId="77777777" w:rsidR="000A70BA" w:rsidRDefault="00000000">
      <w:pPr>
        <w:pStyle w:val="SourceCode"/>
      </w:pPr>
      <w:r>
        <w:t>02597 |         'created_at': dt.datetime.now().isoformat(),</w:t>
      </w:r>
    </w:p>
    <w:p w14:paraId="263D5149" w14:textId="77777777" w:rsidR="000A70BA" w:rsidRDefault="00000000">
      <w:pPr>
        <w:pStyle w:val="SourceCode"/>
      </w:pPr>
      <w:r>
        <w:t>02598 |     }</w:t>
      </w:r>
    </w:p>
    <w:p w14:paraId="19641D49" w14:textId="77777777" w:rsidR="000A70BA" w:rsidRDefault="00000000">
      <w:pPr>
        <w:pStyle w:val="SourceCode"/>
      </w:pPr>
      <w:r>
        <w:t xml:space="preserve">02599 | </w:t>
      </w:r>
    </w:p>
    <w:p w14:paraId="30C4431A" w14:textId="77777777" w:rsidR="000A70BA" w:rsidRDefault="00000000">
      <w:pPr>
        <w:pStyle w:val="SourceCode"/>
      </w:pPr>
      <w:r>
        <w:t>02600 | def build_default_job_12(issue_time: str, basin: str) -&gt; Dict:</w:t>
      </w:r>
    </w:p>
    <w:p w14:paraId="744EFE28" w14:textId="77777777" w:rsidR="000A70BA" w:rsidRDefault="00000000">
      <w:pPr>
        <w:pStyle w:val="SourceCode"/>
      </w:pPr>
      <w:r>
        <w:t>02601 |     """</w:t>
      </w:r>
      <w:r>
        <w:t>构造第</w:t>
      </w:r>
      <w:r>
        <w:t xml:space="preserve"> 12 </w:t>
      </w:r>
      <w:r>
        <w:t>类默认业务任务参数。</w:t>
      </w:r>
      <w:r>
        <w:t>"""</w:t>
      </w:r>
    </w:p>
    <w:p w14:paraId="157929D6" w14:textId="77777777" w:rsidR="000A70BA" w:rsidRDefault="00000000">
      <w:pPr>
        <w:pStyle w:val="SourceCode"/>
      </w:pPr>
      <w:r>
        <w:t>02602 |     return {</w:t>
      </w:r>
    </w:p>
    <w:p w14:paraId="6446C065" w14:textId="77777777" w:rsidR="000A70BA" w:rsidRDefault="00000000">
      <w:pPr>
        <w:pStyle w:val="SourceCode"/>
      </w:pPr>
      <w:r>
        <w:t>02603 |         'job_type': 'forecast_type_12',</w:t>
      </w:r>
    </w:p>
    <w:p w14:paraId="094FD1BD" w14:textId="77777777" w:rsidR="000A70BA" w:rsidRDefault="00000000">
      <w:pPr>
        <w:pStyle w:val="SourceCode"/>
      </w:pPr>
      <w:r>
        <w:t>02604 |         'issue_time': issue_time,</w:t>
      </w:r>
    </w:p>
    <w:p w14:paraId="562DFA7A" w14:textId="77777777" w:rsidR="000A70BA" w:rsidRDefault="00000000">
      <w:pPr>
        <w:pStyle w:val="SourceCode"/>
      </w:pPr>
      <w:r>
        <w:t>02605 |         'basin': basin,</w:t>
      </w:r>
    </w:p>
    <w:p w14:paraId="3CEF0AB7" w14:textId="77777777" w:rsidR="000A70BA" w:rsidRDefault="00000000">
      <w:pPr>
        <w:pStyle w:val="SourceCode"/>
      </w:pPr>
      <w:r>
        <w:t>02606 |         'lead_hours': [1, 3, 6, 12, 24],</w:t>
      </w:r>
    </w:p>
    <w:p w14:paraId="397AD3A4" w14:textId="77777777" w:rsidR="000A70BA" w:rsidRDefault="00000000">
      <w:pPr>
        <w:pStyle w:val="SourceCode"/>
      </w:pPr>
      <w:r>
        <w:t>02607 |         'variables': ['precip', 'temp', 'humidity', 'wind', 'runoff'],</w:t>
      </w:r>
    </w:p>
    <w:p w14:paraId="38160728" w14:textId="77777777" w:rsidR="000A70BA" w:rsidRDefault="00000000">
      <w:pPr>
        <w:pStyle w:val="SourceCode"/>
      </w:pPr>
      <w:r>
        <w:t>02608 |         'created_at': dt.datetime.now().isoformat(),</w:t>
      </w:r>
    </w:p>
    <w:p w14:paraId="401D556F" w14:textId="77777777" w:rsidR="000A70BA" w:rsidRDefault="00000000">
      <w:pPr>
        <w:pStyle w:val="SourceCode"/>
      </w:pPr>
      <w:r>
        <w:t>02609 |     }</w:t>
      </w:r>
    </w:p>
    <w:p w14:paraId="40635D3D" w14:textId="77777777" w:rsidR="000A70BA" w:rsidRDefault="00000000">
      <w:pPr>
        <w:pStyle w:val="SourceCode"/>
      </w:pPr>
      <w:r>
        <w:t xml:space="preserve">02610 | </w:t>
      </w:r>
    </w:p>
    <w:p w14:paraId="3EFCC5CD" w14:textId="77777777" w:rsidR="000A70BA" w:rsidRDefault="00000000">
      <w:pPr>
        <w:pStyle w:val="SourceCode"/>
      </w:pPr>
      <w:r>
        <w:t>02611 | def build_default_job_13(issue_time: str, basin: str) -&gt; Dict:</w:t>
      </w:r>
    </w:p>
    <w:p w14:paraId="023D1EBF" w14:textId="77777777" w:rsidR="000A70BA" w:rsidRDefault="00000000">
      <w:pPr>
        <w:pStyle w:val="SourceCode"/>
      </w:pPr>
      <w:r>
        <w:t>02612 |     """</w:t>
      </w:r>
      <w:r>
        <w:t>构造第</w:t>
      </w:r>
      <w:r>
        <w:t xml:space="preserve"> 13 </w:t>
      </w:r>
      <w:r>
        <w:t>类默认业务任务参数。</w:t>
      </w:r>
      <w:r>
        <w:t>"""</w:t>
      </w:r>
    </w:p>
    <w:p w14:paraId="7DD12D9F" w14:textId="77777777" w:rsidR="000A70BA" w:rsidRDefault="00000000">
      <w:pPr>
        <w:pStyle w:val="SourceCode"/>
      </w:pPr>
      <w:r>
        <w:t>02613 |     return {</w:t>
      </w:r>
    </w:p>
    <w:p w14:paraId="5CD01B5B" w14:textId="77777777" w:rsidR="000A70BA" w:rsidRDefault="00000000">
      <w:pPr>
        <w:pStyle w:val="SourceCode"/>
      </w:pPr>
      <w:r>
        <w:t>02614 |         'job_type': 'forecast_type_13',</w:t>
      </w:r>
    </w:p>
    <w:p w14:paraId="36B666DF" w14:textId="77777777" w:rsidR="000A70BA" w:rsidRDefault="00000000">
      <w:pPr>
        <w:pStyle w:val="SourceCode"/>
      </w:pPr>
      <w:r>
        <w:t>02615 |         'issue_time': issue_time,</w:t>
      </w:r>
    </w:p>
    <w:p w14:paraId="0E9559AC" w14:textId="77777777" w:rsidR="000A70BA" w:rsidRDefault="00000000">
      <w:pPr>
        <w:pStyle w:val="SourceCode"/>
      </w:pPr>
      <w:r>
        <w:t>02616 |         'basin': basin,</w:t>
      </w:r>
    </w:p>
    <w:p w14:paraId="129DDB1A" w14:textId="77777777" w:rsidR="000A70BA" w:rsidRDefault="00000000">
      <w:pPr>
        <w:pStyle w:val="SourceCode"/>
      </w:pPr>
      <w:r>
        <w:t>02617 |         'lead_hours': [1, 3, 6, 12, 24],</w:t>
      </w:r>
    </w:p>
    <w:p w14:paraId="4CEB3016" w14:textId="77777777" w:rsidR="000A70BA" w:rsidRDefault="00000000">
      <w:pPr>
        <w:pStyle w:val="SourceCode"/>
      </w:pPr>
      <w:r>
        <w:t>02618 |         'variables': ['precip', 'temp', 'humidity', 'wind', 'runoff'],</w:t>
      </w:r>
    </w:p>
    <w:p w14:paraId="75A0AC4F" w14:textId="77777777" w:rsidR="000A70BA" w:rsidRDefault="00000000">
      <w:pPr>
        <w:pStyle w:val="SourceCode"/>
      </w:pPr>
      <w:r>
        <w:t>02619 |         'created_at': dt.datetime.now().isoformat(),</w:t>
      </w:r>
    </w:p>
    <w:p w14:paraId="2FFF3741" w14:textId="77777777" w:rsidR="000A70BA" w:rsidRDefault="00000000">
      <w:pPr>
        <w:pStyle w:val="SourceCode"/>
      </w:pPr>
      <w:r>
        <w:t>02620 |     }</w:t>
      </w:r>
    </w:p>
    <w:p w14:paraId="6CF78975" w14:textId="77777777" w:rsidR="000A70BA" w:rsidRDefault="00000000">
      <w:pPr>
        <w:pStyle w:val="SourceCode"/>
      </w:pPr>
      <w:r>
        <w:t xml:space="preserve">02621 | </w:t>
      </w:r>
    </w:p>
    <w:p w14:paraId="6F614D54" w14:textId="77777777" w:rsidR="000A70BA" w:rsidRDefault="00000000">
      <w:pPr>
        <w:pStyle w:val="SourceCode"/>
      </w:pPr>
      <w:r>
        <w:t>02622 | def build_default_job_14(issue_time: str, basin: str) -&gt; Dict:</w:t>
      </w:r>
    </w:p>
    <w:p w14:paraId="02E08B3A" w14:textId="77777777" w:rsidR="000A70BA" w:rsidRDefault="00000000">
      <w:pPr>
        <w:pStyle w:val="SourceCode"/>
      </w:pPr>
      <w:r>
        <w:t>02623 |     """</w:t>
      </w:r>
      <w:r>
        <w:t>构造第</w:t>
      </w:r>
      <w:r>
        <w:t xml:space="preserve"> 14 </w:t>
      </w:r>
      <w:r>
        <w:t>类默认业务任务参数。</w:t>
      </w:r>
      <w:r>
        <w:t>"""</w:t>
      </w:r>
    </w:p>
    <w:p w14:paraId="7B49DF59" w14:textId="77777777" w:rsidR="000A70BA" w:rsidRDefault="00000000">
      <w:pPr>
        <w:pStyle w:val="SourceCode"/>
      </w:pPr>
      <w:r>
        <w:lastRenderedPageBreak/>
        <w:t>02624 |     return {</w:t>
      </w:r>
    </w:p>
    <w:p w14:paraId="5C0A4AC6" w14:textId="77777777" w:rsidR="000A70BA" w:rsidRDefault="00000000">
      <w:pPr>
        <w:pStyle w:val="SourceCode"/>
      </w:pPr>
      <w:r>
        <w:t>02625 |         'job_type': 'forecast_type_14',</w:t>
      </w:r>
    </w:p>
    <w:p w14:paraId="11E37F00" w14:textId="77777777" w:rsidR="000A70BA" w:rsidRDefault="00000000">
      <w:pPr>
        <w:pStyle w:val="SourceCode"/>
      </w:pPr>
      <w:r>
        <w:t>02626 |         'issue_time': issue_time,</w:t>
      </w:r>
    </w:p>
    <w:p w14:paraId="5F8BDA25" w14:textId="77777777" w:rsidR="000A70BA" w:rsidRDefault="00000000">
      <w:pPr>
        <w:pStyle w:val="SourceCode"/>
      </w:pPr>
      <w:r>
        <w:t>02627 |         'basin': basin,</w:t>
      </w:r>
    </w:p>
    <w:p w14:paraId="133CB1A9" w14:textId="77777777" w:rsidR="000A70BA" w:rsidRDefault="00000000">
      <w:pPr>
        <w:pStyle w:val="SourceCode"/>
      </w:pPr>
      <w:r>
        <w:t>02628 |         'lead_hours': [1, 3, 6, 12, 24],</w:t>
      </w:r>
    </w:p>
    <w:p w14:paraId="1A78494F" w14:textId="77777777" w:rsidR="000A70BA" w:rsidRDefault="00000000">
      <w:pPr>
        <w:pStyle w:val="SourceCode"/>
      </w:pPr>
      <w:r>
        <w:t>02629 |         'variables': ['precip', 'temp', 'humidity', 'wind', 'runoff'],</w:t>
      </w:r>
    </w:p>
    <w:p w14:paraId="13A115EC" w14:textId="77777777" w:rsidR="000A70BA" w:rsidRDefault="00000000">
      <w:pPr>
        <w:pStyle w:val="SourceCode"/>
      </w:pPr>
      <w:r>
        <w:t>02630 |         'created_at': dt.datetime.now().isoformat(),</w:t>
      </w:r>
    </w:p>
    <w:p w14:paraId="25D2B762" w14:textId="77777777" w:rsidR="000A70BA" w:rsidRDefault="00000000">
      <w:pPr>
        <w:pStyle w:val="SourceCode"/>
      </w:pPr>
      <w:r>
        <w:t>02631 |     }</w:t>
      </w:r>
    </w:p>
    <w:p w14:paraId="1FD1EA5E" w14:textId="77777777" w:rsidR="000A70BA" w:rsidRDefault="00000000">
      <w:pPr>
        <w:pStyle w:val="SourceCode"/>
      </w:pPr>
      <w:r>
        <w:t xml:space="preserve">02632 | </w:t>
      </w:r>
    </w:p>
    <w:p w14:paraId="5318E1BA" w14:textId="77777777" w:rsidR="000A70BA" w:rsidRDefault="00000000">
      <w:pPr>
        <w:pStyle w:val="SourceCode"/>
      </w:pPr>
      <w:r>
        <w:t>02633 | def build_default_job_15(issue_time: str, basin: str) -&gt; Dict:</w:t>
      </w:r>
    </w:p>
    <w:p w14:paraId="7C9884A4" w14:textId="77777777" w:rsidR="000A70BA" w:rsidRDefault="00000000">
      <w:pPr>
        <w:pStyle w:val="SourceCode"/>
      </w:pPr>
      <w:r>
        <w:t>02634 |     """</w:t>
      </w:r>
      <w:r>
        <w:t>构造第</w:t>
      </w:r>
      <w:r>
        <w:t xml:space="preserve"> 15 </w:t>
      </w:r>
      <w:r>
        <w:t>类默认业务任务参数。</w:t>
      </w:r>
      <w:r>
        <w:t>"""</w:t>
      </w:r>
    </w:p>
    <w:p w14:paraId="02259340" w14:textId="77777777" w:rsidR="000A70BA" w:rsidRDefault="00000000">
      <w:pPr>
        <w:pStyle w:val="SourceCode"/>
      </w:pPr>
      <w:r>
        <w:t>02635 |     return {</w:t>
      </w:r>
    </w:p>
    <w:p w14:paraId="768EA18A" w14:textId="77777777" w:rsidR="000A70BA" w:rsidRDefault="00000000">
      <w:pPr>
        <w:pStyle w:val="SourceCode"/>
      </w:pPr>
      <w:r>
        <w:t>02636 |         'job_type': 'forecast_type_15',</w:t>
      </w:r>
    </w:p>
    <w:p w14:paraId="58D81A2D" w14:textId="77777777" w:rsidR="000A70BA" w:rsidRDefault="00000000">
      <w:pPr>
        <w:pStyle w:val="SourceCode"/>
      </w:pPr>
      <w:r>
        <w:t>02637 |         'issue_time': issue_time,</w:t>
      </w:r>
    </w:p>
    <w:p w14:paraId="7571289B" w14:textId="77777777" w:rsidR="000A70BA" w:rsidRDefault="00000000">
      <w:pPr>
        <w:pStyle w:val="SourceCode"/>
      </w:pPr>
      <w:r>
        <w:t>02638 |         'basin': basin,</w:t>
      </w:r>
    </w:p>
    <w:p w14:paraId="112FB09B" w14:textId="77777777" w:rsidR="000A70BA" w:rsidRDefault="00000000">
      <w:pPr>
        <w:pStyle w:val="SourceCode"/>
      </w:pPr>
      <w:r>
        <w:t>02639 |         'lead_hours': [1, 3, 6, 12, 24],</w:t>
      </w:r>
    </w:p>
    <w:p w14:paraId="6D96EC2B" w14:textId="77777777" w:rsidR="000A70BA" w:rsidRDefault="00000000">
      <w:pPr>
        <w:pStyle w:val="SourceCode"/>
      </w:pPr>
      <w:r>
        <w:t>02640 |         'variables': ['precip', 'temp', 'humidity', 'wind', 'runoff'],</w:t>
      </w:r>
    </w:p>
    <w:p w14:paraId="51EF20DC" w14:textId="77777777" w:rsidR="000A70BA" w:rsidRDefault="00000000">
      <w:pPr>
        <w:pStyle w:val="SourceCode"/>
      </w:pPr>
      <w:r>
        <w:t>02641 |         'created_at': dt.datetime.now().isoformat(),</w:t>
      </w:r>
    </w:p>
    <w:p w14:paraId="5DCC7FD9" w14:textId="77777777" w:rsidR="000A70BA" w:rsidRDefault="00000000">
      <w:pPr>
        <w:pStyle w:val="SourceCode"/>
      </w:pPr>
      <w:r>
        <w:t>02642 |     }</w:t>
      </w:r>
    </w:p>
    <w:p w14:paraId="09517F34" w14:textId="77777777" w:rsidR="000A70BA" w:rsidRDefault="00000000">
      <w:pPr>
        <w:pStyle w:val="SourceCode"/>
      </w:pPr>
      <w:r>
        <w:t xml:space="preserve">02643 | </w:t>
      </w:r>
    </w:p>
    <w:p w14:paraId="1689996D" w14:textId="77777777" w:rsidR="000A70BA" w:rsidRDefault="00000000">
      <w:pPr>
        <w:pStyle w:val="SourceCode"/>
      </w:pPr>
      <w:r>
        <w:t>02644 | def build_default_job_16(issue_time: str, basin: str) -&gt; Dict:</w:t>
      </w:r>
    </w:p>
    <w:p w14:paraId="37CFB288" w14:textId="77777777" w:rsidR="000A70BA" w:rsidRDefault="00000000">
      <w:pPr>
        <w:pStyle w:val="SourceCode"/>
      </w:pPr>
      <w:r>
        <w:t>02645 |     """</w:t>
      </w:r>
      <w:r>
        <w:t>构造第</w:t>
      </w:r>
      <w:r>
        <w:t xml:space="preserve"> 16 </w:t>
      </w:r>
      <w:r>
        <w:t>类默认业务任务参数。</w:t>
      </w:r>
      <w:r>
        <w:t>"""</w:t>
      </w:r>
    </w:p>
    <w:p w14:paraId="3600CD45" w14:textId="77777777" w:rsidR="000A70BA" w:rsidRDefault="00000000">
      <w:pPr>
        <w:pStyle w:val="SourceCode"/>
      </w:pPr>
      <w:r>
        <w:t>02646 |     return {</w:t>
      </w:r>
    </w:p>
    <w:p w14:paraId="57CF9CF1" w14:textId="77777777" w:rsidR="000A70BA" w:rsidRDefault="00000000">
      <w:pPr>
        <w:pStyle w:val="SourceCode"/>
      </w:pPr>
      <w:r>
        <w:t>02647 |         'job_type': 'forecast_type_16',</w:t>
      </w:r>
    </w:p>
    <w:p w14:paraId="52C4B153" w14:textId="77777777" w:rsidR="000A70BA" w:rsidRDefault="00000000">
      <w:pPr>
        <w:pStyle w:val="SourceCode"/>
      </w:pPr>
      <w:r>
        <w:t>02648 |         'issue_time': issue_time,</w:t>
      </w:r>
    </w:p>
    <w:p w14:paraId="5ED3ACF2" w14:textId="77777777" w:rsidR="000A70BA" w:rsidRDefault="00000000">
      <w:pPr>
        <w:pStyle w:val="SourceCode"/>
      </w:pPr>
      <w:r>
        <w:t>02649 |         'basin': basin,</w:t>
      </w:r>
    </w:p>
    <w:p w14:paraId="799E9A0D" w14:textId="77777777" w:rsidR="000A70BA" w:rsidRDefault="00000000">
      <w:pPr>
        <w:pStyle w:val="SourceCode"/>
      </w:pPr>
      <w:r>
        <w:t>02650 |         'lead_hours': [1, 3, 6, 12, 24],</w:t>
      </w:r>
    </w:p>
    <w:p w14:paraId="5488D244" w14:textId="77777777" w:rsidR="000A70BA" w:rsidRDefault="00000000">
      <w:pPr>
        <w:pStyle w:val="SourceCode"/>
      </w:pPr>
      <w:r>
        <w:t>02651 |         'variables': ['precip', 'temp', 'humidity', 'wind', 'runoff'],</w:t>
      </w:r>
    </w:p>
    <w:p w14:paraId="1FF76A20" w14:textId="77777777" w:rsidR="000A70BA" w:rsidRDefault="00000000">
      <w:pPr>
        <w:pStyle w:val="SourceCode"/>
      </w:pPr>
      <w:r>
        <w:t>02652 |         'created_at': dt.datetime.now().isoformat(),</w:t>
      </w:r>
    </w:p>
    <w:p w14:paraId="71AF04EB" w14:textId="77777777" w:rsidR="000A70BA" w:rsidRDefault="00000000">
      <w:pPr>
        <w:pStyle w:val="SourceCode"/>
      </w:pPr>
      <w:r>
        <w:t>02653 |     }</w:t>
      </w:r>
    </w:p>
    <w:p w14:paraId="625CAD85" w14:textId="77777777" w:rsidR="000A70BA" w:rsidRDefault="00000000">
      <w:pPr>
        <w:pStyle w:val="SourceCode"/>
      </w:pPr>
      <w:r>
        <w:t xml:space="preserve">02654 | </w:t>
      </w:r>
    </w:p>
    <w:p w14:paraId="1879B4CA" w14:textId="77777777" w:rsidR="000A70BA" w:rsidRDefault="00000000">
      <w:pPr>
        <w:pStyle w:val="SourceCode"/>
      </w:pPr>
      <w:r>
        <w:t>02655 | def build_default_job_17(issue_time: str, basin: str) -&gt; Dict:</w:t>
      </w:r>
    </w:p>
    <w:p w14:paraId="10196B53" w14:textId="77777777" w:rsidR="000A70BA" w:rsidRDefault="00000000">
      <w:pPr>
        <w:pStyle w:val="SourceCode"/>
      </w:pPr>
      <w:r>
        <w:t>02656 |     """</w:t>
      </w:r>
      <w:r>
        <w:t>构造第</w:t>
      </w:r>
      <w:r>
        <w:t xml:space="preserve"> 17 </w:t>
      </w:r>
      <w:r>
        <w:t>类默认业务任务参数。</w:t>
      </w:r>
      <w:r>
        <w:t>"""</w:t>
      </w:r>
    </w:p>
    <w:p w14:paraId="3A36FCA2" w14:textId="77777777" w:rsidR="000A70BA" w:rsidRDefault="00000000">
      <w:pPr>
        <w:pStyle w:val="SourceCode"/>
      </w:pPr>
      <w:r>
        <w:t>02657 |     return {</w:t>
      </w:r>
    </w:p>
    <w:p w14:paraId="6A86B681" w14:textId="77777777" w:rsidR="000A70BA" w:rsidRDefault="00000000">
      <w:pPr>
        <w:pStyle w:val="SourceCode"/>
      </w:pPr>
      <w:r>
        <w:t>02658 |         'job_type': 'forecast_type_17',</w:t>
      </w:r>
    </w:p>
    <w:p w14:paraId="4D146308" w14:textId="77777777" w:rsidR="000A70BA" w:rsidRDefault="00000000">
      <w:pPr>
        <w:pStyle w:val="SourceCode"/>
      </w:pPr>
      <w:r>
        <w:t>02659 |         'issue_time': issue_time,</w:t>
      </w:r>
    </w:p>
    <w:p w14:paraId="22280087" w14:textId="77777777" w:rsidR="000A70BA" w:rsidRDefault="00000000">
      <w:pPr>
        <w:pStyle w:val="SourceCode"/>
      </w:pPr>
      <w:r>
        <w:t>02660 |         'basin': basin,</w:t>
      </w:r>
    </w:p>
    <w:p w14:paraId="73A8ED9E" w14:textId="77777777" w:rsidR="000A70BA" w:rsidRDefault="00000000">
      <w:pPr>
        <w:pStyle w:val="SourceCode"/>
      </w:pPr>
      <w:r>
        <w:t>02661 |         'lead_hours': [1, 3, 6, 12, 24],</w:t>
      </w:r>
    </w:p>
    <w:p w14:paraId="32B0B78B" w14:textId="77777777" w:rsidR="000A70BA" w:rsidRDefault="00000000">
      <w:pPr>
        <w:pStyle w:val="SourceCode"/>
      </w:pPr>
      <w:r>
        <w:t>02662 |         'variables': ['precip', 'temp', 'humidity', 'wind', 'runoff'],</w:t>
      </w:r>
    </w:p>
    <w:p w14:paraId="407E0DC3" w14:textId="77777777" w:rsidR="000A70BA" w:rsidRDefault="00000000">
      <w:pPr>
        <w:pStyle w:val="SourceCode"/>
      </w:pPr>
      <w:r>
        <w:t>02663 |         'created_at': dt.datetime.now().isoformat(),</w:t>
      </w:r>
    </w:p>
    <w:p w14:paraId="3EE2C982" w14:textId="77777777" w:rsidR="000A70BA" w:rsidRDefault="00000000">
      <w:pPr>
        <w:pStyle w:val="SourceCode"/>
      </w:pPr>
      <w:r>
        <w:t>02664 |     }</w:t>
      </w:r>
    </w:p>
    <w:p w14:paraId="1D5947A3" w14:textId="77777777" w:rsidR="000A70BA" w:rsidRDefault="00000000">
      <w:pPr>
        <w:pStyle w:val="SourceCode"/>
      </w:pPr>
      <w:r>
        <w:t xml:space="preserve">02665 | </w:t>
      </w:r>
    </w:p>
    <w:p w14:paraId="051DEFAA" w14:textId="77777777" w:rsidR="000A70BA" w:rsidRDefault="00000000">
      <w:pPr>
        <w:pStyle w:val="SourceCode"/>
      </w:pPr>
      <w:r>
        <w:t>02666 | def build_default_job_18(issue_time: str, basin: str) -&gt; Dict:</w:t>
      </w:r>
    </w:p>
    <w:p w14:paraId="6880101E" w14:textId="77777777" w:rsidR="000A70BA" w:rsidRDefault="00000000">
      <w:pPr>
        <w:pStyle w:val="SourceCode"/>
      </w:pPr>
      <w:r>
        <w:t>02667 |     """</w:t>
      </w:r>
      <w:r>
        <w:t>构造第</w:t>
      </w:r>
      <w:r>
        <w:t xml:space="preserve"> 18 </w:t>
      </w:r>
      <w:r>
        <w:t>类默认业务任务参数。</w:t>
      </w:r>
      <w:r>
        <w:t>"""</w:t>
      </w:r>
    </w:p>
    <w:p w14:paraId="13F7340E" w14:textId="77777777" w:rsidR="000A70BA" w:rsidRDefault="00000000">
      <w:pPr>
        <w:pStyle w:val="SourceCode"/>
      </w:pPr>
      <w:r>
        <w:t>02668 |     return {</w:t>
      </w:r>
    </w:p>
    <w:p w14:paraId="0D94B8CF" w14:textId="77777777" w:rsidR="000A70BA" w:rsidRDefault="00000000">
      <w:pPr>
        <w:pStyle w:val="SourceCode"/>
      </w:pPr>
      <w:r>
        <w:t>02669 |         'job_type': 'forecast_type_18',</w:t>
      </w:r>
    </w:p>
    <w:p w14:paraId="1D8287C3" w14:textId="77777777" w:rsidR="000A70BA" w:rsidRDefault="00000000">
      <w:pPr>
        <w:pStyle w:val="SourceCode"/>
      </w:pPr>
      <w:r>
        <w:t>02670 |         'issue_time': issue_time,</w:t>
      </w:r>
    </w:p>
    <w:p w14:paraId="339EFDE9" w14:textId="77777777" w:rsidR="000A70BA" w:rsidRDefault="00000000">
      <w:pPr>
        <w:pStyle w:val="SourceCode"/>
      </w:pPr>
      <w:r>
        <w:t>02671 |         'basin': basin,</w:t>
      </w:r>
    </w:p>
    <w:p w14:paraId="757FA4B7" w14:textId="77777777" w:rsidR="000A70BA" w:rsidRDefault="00000000">
      <w:pPr>
        <w:pStyle w:val="SourceCode"/>
      </w:pPr>
      <w:r>
        <w:t>02672 |         'lead_hours': [1, 3, 6, 12, 24],</w:t>
      </w:r>
    </w:p>
    <w:p w14:paraId="3CDEEEDA" w14:textId="77777777" w:rsidR="000A70BA" w:rsidRDefault="00000000">
      <w:pPr>
        <w:pStyle w:val="SourceCode"/>
      </w:pPr>
      <w:r>
        <w:t>02673 |         'variables': ['precip', 'temp', 'humidity', 'wind', 'runoff'],</w:t>
      </w:r>
    </w:p>
    <w:p w14:paraId="4F7DEA1A" w14:textId="77777777" w:rsidR="000A70BA" w:rsidRDefault="00000000">
      <w:pPr>
        <w:pStyle w:val="SourceCode"/>
      </w:pPr>
      <w:r>
        <w:t>02674 |         'created_at': dt.datetime.now().isoformat(),</w:t>
      </w:r>
    </w:p>
    <w:p w14:paraId="2C8AB72C" w14:textId="77777777" w:rsidR="000A70BA" w:rsidRDefault="00000000">
      <w:pPr>
        <w:pStyle w:val="SourceCode"/>
      </w:pPr>
      <w:r>
        <w:t>02675 |     }</w:t>
      </w:r>
    </w:p>
    <w:p w14:paraId="60A1D0A6" w14:textId="77777777" w:rsidR="000A70BA" w:rsidRDefault="00000000">
      <w:pPr>
        <w:pStyle w:val="SourceCode"/>
      </w:pPr>
      <w:r>
        <w:t xml:space="preserve">02676 | </w:t>
      </w:r>
    </w:p>
    <w:p w14:paraId="3ACE5CF4" w14:textId="77777777" w:rsidR="000A70BA" w:rsidRDefault="00000000">
      <w:pPr>
        <w:pStyle w:val="SourceCode"/>
      </w:pPr>
      <w:r>
        <w:t>02677 | def build_default_job_19(issue_time: str, basin: str) -&gt; Dict:</w:t>
      </w:r>
    </w:p>
    <w:p w14:paraId="19D0BEA8" w14:textId="77777777" w:rsidR="000A70BA" w:rsidRDefault="00000000">
      <w:pPr>
        <w:pStyle w:val="SourceCode"/>
      </w:pPr>
      <w:r>
        <w:t>02678 |     """</w:t>
      </w:r>
      <w:r>
        <w:t>构造第</w:t>
      </w:r>
      <w:r>
        <w:t xml:space="preserve"> 19 </w:t>
      </w:r>
      <w:r>
        <w:t>类默认业务任务参数。</w:t>
      </w:r>
      <w:r>
        <w:t>"""</w:t>
      </w:r>
    </w:p>
    <w:p w14:paraId="782EE77A" w14:textId="77777777" w:rsidR="000A70BA" w:rsidRDefault="00000000">
      <w:pPr>
        <w:pStyle w:val="SourceCode"/>
      </w:pPr>
      <w:r>
        <w:t>02679 |     return {</w:t>
      </w:r>
    </w:p>
    <w:p w14:paraId="3A733938" w14:textId="77777777" w:rsidR="000A70BA" w:rsidRDefault="00000000">
      <w:pPr>
        <w:pStyle w:val="SourceCode"/>
      </w:pPr>
      <w:r>
        <w:t>02680 |         'job_type': 'forecast_type_19',</w:t>
      </w:r>
    </w:p>
    <w:p w14:paraId="7166E398" w14:textId="77777777" w:rsidR="000A70BA" w:rsidRDefault="00000000">
      <w:pPr>
        <w:pStyle w:val="SourceCode"/>
      </w:pPr>
      <w:r>
        <w:t>02681 |         'issue_time': issue_time,</w:t>
      </w:r>
    </w:p>
    <w:p w14:paraId="13363EA6" w14:textId="77777777" w:rsidR="000A70BA" w:rsidRDefault="00000000">
      <w:pPr>
        <w:pStyle w:val="SourceCode"/>
      </w:pPr>
      <w:r>
        <w:t>02682 |         'basin': basin,</w:t>
      </w:r>
    </w:p>
    <w:p w14:paraId="230E26AC" w14:textId="77777777" w:rsidR="000A70BA" w:rsidRDefault="00000000">
      <w:pPr>
        <w:pStyle w:val="SourceCode"/>
      </w:pPr>
      <w:r>
        <w:t>02683 |         'lead_hours': [1, 3, 6, 12, 24],</w:t>
      </w:r>
    </w:p>
    <w:p w14:paraId="70EE4915" w14:textId="77777777" w:rsidR="000A70BA" w:rsidRDefault="00000000">
      <w:pPr>
        <w:pStyle w:val="SourceCode"/>
      </w:pPr>
      <w:r>
        <w:t>02684 |         'variables': ['precip', 'temp', 'humidity', 'wind', 'runoff'],</w:t>
      </w:r>
    </w:p>
    <w:p w14:paraId="0076981A" w14:textId="77777777" w:rsidR="000A70BA" w:rsidRDefault="00000000">
      <w:pPr>
        <w:pStyle w:val="SourceCode"/>
      </w:pPr>
      <w:r>
        <w:t>02685 |         'created_at': dt.datetime.now().isoformat(),</w:t>
      </w:r>
    </w:p>
    <w:p w14:paraId="60B5DF75" w14:textId="77777777" w:rsidR="000A70BA" w:rsidRDefault="00000000">
      <w:pPr>
        <w:pStyle w:val="SourceCode"/>
      </w:pPr>
      <w:r>
        <w:t>02686 |     }</w:t>
      </w:r>
    </w:p>
    <w:p w14:paraId="3C4A6652" w14:textId="77777777" w:rsidR="000A70BA" w:rsidRDefault="00000000">
      <w:pPr>
        <w:pStyle w:val="SourceCode"/>
      </w:pPr>
      <w:r>
        <w:t xml:space="preserve">02687 | </w:t>
      </w:r>
    </w:p>
    <w:p w14:paraId="0D441C6D" w14:textId="77777777" w:rsidR="000A70BA" w:rsidRDefault="00000000">
      <w:pPr>
        <w:pStyle w:val="SourceCode"/>
      </w:pPr>
      <w:r>
        <w:t>02688 | def build_default_job_20(issue_time: str, basin: str) -&gt; Dict:</w:t>
      </w:r>
    </w:p>
    <w:p w14:paraId="090343C3" w14:textId="77777777" w:rsidR="000A70BA" w:rsidRDefault="00000000">
      <w:pPr>
        <w:pStyle w:val="SourceCode"/>
      </w:pPr>
      <w:r>
        <w:t>02689 |     """</w:t>
      </w:r>
      <w:r>
        <w:t>构造第</w:t>
      </w:r>
      <w:r>
        <w:t xml:space="preserve"> 20 </w:t>
      </w:r>
      <w:r>
        <w:t>类默认业务任务参数。</w:t>
      </w:r>
      <w:r>
        <w:t>"""</w:t>
      </w:r>
    </w:p>
    <w:p w14:paraId="5D4B523A" w14:textId="77777777" w:rsidR="000A70BA" w:rsidRDefault="00000000">
      <w:pPr>
        <w:pStyle w:val="SourceCode"/>
      </w:pPr>
      <w:r>
        <w:t>02690 |     return {</w:t>
      </w:r>
    </w:p>
    <w:p w14:paraId="2D9E525D" w14:textId="77777777" w:rsidR="000A70BA" w:rsidRDefault="00000000">
      <w:pPr>
        <w:pStyle w:val="SourceCode"/>
      </w:pPr>
      <w:r>
        <w:t>02691 |         'job_type': 'forecast_type_20',</w:t>
      </w:r>
    </w:p>
    <w:p w14:paraId="2DCA84B7" w14:textId="77777777" w:rsidR="000A70BA" w:rsidRDefault="00000000">
      <w:pPr>
        <w:pStyle w:val="SourceCode"/>
      </w:pPr>
      <w:r>
        <w:t>02692 |         'issue_time': issue_time,</w:t>
      </w:r>
    </w:p>
    <w:p w14:paraId="4D522C88" w14:textId="77777777" w:rsidR="000A70BA" w:rsidRDefault="00000000">
      <w:pPr>
        <w:pStyle w:val="SourceCode"/>
      </w:pPr>
      <w:r>
        <w:t>02693 |         'basin': basin,</w:t>
      </w:r>
    </w:p>
    <w:p w14:paraId="64834541" w14:textId="77777777" w:rsidR="000A70BA" w:rsidRDefault="00000000">
      <w:pPr>
        <w:pStyle w:val="SourceCode"/>
      </w:pPr>
      <w:r>
        <w:t>02694 |         'lead_hours': [1, 3, 6, 12, 24],</w:t>
      </w:r>
    </w:p>
    <w:p w14:paraId="1B04C561" w14:textId="77777777" w:rsidR="000A70BA" w:rsidRDefault="00000000">
      <w:pPr>
        <w:pStyle w:val="SourceCode"/>
      </w:pPr>
      <w:r>
        <w:t>02695 |         'variables': ['precip', 'temp', 'humidity', 'wind', 'runoff'],</w:t>
      </w:r>
    </w:p>
    <w:p w14:paraId="2114C9E5" w14:textId="77777777" w:rsidR="000A70BA" w:rsidRDefault="00000000">
      <w:pPr>
        <w:pStyle w:val="SourceCode"/>
      </w:pPr>
      <w:r>
        <w:t>02696 |         'created_at': dt.datetime.now().isoformat(),</w:t>
      </w:r>
    </w:p>
    <w:p w14:paraId="35921DC0" w14:textId="77777777" w:rsidR="000A70BA" w:rsidRDefault="00000000">
      <w:pPr>
        <w:pStyle w:val="SourceCode"/>
      </w:pPr>
      <w:r>
        <w:t>02697 |     }</w:t>
      </w:r>
    </w:p>
    <w:p w14:paraId="418C1422" w14:textId="77777777" w:rsidR="000A70BA" w:rsidRDefault="00000000">
      <w:pPr>
        <w:pStyle w:val="SourceCode"/>
      </w:pPr>
      <w:r>
        <w:t xml:space="preserve">02698 | </w:t>
      </w:r>
    </w:p>
    <w:p w14:paraId="35ED3DD6" w14:textId="77777777" w:rsidR="000A70BA" w:rsidRDefault="00000000">
      <w:pPr>
        <w:pStyle w:val="SourceCode"/>
      </w:pPr>
      <w:r>
        <w:t>02699 | def build_default_job_21(issue_time: str, basin: str) -&gt; Dict:</w:t>
      </w:r>
    </w:p>
    <w:p w14:paraId="6969FA47" w14:textId="77777777" w:rsidR="000A70BA" w:rsidRDefault="00000000">
      <w:pPr>
        <w:pStyle w:val="SourceCode"/>
      </w:pPr>
      <w:r>
        <w:t>02700 |     """</w:t>
      </w:r>
      <w:r>
        <w:t>构造第</w:t>
      </w:r>
      <w:r>
        <w:t xml:space="preserve"> 21 </w:t>
      </w:r>
      <w:r>
        <w:t>类默认业务任务参数。</w:t>
      </w:r>
      <w:r>
        <w:t>"""</w:t>
      </w:r>
    </w:p>
    <w:p w14:paraId="21B37732" w14:textId="77777777" w:rsidR="000A70BA" w:rsidRDefault="00000000">
      <w:pPr>
        <w:pStyle w:val="SourceCode"/>
      </w:pPr>
      <w:r>
        <w:t>02701 |     return {</w:t>
      </w:r>
    </w:p>
    <w:p w14:paraId="7CF0873C" w14:textId="77777777" w:rsidR="000A70BA" w:rsidRDefault="00000000">
      <w:pPr>
        <w:pStyle w:val="SourceCode"/>
      </w:pPr>
      <w:r>
        <w:t>02702 |         'job_type': 'forecast_type_21',</w:t>
      </w:r>
    </w:p>
    <w:p w14:paraId="32811357" w14:textId="77777777" w:rsidR="000A70BA" w:rsidRDefault="00000000">
      <w:pPr>
        <w:pStyle w:val="SourceCode"/>
      </w:pPr>
      <w:r>
        <w:t>02703 |         'issue_time': issue_time,</w:t>
      </w:r>
    </w:p>
    <w:p w14:paraId="1CCFC4E7" w14:textId="77777777" w:rsidR="000A70BA" w:rsidRDefault="00000000">
      <w:pPr>
        <w:pStyle w:val="SourceCode"/>
      </w:pPr>
      <w:r>
        <w:t>02704 |         'basin': basin,</w:t>
      </w:r>
    </w:p>
    <w:p w14:paraId="69C192A7" w14:textId="77777777" w:rsidR="000A70BA" w:rsidRDefault="00000000">
      <w:pPr>
        <w:pStyle w:val="SourceCode"/>
      </w:pPr>
      <w:r>
        <w:t>02705 |         'lead_hours': [1, 3, 6, 12, 24],</w:t>
      </w:r>
    </w:p>
    <w:p w14:paraId="42240E79" w14:textId="77777777" w:rsidR="000A70BA" w:rsidRDefault="00000000">
      <w:pPr>
        <w:pStyle w:val="SourceCode"/>
      </w:pPr>
      <w:r>
        <w:t>02706 |         'variables': ['precip', 'temp', 'humidity', 'wind', 'runoff'],</w:t>
      </w:r>
    </w:p>
    <w:p w14:paraId="7C4C10D2" w14:textId="77777777" w:rsidR="000A70BA" w:rsidRDefault="00000000">
      <w:pPr>
        <w:pStyle w:val="SourceCode"/>
      </w:pPr>
      <w:r>
        <w:t>02707 |         'created_at': dt.datetime.now().isoformat(),</w:t>
      </w:r>
    </w:p>
    <w:p w14:paraId="0D2E3277" w14:textId="77777777" w:rsidR="000A70BA" w:rsidRDefault="00000000">
      <w:pPr>
        <w:pStyle w:val="SourceCode"/>
      </w:pPr>
      <w:r>
        <w:t>02708 |     }</w:t>
      </w:r>
    </w:p>
    <w:p w14:paraId="4052C18B" w14:textId="77777777" w:rsidR="000A70BA" w:rsidRDefault="00000000">
      <w:pPr>
        <w:pStyle w:val="SourceCode"/>
      </w:pPr>
      <w:r>
        <w:lastRenderedPageBreak/>
        <w:t xml:space="preserve">02709 | </w:t>
      </w:r>
    </w:p>
    <w:p w14:paraId="41D7C1D2" w14:textId="77777777" w:rsidR="000A70BA" w:rsidRDefault="00000000">
      <w:pPr>
        <w:pStyle w:val="SourceCode"/>
      </w:pPr>
      <w:r>
        <w:t>02710 | def build_default_job_22(issue_time: str, basin: str) -&gt; Dict:</w:t>
      </w:r>
    </w:p>
    <w:p w14:paraId="0D336458" w14:textId="77777777" w:rsidR="000A70BA" w:rsidRDefault="00000000">
      <w:pPr>
        <w:pStyle w:val="SourceCode"/>
      </w:pPr>
      <w:r>
        <w:t>02711 |     """</w:t>
      </w:r>
      <w:r>
        <w:t>构造第</w:t>
      </w:r>
      <w:r>
        <w:t xml:space="preserve"> 22 </w:t>
      </w:r>
      <w:r>
        <w:t>类默认业务任务参数。</w:t>
      </w:r>
      <w:r>
        <w:t>"""</w:t>
      </w:r>
    </w:p>
    <w:p w14:paraId="079D2949" w14:textId="77777777" w:rsidR="000A70BA" w:rsidRDefault="00000000">
      <w:pPr>
        <w:pStyle w:val="SourceCode"/>
      </w:pPr>
      <w:r>
        <w:t>02712 |     return {</w:t>
      </w:r>
    </w:p>
    <w:p w14:paraId="33459A88" w14:textId="77777777" w:rsidR="000A70BA" w:rsidRDefault="00000000">
      <w:pPr>
        <w:pStyle w:val="SourceCode"/>
      </w:pPr>
      <w:r>
        <w:t>02713 |         'job_type': 'forecast_type_22',</w:t>
      </w:r>
    </w:p>
    <w:p w14:paraId="1046120D" w14:textId="77777777" w:rsidR="000A70BA" w:rsidRDefault="00000000">
      <w:pPr>
        <w:pStyle w:val="SourceCode"/>
      </w:pPr>
      <w:r>
        <w:t>02714 |         'issue_time': issue_time,</w:t>
      </w:r>
    </w:p>
    <w:p w14:paraId="6B2F2A80" w14:textId="77777777" w:rsidR="000A70BA" w:rsidRDefault="00000000">
      <w:pPr>
        <w:pStyle w:val="SourceCode"/>
      </w:pPr>
      <w:r>
        <w:t>02715 |         'basin': basin,</w:t>
      </w:r>
    </w:p>
    <w:p w14:paraId="0B7E7008" w14:textId="77777777" w:rsidR="000A70BA" w:rsidRDefault="00000000">
      <w:pPr>
        <w:pStyle w:val="SourceCode"/>
      </w:pPr>
      <w:r>
        <w:t>02716 |         'lead_hours': [1, 3, 6, 12, 24],</w:t>
      </w:r>
    </w:p>
    <w:p w14:paraId="0C9C9C61" w14:textId="77777777" w:rsidR="000A70BA" w:rsidRDefault="00000000">
      <w:pPr>
        <w:pStyle w:val="SourceCode"/>
      </w:pPr>
      <w:r>
        <w:t>02717 |         'variables': ['precip', 'temp', 'humidity', 'wind', 'runoff'],</w:t>
      </w:r>
    </w:p>
    <w:p w14:paraId="6F27F4ED" w14:textId="77777777" w:rsidR="000A70BA" w:rsidRDefault="00000000">
      <w:pPr>
        <w:pStyle w:val="SourceCode"/>
      </w:pPr>
      <w:r>
        <w:t>02718 |         'created_at': dt.datetime.now().isoformat(),</w:t>
      </w:r>
    </w:p>
    <w:p w14:paraId="6AEC1112" w14:textId="77777777" w:rsidR="000A70BA" w:rsidRDefault="00000000">
      <w:pPr>
        <w:pStyle w:val="SourceCode"/>
      </w:pPr>
      <w:r>
        <w:t>02719 |     }</w:t>
      </w:r>
    </w:p>
    <w:p w14:paraId="7D57CBCF" w14:textId="77777777" w:rsidR="000A70BA" w:rsidRDefault="00000000">
      <w:pPr>
        <w:pStyle w:val="SourceCode"/>
      </w:pPr>
      <w:r>
        <w:t xml:space="preserve">02720 | </w:t>
      </w:r>
    </w:p>
    <w:p w14:paraId="2C32B02C" w14:textId="77777777" w:rsidR="000A70BA" w:rsidRDefault="00000000">
      <w:pPr>
        <w:pStyle w:val="SourceCode"/>
      </w:pPr>
      <w:r>
        <w:t>02721 | def build_default_job_23(issue_time: str, basin: str) -&gt; Dict:</w:t>
      </w:r>
    </w:p>
    <w:p w14:paraId="2F9D5816" w14:textId="77777777" w:rsidR="000A70BA" w:rsidRDefault="00000000">
      <w:pPr>
        <w:pStyle w:val="SourceCode"/>
      </w:pPr>
      <w:r>
        <w:t>02722 |     """</w:t>
      </w:r>
      <w:r>
        <w:t>构造第</w:t>
      </w:r>
      <w:r>
        <w:t xml:space="preserve"> 23 </w:t>
      </w:r>
      <w:r>
        <w:t>类默认业务任务参数。</w:t>
      </w:r>
      <w:r>
        <w:t>"""</w:t>
      </w:r>
    </w:p>
    <w:p w14:paraId="4248FE23" w14:textId="77777777" w:rsidR="000A70BA" w:rsidRDefault="00000000">
      <w:pPr>
        <w:pStyle w:val="SourceCode"/>
      </w:pPr>
      <w:r>
        <w:t>02723 |     return {</w:t>
      </w:r>
    </w:p>
    <w:p w14:paraId="054A5CC2" w14:textId="77777777" w:rsidR="000A70BA" w:rsidRDefault="00000000">
      <w:pPr>
        <w:pStyle w:val="SourceCode"/>
      </w:pPr>
      <w:r>
        <w:t>02724 |         'job_type': 'forecast_type_23',</w:t>
      </w:r>
    </w:p>
    <w:p w14:paraId="10D5425D" w14:textId="77777777" w:rsidR="000A70BA" w:rsidRDefault="00000000">
      <w:pPr>
        <w:pStyle w:val="SourceCode"/>
      </w:pPr>
      <w:r>
        <w:t>02725 |         'issue_time': issue_time,</w:t>
      </w:r>
    </w:p>
    <w:p w14:paraId="605FB2FD" w14:textId="77777777" w:rsidR="000A70BA" w:rsidRDefault="00000000">
      <w:pPr>
        <w:pStyle w:val="SourceCode"/>
      </w:pPr>
      <w:r>
        <w:t>02726 |         'basin': basin,</w:t>
      </w:r>
    </w:p>
    <w:p w14:paraId="52627F82" w14:textId="77777777" w:rsidR="000A70BA" w:rsidRDefault="00000000">
      <w:pPr>
        <w:pStyle w:val="SourceCode"/>
      </w:pPr>
      <w:r>
        <w:t>02727 |         'lead_hours': [1, 3, 6, 12, 24],</w:t>
      </w:r>
    </w:p>
    <w:p w14:paraId="27C271C6" w14:textId="77777777" w:rsidR="000A70BA" w:rsidRDefault="00000000">
      <w:pPr>
        <w:pStyle w:val="SourceCode"/>
      </w:pPr>
      <w:r>
        <w:t>02728 |         'variables': ['precip', 'temp', 'humidity', 'wind', 'runoff'],</w:t>
      </w:r>
    </w:p>
    <w:p w14:paraId="699380B5" w14:textId="77777777" w:rsidR="000A70BA" w:rsidRDefault="00000000">
      <w:pPr>
        <w:pStyle w:val="SourceCode"/>
      </w:pPr>
      <w:r>
        <w:t>02729 |         'created_at': dt.datetime.now().isoformat(),</w:t>
      </w:r>
    </w:p>
    <w:p w14:paraId="5ABDA068" w14:textId="77777777" w:rsidR="000A70BA" w:rsidRDefault="00000000">
      <w:pPr>
        <w:pStyle w:val="SourceCode"/>
      </w:pPr>
      <w:r>
        <w:t>02730 |     }</w:t>
      </w:r>
    </w:p>
    <w:p w14:paraId="37BF8AE7" w14:textId="77777777" w:rsidR="000A70BA" w:rsidRDefault="00000000">
      <w:pPr>
        <w:pStyle w:val="SourceCode"/>
      </w:pPr>
      <w:r>
        <w:t xml:space="preserve">02731 | </w:t>
      </w:r>
    </w:p>
    <w:p w14:paraId="4A408095" w14:textId="77777777" w:rsidR="000A70BA" w:rsidRDefault="00000000">
      <w:pPr>
        <w:pStyle w:val="SourceCode"/>
      </w:pPr>
      <w:r>
        <w:t>02732 | def build_default_job_24(issue_time: str, basin: str) -&gt; Dict:</w:t>
      </w:r>
    </w:p>
    <w:p w14:paraId="2791A49B" w14:textId="77777777" w:rsidR="000A70BA" w:rsidRDefault="00000000">
      <w:pPr>
        <w:pStyle w:val="SourceCode"/>
      </w:pPr>
      <w:r>
        <w:t>02733 |     """</w:t>
      </w:r>
      <w:r>
        <w:t>构造第</w:t>
      </w:r>
      <w:r>
        <w:t xml:space="preserve"> 24 </w:t>
      </w:r>
      <w:r>
        <w:t>类默认业务任务参数。</w:t>
      </w:r>
      <w:r>
        <w:t>"""</w:t>
      </w:r>
    </w:p>
    <w:p w14:paraId="196484EF" w14:textId="77777777" w:rsidR="000A70BA" w:rsidRDefault="00000000">
      <w:pPr>
        <w:pStyle w:val="SourceCode"/>
      </w:pPr>
      <w:r>
        <w:t>02734 |     return {</w:t>
      </w:r>
    </w:p>
    <w:p w14:paraId="404C8843" w14:textId="77777777" w:rsidR="000A70BA" w:rsidRDefault="00000000">
      <w:pPr>
        <w:pStyle w:val="SourceCode"/>
      </w:pPr>
      <w:r>
        <w:t>02735 |         'job_type': 'forecast_type_24',</w:t>
      </w:r>
    </w:p>
    <w:p w14:paraId="53143819" w14:textId="77777777" w:rsidR="000A70BA" w:rsidRDefault="00000000">
      <w:pPr>
        <w:pStyle w:val="SourceCode"/>
      </w:pPr>
      <w:r>
        <w:t>02736 |         'issue_time': issue_time,</w:t>
      </w:r>
    </w:p>
    <w:p w14:paraId="49B8F50B" w14:textId="77777777" w:rsidR="000A70BA" w:rsidRDefault="00000000">
      <w:pPr>
        <w:pStyle w:val="SourceCode"/>
      </w:pPr>
      <w:r>
        <w:t>02737 |         'basin': basin,</w:t>
      </w:r>
    </w:p>
    <w:p w14:paraId="579D784B" w14:textId="77777777" w:rsidR="000A70BA" w:rsidRDefault="00000000">
      <w:pPr>
        <w:pStyle w:val="SourceCode"/>
      </w:pPr>
      <w:r>
        <w:t>02738 |         'lead_hours': [1, 3, 6, 12, 24],</w:t>
      </w:r>
    </w:p>
    <w:p w14:paraId="4F1CB228" w14:textId="77777777" w:rsidR="000A70BA" w:rsidRDefault="00000000">
      <w:pPr>
        <w:pStyle w:val="SourceCode"/>
      </w:pPr>
      <w:r>
        <w:t>02739 |         'variables': ['precip', 'temp', 'humidity', 'wind', 'runoff'],</w:t>
      </w:r>
    </w:p>
    <w:p w14:paraId="1AEB8B5D" w14:textId="77777777" w:rsidR="000A70BA" w:rsidRDefault="00000000">
      <w:pPr>
        <w:pStyle w:val="SourceCode"/>
      </w:pPr>
      <w:r>
        <w:t>02740 |         'created_at': dt.datetime.now().isoformat(),</w:t>
      </w:r>
    </w:p>
    <w:p w14:paraId="594E38AA" w14:textId="77777777" w:rsidR="000A70BA" w:rsidRDefault="00000000">
      <w:pPr>
        <w:pStyle w:val="SourceCode"/>
      </w:pPr>
      <w:r>
        <w:t>02741 |     }</w:t>
      </w:r>
    </w:p>
    <w:p w14:paraId="28E0AF58" w14:textId="77777777" w:rsidR="000A70BA" w:rsidRDefault="00000000">
      <w:pPr>
        <w:pStyle w:val="SourceCode"/>
      </w:pPr>
      <w:r>
        <w:t xml:space="preserve">02742 | </w:t>
      </w:r>
    </w:p>
    <w:p w14:paraId="4EB397C9" w14:textId="77777777" w:rsidR="000A70BA" w:rsidRDefault="00000000">
      <w:pPr>
        <w:pStyle w:val="SourceCode"/>
      </w:pPr>
      <w:r>
        <w:t>02743 | def build_default_job_25(issue_time: str, basin: str) -&gt; Dict:</w:t>
      </w:r>
    </w:p>
    <w:p w14:paraId="5AD2EB89" w14:textId="77777777" w:rsidR="000A70BA" w:rsidRDefault="00000000">
      <w:pPr>
        <w:pStyle w:val="SourceCode"/>
      </w:pPr>
      <w:r>
        <w:t>02744 |     """</w:t>
      </w:r>
      <w:r>
        <w:t>构造第</w:t>
      </w:r>
      <w:r>
        <w:t xml:space="preserve"> 25 </w:t>
      </w:r>
      <w:r>
        <w:t>类默认业务任务参数。</w:t>
      </w:r>
      <w:r>
        <w:t>"""</w:t>
      </w:r>
    </w:p>
    <w:p w14:paraId="68A2C7B9" w14:textId="77777777" w:rsidR="000A70BA" w:rsidRDefault="00000000">
      <w:pPr>
        <w:pStyle w:val="SourceCode"/>
      </w:pPr>
      <w:r>
        <w:t>02745 |     return {</w:t>
      </w:r>
    </w:p>
    <w:p w14:paraId="47D5060F" w14:textId="77777777" w:rsidR="000A70BA" w:rsidRDefault="00000000">
      <w:pPr>
        <w:pStyle w:val="SourceCode"/>
      </w:pPr>
      <w:r>
        <w:t>02746 |         'job_type': 'forecast_type_25',</w:t>
      </w:r>
    </w:p>
    <w:p w14:paraId="52563EF8" w14:textId="77777777" w:rsidR="000A70BA" w:rsidRDefault="00000000">
      <w:pPr>
        <w:pStyle w:val="SourceCode"/>
      </w:pPr>
      <w:r>
        <w:t>02747 |         'issue_time': issue_time,</w:t>
      </w:r>
    </w:p>
    <w:p w14:paraId="51BAA1E9" w14:textId="77777777" w:rsidR="000A70BA" w:rsidRDefault="00000000">
      <w:pPr>
        <w:pStyle w:val="SourceCode"/>
      </w:pPr>
      <w:r>
        <w:t>02748 |         'basin': basin,</w:t>
      </w:r>
    </w:p>
    <w:p w14:paraId="7FE23E1C" w14:textId="77777777" w:rsidR="000A70BA" w:rsidRDefault="00000000">
      <w:pPr>
        <w:pStyle w:val="SourceCode"/>
      </w:pPr>
      <w:r>
        <w:t>02749 |         'lead_hours': [1, 3, 6, 12, 24],</w:t>
      </w:r>
    </w:p>
    <w:p w14:paraId="2575A98A" w14:textId="77777777" w:rsidR="000A70BA" w:rsidRDefault="00000000">
      <w:pPr>
        <w:pStyle w:val="SourceCode"/>
      </w:pPr>
      <w:r>
        <w:t>02750 |         'variables': ['precip', 'temp', 'humidity', 'wind', 'runoff'],</w:t>
      </w:r>
    </w:p>
    <w:p w14:paraId="2DF5E63B" w14:textId="77777777" w:rsidR="000A70BA" w:rsidRDefault="00000000">
      <w:pPr>
        <w:pStyle w:val="SourceCode"/>
      </w:pPr>
      <w:r>
        <w:t>02751 |         'created_at': dt.datetime.now().isoformat(),</w:t>
      </w:r>
    </w:p>
    <w:p w14:paraId="4D8E29C5" w14:textId="77777777" w:rsidR="000A70BA" w:rsidRDefault="00000000">
      <w:pPr>
        <w:pStyle w:val="SourceCode"/>
      </w:pPr>
      <w:r>
        <w:t>02752 |     }</w:t>
      </w:r>
    </w:p>
    <w:p w14:paraId="61E53737" w14:textId="77777777" w:rsidR="000A70BA" w:rsidRDefault="00000000">
      <w:pPr>
        <w:pStyle w:val="SourceCode"/>
      </w:pPr>
      <w:r>
        <w:t xml:space="preserve">02753 | </w:t>
      </w:r>
    </w:p>
    <w:p w14:paraId="31843237" w14:textId="77777777" w:rsidR="000A70BA" w:rsidRDefault="00000000">
      <w:pPr>
        <w:pStyle w:val="SourceCode"/>
      </w:pPr>
      <w:r>
        <w:t>02754 | def build_default_job_26(issue_time: str, basin: str) -&gt; Dict:</w:t>
      </w:r>
    </w:p>
    <w:p w14:paraId="37873DC6" w14:textId="77777777" w:rsidR="000A70BA" w:rsidRDefault="00000000">
      <w:pPr>
        <w:pStyle w:val="SourceCode"/>
      </w:pPr>
      <w:r>
        <w:t>02755 |     """</w:t>
      </w:r>
      <w:r>
        <w:t>构造第</w:t>
      </w:r>
      <w:r>
        <w:t xml:space="preserve"> 26 </w:t>
      </w:r>
      <w:r>
        <w:t>类默认业务任务参数。</w:t>
      </w:r>
      <w:r>
        <w:t>"""</w:t>
      </w:r>
    </w:p>
    <w:p w14:paraId="5A59ADF1" w14:textId="77777777" w:rsidR="000A70BA" w:rsidRDefault="00000000">
      <w:pPr>
        <w:pStyle w:val="SourceCode"/>
      </w:pPr>
      <w:r>
        <w:t>02756 |     return {</w:t>
      </w:r>
    </w:p>
    <w:p w14:paraId="3D72EEA9" w14:textId="77777777" w:rsidR="000A70BA" w:rsidRDefault="00000000">
      <w:pPr>
        <w:pStyle w:val="SourceCode"/>
      </w:pPr>
      <w:r>
        <w:t>02757 |         'job_type': 'forecast_type_26',</w:t>
      </w:r>
    </w:p>
    <w:p w14:paraId="7D3AA9C0" w14:textId="77777777" w:rsidR="000A70BA" w:rsidRDefault="00000000">
      <w:pPr>
        <w:pStyle w:val="SourceCode"/>
      </w:pPr>
      <w:r>
        <w:t>02758 |         'issue_time': issue_time,</w:t>
      </w:r>
    </w:p>
    <w:p w14:paraId="4E8F1B38" w14:textId="77777777" w:rsidR="000A70BA" w:rsidRDefault="00000000">
      <w:pPr>
        <w:pStyle w:val="SourceCode"/>
      </w:pPr>
      <w:r>
        <w:t>02759 |         'basin': basin,</w:t>
      </w:r>
    </w:p>
    <w:p w14:paraId="6313FF8B" w14:textId="77777777" w:rsidR="000A70BA" w:rsidRDefault="00000000">
      <w:pPr>
        <w:pStyle w:val="SourceCode"/>
      </w:pPr>
      <w:r>
        <w:t>02760 |         'lead_hours': [1, 3, 6, 12, 24],</w:t>
      </w:r>
    </w:p>
    <w:p w14:paraId="113F6D49" w14:textId="77777777" w:rsidR="000A70BA" w:rsidRDefault="00000000">
      <w:pPr>
        <w:pStyle w:val="SourceCode"/>
      </w:pPr>
      <w:r>
        <w:t>02761 |         'variables': ['precip', 'temp', 'humidity', 'wind', 'runoff'],</w:t>
      </w:r>
    </w:p>
    <w:p w14:paraId="495051AD" w14:textId="77777777" w:rsidR="000A70BA" w:rsidRDefault="00000000">
      <w:pPr>
        <w:pStyle w:val="SourceCode"/>
      </w:pPr>
      <w:r>
        <w:t>02762 |         'created_at': dt.datetime.now().isoformat(),</w:t>
      </w:r>
    </w:p>
    <w:p w14:paraId="295A309E" w14:textId="77777777" w:rsidR="000A70BA" w:rsidRDefault="00000000">
      <w:pPr>
        <w:pStyle w:val="SourceCode"/>
      </w:pPr>
      <w:r>
        <w:t>02763 |     }</w:t>
      </w:r>
    </w:p>
    <w:p w14:paraId="0407DDEA" w14:textId="77777777" w:rsidR="000A70BA" w:rsidRDefault="00000000">
      <w:pPr>
        <w:pStyle w:val="SourceCode"/>
      </w:pPr>
      <w:r>
        <w:t xml:space="preserve">02764 | </w:t>
      </w:r>
    </w:p>
    <w:p w14:paraId="3CD91C8B" w14:textId="77777777" w:rsidR="000A70BA" w:rsidRDefault="00000000">
      <w:pPr>
        <w:pStyle w:val="SourceCode"/>
      </w:pPr>
      <w:r>
        <w:t>02765 | def build_default_job_27(issue_time: str, basin: str) -&gt; Dict:</w:t>
      </w:r>
    </w:p>
    <w:p w14:paraId="7028E5B9" w14:textId="77777777" w:rsidR="000A70BA" w:rsidRDefault="00000000">
      <w:pPr>
        <w:pStyle w:val="SourceCode"/>
      </w:pPr>
      <w:r>
        <w:t>02766 |     """</w:t>
      </w:r>
      <w:r>
        <w:t>构造第</w:t>
      </w:r>
      <w:r>
        <w:t xml:space="preserve"> 27 </w:t>
      </w:r>
      <w:r>
        <w:t>类默认业务任务参数。</w:t>
      </w:r>
      <w:r>
        <w:t>"""</w:t>
      </w:r>
    </w:p>
    <w:p w14:paraId="6C01D341" w14:textId="77777777" w:rsidR="000A70BA" w:rsidRDefault="00000000">
      <w:pPr>
        <w:pStyle w:val="SourceCode"/>
      </w:pPr>
      <w:r>
        <w:t>02767 |     return {</w:t>
      </w:r>
    </w:p>
    <w:p w14:paraId="1D1257EE" w14:textId="77777777" w:rsidR="000A70BA" w:rsidRDefault="00000000">
      <w:pPr>
        <w:pStyle w:val="SourceCode"/>
      </w:pPr>
      <w:r>
        <w:t>02768 |         'job_type': 'forecast_type_27',</w:t>
      </w:r>
    </w:p>
    <w:p w14:paraId="63C40DEA" w14:textId="77777777" w:rsidR="000A70BA" w:rsidRDefault="00000000">
      <w:pPr>
        <w:pStyle w:val="SourceCode"/>
      </w:pPr>
      <w:r>
        <w:t>02769 |         'issue_time': issue_time,</w:t>
      </w:r>
    </w:p>
    <w:p w14:paraId="7356BCA5" w14:textId="77777777" w:rsidR="000A70BA" w:rsidRDefault="00000000">
      <w:pPr>
        <w:pStyle w:val="SourceCode"/>
      </w:pPr>
      <w:r>
        <w:t>02770 |         'basin': basin,</w:t>
      </w:r>
    </w:p>
    <w:p w14:paraId="619002B2" w14:textId="77777777" w:rsidR="000A70BA" w:rsidRDefault="00000000">
      <w:pPr>
        <w:pStyle w:val="SourceCode"/>
      </w:pPr>
      <w:r>
        <w:t>02771 |         'lead_hours': [1, 3, 6, 12, 24],</w:t>
      </w:r>
    </w:p>
    <w:p w14:paraId="6CC45122" w14:textId="77777777" w:rsidR="000A70BA" w:rsidRDefault="00000000">
      <w:pPr>
        <w:pStyle w:val="SourceCode"/>
      </w:pPr>
      <w:r>
        <w:t>02772 |         'variables': ['precip', 'temp', 'humidity', 'wind', 'runoff'],</w:t>
      </w:r>
    </w:p>
    <w:p w14:paraId="426989D3" w14:textId="77777777" w:rsidR="000A70BA" w:rsidRDefault="00000000">
      <w:pPr>
        <w:pStyle w:val="SourceCode"/>
      </w:pPr>
      <w:r>
        <w:t>02773 |         'created_at': dt.datetime.now().isoformat(),</w:t>
      </w:r>
    </w:p>
    <w:p w14:paraId="65D942E2" w14:textId="77777777" w:rsidR="000A70BA" w:rsidRDefault="00000000">
      <w:pPr>
        <w:pStyle w:val="SourceCode"/>
      </w:pPr>
      <w:r>
        <w:t>02774 |     }</w:t>
      </w:r>
    </w:p>
    <w:p w14:paraId="5AE7D322" w14:textId="77777777" w:rsidR="000A70BA" w:rsidRDefault="00000000">
      <w:pPr>
        <w:pStyle w:val="SourceCode"/>
      </w:pPr>
      <w:r>
        <w:t xml:space="preserve">02775 | </w:t>
      </w:r>
    </w:p>
    <w:p w14:paraId="0A9BA2EF" w14:textId="77777777" w:rsidR="000A70BA" w:rsidRDefault="00000000">
      <w:pPr>
        <w:pStyle w:val="SourceCode"/>
      </w:pPr>
      <w:r>
        <w:t>02776 | def build_default_job_28(issue_time: str, basin: str) -&gt; Dict:</w:t>
      </w:r>
    </w:p>
    <w:p w14:paraId="0FC66DAA" w14:textId="77777777" w:rsidR="000A70BA" w:rsidRDefault="00000000">
      <w:pPr>
        <w:pStyle w:val="SourceCode"/>
      </w:pPr>
      <w:r>
        <w:t>02777 |     """</w:t>
      </w:r>
      <w:r>
        <w:t>构造第</w:t>
      </w:r>
      <w:r>
        <w:t xml:space="preserve"> 28 </w:t>
      </w:r>
      <w:r>
        <w:t>类默认业务任务参数。</w:t>
      </w:r>
      <w:r>
        <w:t>"""</w:t>
      </w:r>
    </w:p>
    <w:p w14:paraId="4A69C722" w14:textId="77777777" w:rsidR="000A70BA" w:rsidRDefault="00000000">
      <w:pPr>
        <w:pStyle w:val="SourceCode"/>
      </w:pPr>
      <w:r>
        <w:t>02778 |     return {</w:t>
      </w:r>
    </w:p>
    <w:p w14:paraId="57093BEA" w14:textId="77777777" w:rsidR="000A70BA" w:rsidRDefault="00000000">
      <w:pPr>
        <w:pStyle w:val="SourceCode"/>
      </w:pPr>
      <w:r>
        <w:t>02779 |         'job_type': 'forecast_type_28',</w:t>
      </w:r>
    </w:p>
    <w:p w14:paraId="184C74AD" w14:textId="77777777" w:rsidR="000A70BA" w:rsidRDefault="00000000">
      <w:pPr>
        <w:pStyle w:val="SourceCode"/>
      </w:pPr>
      <w:r>
        <w:t>02780 |         'issue_time': issue_time,</w:t>
      </w:r>
    </w:p>
    <w:p w14:paraId="4824BD34" w14:textId="77777777" w:rsidR="000A70BA" w:rsidRDefault="00000000">
      <w:pPr>
        <w:pStyle w:val="SourceCode"/>
      </w:pPr>
      <w:r>
        <w:t>02781 |         'basin': basin,</w:t>
      </w:r>
    </w:p>
    <w:p w14:paraId="447B621C" w14:textId="77777777" w:rsidR="000A70BA" w:rsidRDefault="00000000">
      <w:pPr>
        <w:pStyle w:val="SourceCode"/>
      </w:pPr>
      <w:r>
        <w:t>02782 |         'lead_hours': [1, 3, 6, 12, 24],</w:t>
      </w:r>
    </w:p>
    <w:p w14:paraId="4C6FAD6E" w14:textId="77777777" w:rsidR="000A70BA" w:rsidRDefault="00000000">
      <w:pPr>
        <w:pStyle w:val="SourceCode"/>
      </w:pPr>
      <w:r>
        <w:t>02783 |         'variables': ['precip', 'temp', 'humidity', 'wind', 'runoff'],</w:t>
      </w:r>
    </w:p>
    <w:p w14:paraId="735D25F5" w14:textId="77777777" w:rsidR="000A70BA" w:rsidRDefault="00000000">
      <w:pPr>
        <w:pStyle w:val="SourceCode"/>
      </w:pPr>
      <w:r>
        <w:t>02784 |         'created_at': dt.datetime.now().isoformat(),</w:t>
      </w:r>
    </w:p>
    <w:p w14:paraId="57860F67" w14:textId="77777777" w:rsidR="000A70BA" w:rsidRDefault="00000000">
      <w:pPr>
        <w:pStyle w:val="SourceCode"/>
      </w:pPr>
      <w:r>
        <w:t>02785 |     }</w:t>
      </w:r>
    </w:p>
    <w:p w14:paraId="4D09D5BB" w14:textId="77777777" w:rsidR="000A70BA" w:rsidRDefault="00000000">
      <w:pPr>
        <w:pStyle w:val="SourceCode"/>
      </w:pPr>
      <w:r>
        <w:t xml:space="preserve">02786 | </w:t>
      </w:r>
    </w:p>
    <w:p w14:paraId="0D5955AE" w14:textId="77777777" w:rsidR="000A70BA" w:rsidRDefault="00000000">
      <w:pPr>
        <w:pStyle w:val="SourceCode"/>
      </w:pPr>
      <w:r>
        <w:t>02787 | def build_default_job_29(issue_time: str, basin: str) -&gt; Dict:</w:t>
      </w:r>
    </w:p>
    <w:p w14:paraId="3738B985" w14:textId="77777777" w:rsidR="000A70BA" w:rsidRDefault="00000000">
      <w:pPr>
        <w:pStyle w:val="SourceCode"/>
      </w:pPr>
      <w:r>
        <w:t>02788 |     """</w:t>
      </w:r>
      <w:r>
        <w:t>构造第</w:t>
      </w:r>
      <w:r>
        <w:t xml:space="preserve"> 29 </w:t>
      </w:r>
      <w:r>
        <w:t>类默认业务任务参数。</w:t>
      </w:r>
      <w:r>
        <w:t>"""</w:t>
      </w:r>
    </w:p>
    <w:p w14:paraId="1631FDD5" w14:textId="77777777" w:rsidR="000A70BA" w:rsidRDefault="00000000">
      <w:pPr>
        <w:pStyle w:val="SourceCode"/>
      </w:pPr>
      <w:r>
        <w:t>02789 |     return {</w:t>
      </w:r>
    </w:p>
    <w:p w14:paraId="16E3980B" w14:textId="77777777" w:rsidR="000A70BA" w:rsidRDefault="00000000">
      <w:pPr>
        <w:pStyle w:val="SourceCode"/>
      </w:pPr>
      <w:r>
        <w:t>02790 |         'job_type': 'forecast_type_29',</w:t>
      </w:r>
    </w:p>
    <w:p w14:paraId="344C924C" w14:textId="77777777" w:rsidR="000A70BA" w:rsidRDefault="00000000">
      <w:pPr>
        <w:pStyle w:val="SourceCode"/>
      </w:pPr>
      <w:r>
        <w:t>02791 |         'issue_time': issue_time,</w:t>
      </w:r>
    </w:p>
    <w:p w14:paraId="78953F34" w14:textId="77777777" w:rsidR="000A70BA" w:rsidRDefault="00000000">
      <w:pPr>
        <w:pStyle w:val="SourceCode"/>
      </w:pPr>
      <w:r>
        <w:t>02792 |         'basin': basin,</w:t>
      </w:r>
    </w:p>
    <w:p w14:paraId="10A6A6AE" w14:textId="77777777" w:rsidR="000A70BA" w:rsidRDefault="00000000">
      <w:pPr>
        <w:pStyle w:val="SourceCode"/>
      </w:pPr>
      <w:r>
        <w:t>02793 |         'lead_hours': [1, 3, 6, 12, 24],</w:t>
      </w:r>
    </w:p>
    <w:p w14:paraId="64550D31" w14:textId="77777777" w:rsidR="000A70BA" w:rsidRDefault="00000000">
      <w:pPr>
        <w:pStyle w:val="SourceCode"/>
      </w:pPr>
      <w:r>
        <w:lastRenderedPageBreak/>
        <w:t>02794 |         'variables': ['precip', 'temp', 'humidity', 'wind', 'runoff'],</w:t>
      </w:r>
    </w:p>
    <w:p w14:paraId="2DE8028B" w14:textId="77777777" w:rsidR="000A70BA" w:rsidRDefault="00000000">
      <w:pPr>
        <w:pStyle w:val="SourceCode"/>
      </w:pPr>
      <w:r>
        <w:t>02795 |         'created_at': dt.datetime.now().isoformat(),</w:t>
      </w:r>
    </w:p>
    <w:p w14:paraId="38B65DFF" w14:textId="77777777" w:rsidR="000A70BA" w:rsidRDefault="00000000">
      <w:pPr>
        <w:pStyle w:val="SourceCode"/>
      </w:pPr>
      <w:r>
        <w:t>02796 |     }</w:t>
      </w:r>
    </w:p>
    <w:p w14:paraId="4740CEC3" w14:textId="77777777" w:rsidR="000A70BA" w:rsidRDefault="00000000">
      <w:pPr>
        <w:pStyle w:val="SourceCode"/>
      </w:pPr>
      <w:r>
        <w:t xml:space="preserve">02797 | </w:t>
      </w:r>
    </w:p>
    <w:p w14:paraId="1C48E17D" w14:textId="77777777" w:rsidR="000A70BA" w:rsidRDefault="00000000">
      <w:pPr>
        <w:pStyle w:val="SourceCode"/>
      </w:pPr>
      <w:r>
        <w:t>02798 | def build_default_job_30(issue_time: str, basin: str) -&gt; Dict:</w:t>
      </w:r>
    </w:p>
    <w:p w14:paraId="32FF394D" w14:textId="77777777" w:rsidR="000A70BA" w:rsidRDefault="00000000">
      <w:pPr>
        <w:pStyle w:val="SourceCode"/>
      </w:pPr>
      <w:r>
        <w:t>02799 |     """</w:t>
      </w:r>
      <w:r>
        <w:t>构造第</w:t>
      </w:r>
      <w:r>
        <w:t xml:space="preserve"> 30 </w:t>
      </w:r>
      <w:r>
        <w:t>类默认业务任务参数。</w:t>
      </w:r>
      <w:r>
        <w:t>"""</w:t>
      </w:r>
    </w:p>
    <w:p w14:paraId="0445FDFE" w14:textId="77777777" w:rsidR="000A70BA" w:rsidRDefault="00000000">
      <w:pPr>
        <w:pStyle w:val="SourceCode"/>
      </w:pPr>
      <w:r>
        <w:t>02800 |     return {</w:t>
      </w:r>
    </w:p>
    <w:p w14:paraId="0C2DA389" w14:textId="77777777" w:rsidR="000A70BA" w:rsidRDefault="00000000">
      <w:pPr>
        <w:pStyle w:val="SourceCode"/>
      </w:pPr>
      <w:r>
        <w:t>02801 |         'job_type': 'forecast_type_30',</w:t>
      </w:r>
    </w:p>
    <w:p w14:paraId="4DE78354" w14:textId="77777777" w:rsidR="000A70BA" w:rsidRDefault="00000000">
      <w:pPr>
        <w:pStyle w:val="SourceCode"/>
      </w:pPr>
      <w:r>
        <w:t>02802 |         'issue_time': issue_time,</w:t>
      </w:r>
    </w:p>
    <w:p w14:paraId="45A60F12" w14:textId="77777777" w:rsidR="000A70BA" w:rsidRDefault="00000000">
      <w:pPr>
        <w:pStyle w:val="SourceCode"/>
      </w:pPr>
      <w:r>
        <w:t>02803 |         'basin': basin,</w:t>
      </w:r>
    </w:p>
    <w:p w14:paraId="0E9D126A" w14:textId="77777777" w:rsidR="000A70BA" w:rsidRDefault="00000000">
      <w:pPr>
        <w:pStyle w:val="SourceCode"/>
      </w:pPr>
      <w:r>
        <w:t>02804 |         'lead_hours': [1, 3, 6, 12, 24],</w:t>
      </w:r>
    </w:p>
    <w:p w14:paraId="3AD81D10" w14:textId="77777777" w:rsidR="000A70BA" w:rsidRDefault="00000000">
      <w:pPr>
        <w:pStyle w:val="SourceCode"/>
      </w:pPr>
      <w:r>
        <w:t>02805 |         'variables': ['precip', 'temp', 'humidity', 'wind', 'runoff'],</w:t>
      </w:r>
    </w:p>
    <w:p w14:paraId="0FDFBD44" w14:textId="77777777" w:rsidR="000A70BA" w:rsidRDefault="00000000">
      <w:pPr>
        <w:pStyle w:val="SourceCode"/>
      </w:pPr>
      <w:r>
        <w:t>02806 |         'created_at': dt.datetime.now().isoformat(),</w:t>
      </w:r>
    </w:p>
    <w:p w14:paraId="156C9400" w14:textId="77777777" w:rsidR="000A70BA" w:rsidRDefault="00000000">
      <w:pPr>
        <w:pStyle w:val="SourceCode"/>
      </w:pPr>
      <w:r>
        <w:t>02807 |     }</w:t>
      </w:r>
    </w:p>
    <w:p w14:paraId="0176839E" w14:textId="77777777" w:rsidR="000A70BA" w:rsidRDefault="00000000">
      <w:pPr>
        <w:pStyle w:val="SourceCode"/>
      </w:pPr>
      <w:r>
        <w:t xml:space="preserve">02808 | </w:t>
      </w:r>
    </w:p>
    <w:p w14:paraId="3AA4000B" w14:textId="77777777" w:rsidR="000A70BA" w:rsidRDefault="00000000">
      <w:pPr>
        <w:pStyle w:val="SourceCode"/>
      </w:pPr>
      <w:r>
        <w:t>02809 | def build_default_job_31(issue_time: str, basin: str) -&gt; Dict:</w:t>
      </w:r>
    </w:p>
    <w:p w14:paraId="40A26FF4" w14:textId="77777777" w:rsidR="000A70BA" w:rsidRDefault="00000000">
      <w:pPr>
        <w:pStyle w:val="SourceCode"/>
      </w:pPr>
      <w:r>
        <w:t>02810 |     """</w:t>
      </w:r>
      <w:r>
        <w:t>构造第</w:t>
      </w:r>
      <w:r>
        <w:t xml:space="preserve"> 31 </w:t>
      </w:r>
      <w:r>
        <w:t>类默认业务任务参数。</w:t>
      </w:r>
      <w:r>
        <w:t>"""</w:t>
      </w:r>
    </w:p>
    <w:p w14:paraId="32ADAD4C" w14:textId="77777777" w:rsidR="000A70BA" w:rsidRDefault="00000000">
      <w:pPr>
        <w:pStyle w:val="SourceCode"/>
      </w:pPr>
      <w:r>
        <w:t>02811 |     return {</w:t>
      </w:r>
    </w:p>
    <w:p w14:paraId="4BDE054A" w14:textId="77777777" w:rsidR="000A70BA" w:rsidRDefault="00000000">
      <w:pPr>
        <w:pStyle w:val="SourceCode"/>
      </w:pPr>
      <w:r>
        <w:t>02812 |         'job_type': 'forecast_type_31',</w:t>
      </w:r>
    </w:p>
    <w:p w14:paraId="1F7DC911" w14:textId="77777777" w:rsidR="000A70BA" w:rsidRDefault="00000000">
      <w:pPr>
        <w:pStyle w:val="SourceCode"/>
      </w:pPr>
      <w:r>
        <w:t>02813 |         'issue_time': issue_time,</w:t>
      </w:r>
    </w:p>
    <w:p w14:paraId="37975B35" w14:textId="77777777" w:rsidR="000A70BA" w:rsidRDefault="00000000">
      <w:pPr>
        <w:pStyle w:val="SourceCode"/>
      </w:pPr>
      <w:r>
        <w:t>02814 |         'basin': basin,</w:t>
      </w:r>
    </w:p>
    <w:p w14:paraId="4492C56A" w14:textId="77777777" w:rsidR="000A70BA" w:rsidRDefault="00000000">
      <w:pPr>
        <w:pStyle w:val="SourceCode"/>
      </w:pPr>
      <w:r>
        <w:t>02815 |         'lead_hours': [1, 3, 6, 12, 24],</w:t>
      </w:r>
    </w:p>
    <w:p w14:paraId="4DAC4016" w14:textId="77777777" w:rsidR="000A70BA" w:rsidRDefault="00000000">
      <w:pPr>
        <w:pStyle w:val="SourceCode"/>
      </w:pPr>
      <w:r>
        <w:t>02816 |         'variables': ['precip', 'temp', 'humidity', 'wind', 'runoff'],</w:t>
      </w:r>
    </w:p>
    <w:p w14:paraId="642357E5" w14:textId="77777777" w:rsidR="000A70BA" w:rsidRDefault="00000000">
      <w:pPr>
        <w:pStyle w:val="SourceCode"/>
      </w:pPr>
      <w:r>
        <w:t>02817 |         'created_at': dt.datetime.now().isoformat(),</w:t>
      </w:r>
    </w:p>
    <w:p w14:paraId="3AEFC61B" w14:textId="77777777" w:rsidR="000A70BA" w:rsidRDefault="00000000">
      <w:pPr>
        <w:pStyle w:val="SourceCode"/>
      </w:pPr>
      <w:r>
        <w:t>02818 |     }</w:t>
      </w:r>
    </w:p>
    <w:p w14:paraId="1B8FD274" w14:textId="77777777" w:rsidR="000A70BA" w:rsidRDefault="00000000">
      <w:pPr>
        <w:pStyle w:val="SourceCode"/>
      </w:pPr>
      <w:r>
        <w:t xml:space="preserve">02819 | </w:t>
      </w:r>
    </w:p>
    <w:p w14:paraId="77895B0B" w14:textId="77777777" w:rsidR="000A70BA" w:rsidRDefault="00000000">
      <w:pPr>
        <w:pStyle w:val="SourceCode"/>
      </w:pPr>
      <w:r>
        <w:t>02820 | def build_default_job_32(issue_time: str, basin: str) -&gt; Dict:</w:t>
      </w:r>
    </w:p>
    <w:p w14:paraId="6B76A9F5" w14:textId="77777777" w:rsidR="000A70BA" w:rsidRDefault="00000000">
      <w:pPr>
        <w:pStyle w:val="SourceCode"/>
      </w:pPr>
      <w:r>
        <w:t>02821 |     """</w:t>
      </w:r>
      <w:r>
        <w:t>构造第</w:t>
      </w:r>
      <w:r>
        <w:t xml:space="preserve"> 32 </w:t>
      </w:r>
      <w:r>
        <w:t>类默认业务任务参数。</w:t>
      </w:r>
      <w:r>
        <w:t>"""</w:t>
      </w:r>
    </w:p>
    <w:p w14:paraId="42630AAC" w14:textId="77777777" w:rsidR="000A70BA" w:rsidRDefault="00000000">
      <w:pPr>
        <w:pStyle w:val="SourceCode"/>
      </w:pPr>
      <w:r>
        <w:t>02822 |     return {</w:t>
      </w:r>
    </w:p>
    <w:p w14:paraId="6C9D4D43" w14:textId="77777777" w:rsidR="000A70BA" w:rsidRDefault="00000000">
      <w:pPr>
        <w:pStyle w:val="SourceCode"/>
      </w:pPr>
      <w:r>
        <w:t>02823 |         'job_type': 'forecast_type_32',</w:t>
      </w:r>
    </w:p>
    <w:p w14:paraId="69A9E8F1" w14:textId="77777777" w:rsidR="000A70BA" w:rsidRDefault="00000000">
      <w:pPr>
        <w:pStyle w:val="SourceCode"/>
      </w:pPr>
      <w:r>
        <w:t>02824 |         'issue_time': issue_time,</w:t>
      </w:r>
    </w:p>
    <w:p w14:paraId="365A4B14" w14:textId="77777777" w:rsidR="000A70BA" w:rsidRDefault="00000000">
      <w:pPr>
        <w:pStyle w:val="SourceCode"/>
      </w:pPr>
      <w:r>
        <w:t>02825 |         'basin': basin,</w:t>
      </w:r>
    </w:p>
    <w:p w14:paraId="40FF1CD3" w14:textId="77777777" w:rsidR="000A70BA" w:rsidRDefault="00000000">
      <w:pPr>
        <w:pStyle w:val="SourceCode"/>
      </w:pPr>
      <w:r>
        <w:t>02826 |         'lead_hours': [1, 3, 6, 12, 24],</w:t>
      </w:r>
    </w:p>
    <w:p w14:paraId="1601AD56" w14:textId="77777777" w:rsidR="000A70BA" w:rsidRDefault="00000000">
      <w:pPr>
        <w:pStyle w:val="SourceCode"/>
      </w:pPr>
      <w:r>
        <w:t>02827 |         'variables': ['precip', 'temp', 'humidity', 'wind', 'runoff'],</w:t>
      </w:r>
    </w:p>
    <w:p w14:paraId="5963782F" w14:textId="77777777" w:rsidR="000A70BA" w:rsidRDefault="00000000">
      <w:pPr>
        <w:pStyle w:val="SourceCode"/>
      </w:pPr>
      <w:r>
        <w:t>02828 |         'created_at': dt.datetime.now().isoformat(),</w:t>
      </w:r>
    </w:p>
    <w:p w14:paraId="580688E7" w14:textId="77777777" w:rsidR="000A70BA" w:rsidRDefault="00000000">
      <w:pPr>
        <w:pStyle w:val="SourceCode"/>
      </w:pPr>
      <w:r>
        <w:t>02829 |     }</w:t>
      </w:r>
    </w:p>
    <w:p w14:paraId="0DBED9FE" w14:textId="77777777" w:rsidR="000A70BA" w:rsidRDefault="00000000">
      <w:pPr>
        <w:pStyle w:val="SourceCode"/>
      </w:pPr>
      <w:r>
        <w:t xml:space="preserve">02830 | </w:t>
      </w:r>
    </w:p>
    <w:p w14:paraId="6DBD911B" w14:textId="77777777" w:rsidR="000A70BA" w:rsidRDefault="00000000">
      <w:pPr>
        <w:pStyle w:val="SourceCode"/>
      </w:pPr>
      <w:r>
        <w:t>02831 | def build_default_job_33(issue_time: str, basin: str) -&gt; Dict:</w:t>
      </w:r>
    </w:p>
    <w:p w14:paraId="1C749C9E" w14:textId="77777777" w:rsidR="000A70BA" w:rsidRDefault="00000000">
      <w:pPr>
        <w:pStyle w:val="SourceCode"/>
      </w:pPr>
      <w:r>
        <w:t>02832 |     """</w:t>
      </w:r>
      <w:r>
        <w:t>构造第</w:t>
      </w:r>
      <w:r>
        <w:t xml:space="preserve"> 33 </w:t>
      </w:r>
      <w:r>
        <w:t>类默认业务任务参数。</w:t>
      </w:r>
      <w:r>
        <w:t>"""</w:t>
      </w:r>
    </w:p>
    <w:p w14:paraId="40A90AC7" w14:textId="77777777" w:rsidR="000A70BA" w:rsidRDefault="00000000">
      <w:pPr>
        <w:pStyle w:val="SourceCode"/>
      </w:pPr>
      <w:r>
        <w:t>02833 |     return {</w:t>
      </w:r>
    </w:p>
    <w:p w14:paraId="300F42AB" w14:textId="77777777" w:rsidR="000A70BA" w:rsidRDefault="00000000">
      <w:pPr>
        <w:pStyle w:val="SourceCode"/>
      </w:pPr>
      <w:r>
        <w:t>02834 |         'job_type': 'forecast_type_33',</w:t>
      </w:r>
    </w:p>
    <w:p w14:paraId="547D73CF" w14:textId="77777777" w:rsidR="000A70BA" w:rsidRDefault="00000000">
      <w:pPr>
        <w:pStyle w:val="SourceCode"/>
      </w:pPr>
      <w:r>
        <w:t>02835 |         'issue_time': issue_time,</w:t>
      </w:r>
    </w:p>
    <w:p w14:paraId="6BD0B64C" w14:textId="77777777" w:rsidR="000A70BA" w:rsidRDefault="00000000">
      <w:pPr>
        <w:pStyle w:val="SourceCode"/>
      </w:pPr>
      <w:r>
        <w:t>02836 |         'basin': basin,</w:t>
      </w:r>
    </w:p>
    <w:p w14:paraId="40EE633E" w14:textId="77777777" w:rsidR="000A70BA" w:rsidRDefault="00000000">
      <w:pPr>
        <w:pStyle w:val="SourceCode"/>
      </w:pPr>
      <w:r>
        <w:t>02837 |         'lead_hours': [1, 3, 6, 12, 24],</w:t>
      </w:r>
    </w:p>
    <w:p w14:paraId="14620F14" w14:textId="77777777" w:rsidR="000A70BA" w:rsidRDefault="00000000">
      <w:pPr>
        <w:pStyle w:val="SourceCode"/>
      </w:pPr>
      <w:r>
        <w:t>02838 |         'variables': ['precip', 'temp', 'humidity', 'wind', 'runoff'],</w:t>
      </w:r>
    </w:p>
    <w:p w14:paraId="10E925AB" w14:textId="77777777" w:rsidR="000A70BA" w:rsidRDefault="00000000">
      <w:pPr>
        <w:pStyle w:val="SourceCode"/>
      </w:pPr>
      <w:r>
        <w:t>02839 |         'created_at': dt.datetime.now().isoformat(),</w:t>
      </w:r>
    </w:p>
    <w:p w14:paraId="5B56DBD3" w14:textId="77777777" w:rsidR="000A70BA" w:rsidRDefault="00000000">
      <w:pPr>
        <w:pStyle w:val="SourceCode"/>
      </w:pPr>
      <w:r>
        <w:t>02840 |     }</w:t>
      </w:r>
    </w:p>
    <w:p w14:paraId="2E3C0B2A" w14:textId="77777777" w:rsidR="000A70BA" w:rsidRDefault="00000000">
      <w:pPr>
        <w:pStyle w:val="SourceCode"/>
      </w:pPr>
      <w:r>
        <w:t xml:space="preserve">02841 | </w:t>
      </w:r>
    </w:p>
    <w:p w14:paraId="5085181C" w14:textId="77777777" w:rsidR="000A70BA" w:rsidRDefault="00000000">
      <w:pPr>
        <w:pStyle w:val="SourceCode"/>
      </w:pPr>
      <w:r>
        <w:t>02842 | def build_default_job_34(issue_time: str, basin: str) -&gt; Dict:</w:t>
      </w:r>
    </w:p>
    <w:p w14:paraId="1CFAB973" w14:textId="77777777" w:rsidR="000A70BA" w:rsidRDefault="00000000">
      <w:pPr>
        <w:pStyle w:val="SourceCode"/>
      </w:pPr>
      <w:r>
        <w:t>02843 |     """</w:t>
      </w:r>
      <w:r>
        <w:t>构造第</w:t>
      </w:r>
      <w:r>
        <w:t xml:space="preserve"> 34 </w:t>
      </w:r>
      <w:r>
        <w:t>类默认业务任务参数。</w:t>
      </w:r>
      <w:r>
        <w:t>"""</w:t>
      </w:r>
    </w:p>
    <w:p w14:paraId="59A92AFF" w14:textId="77777777" w:rsidR="000A70BA" w:rsidRDefault="00000000">
      <w:pPr>
        <w:pStyle w:val="SourceCode"/>
      </w:pPr>
      <w:r>
        <w:t>02844 |     return {</w:t>
      </w:r>
    </w:p>
    <w:p w14:paraId="49E357A5" w14:textId="77777777" w:rsidR="000A70BA" w:rsidRDefault="00000000">
      <w:pPr>
        <w:pStyle w:val="SourceCode"/>
      </w:pPr>
      <w:r>
        <w:t>02845 |         'job_type': 'forecast_type_34',</w:t>
      </w:r>
    </w:p>
    <w:p w14:paraId="31A63B12" w14:textId="77777777" w:rsidR="000A70BA" w:rsidRDefault="00000000">
      <w:pPr>
        <w:pStyle w:val="SourceCode"/>
      </w:pPr>
      <w:r>
        <w:t>02846 |         'issue_time': issue_time,</w:t>
      </w:r>
    </w:p>
    <w:p w14:paraId="5134EB1E" w14:textId="77777777" w:rsidR="000A70BA" w:rsidRDefault="00000000">
      <w:pPr>
        <w:pStyle w:val="SourceCode"/>
      </w:pPr>
      <w:r>
        <w:t>02847 |         'basin': basin,</w:t>
      </w:r>
    </w:p>
    <w:p w14:paraId="762CC5F9" w14:textId="77777777" w:rsidR="000A70BA" w:rsidRDefault="00000000">
      <w:pPr>
        <w:pStyle w:val="SourceCode"/>
      </w:pPr>
      <w:r>
        <w:t>02848 |         'lead_hours': [1, 3, 6, 12, 24],</w:t>
      </w:r>
    </w:p>
    <w:p w14:paraId="2EB3C6C3" w14:textId="77777777" w:rsidR="000A70BA" w:rsidRDefault="00000000">
      <w:pPr>
        <w:pStyle w:val="SourceCode"/>
      </w:pPr>
      <w:r>
        <w:t>02849 |         'variables': ['precip', 'temp', 'humidity', 'wind', 'runoff'],</w:t>
      </w:r>
    </w:p>
    <w:p w14:paraId="41DCF07F" w14:textId="77777777" w:rsidR="000A70BA" w:rsidRDefault="00000000">
      <w:pPr>
        <w:pStyle w:val="SourceCode"/>
      </w:pPr>
      <w:r>
        <w:t>02850 |         'created_at': dt.datetime.now().isoformat(),</w:t>
      </w:r>
    </w:p>
    <w:p w14:paraId="540300D1" w14:textId="77777777" w:rsidR="000A70BA" w:rsidRDefault="00000000">
      <w:pPr>
        <w:pStyle w:val="SourceCode"/>
      </w:pPr>
      <w:r>
        <w:t>02851 |     }</w:t>
      </w:r>
    </w:p>
    <w:p w14:paraId="1243331C" w14:textId="77777777" w:rsidR="000A70BA" w:rsidRDefault="00000000">
      <w:pPr>
        <w:pStyle w:val="SourceCode"/>
      </w:pPr>
      <w:r>
        <w:t xml:space="preserve">02852 | </w:t>
      </w:r>
    </w:p>
    <w:p w14:paraId="370C8334" w14:textId="77777777" w:rsidR="000A70BA" w:rsidRDefault="00000000">
      <w:pPr>
        <w:pStyle w:val="SourceCode"/>
      </w:pPr>
      <w:r>
        <w:t>02853 | def build_default_job_35(issue_time: str, basin: str) -&gt; Dict:</w:t>
      </w:r>
    </w:p>
    <w:p w14:paraId="7612270C" w14:textId="77777777" w:rsidR="000A70BA" w:rsidRDefault="00000000">
      <w:pPr>
        <w:pStyle w:val="SourceCode"/>
      </w:pPr>
      <w:r>
        <w:t>02854 |     """</w:t>
      </w:r>
      <w:r>
        <w:t>构造第</w:t>
      </w:r>
      <w:r>
        <w:t xml:space="preserve"> 35 </w:t>
      </w:r>
      <w:r>
        <w:t>类默认业务任务参数。</w:t>
      </w:r>
      <w:r>
        <w:t>"""</w:t>
      </w:r>
    </w:p>
    <w:p w14:paraId="3170EA4D" w14:textId="77777777" w:rsidR="000A70BA" w:rsidRDefault="00000000">
      <w:pPr>
        <w:pStyle w:val="SourceCode"/>
      </w:pPr>
      <w:r>
        <w:t>02855 |     return {</w:t>
      </w:r>
    </w:p>
    <w:p w14:paraId="53D95806" w14:textId="77777777" w:rsidR="000A70BA" w:rsidRDefault="00000000">
      <w:pPr>
        <w:pStyle w:val="SourceCode"/>
      </w:pPr>
      <w:r>
        <w:t>02856 |         'job_type': 'forecast_type_35',</w:t>
      </w:r>
    </w:p>
    <w:p w14:paraId="5412C608" w14:textId="77777777" w:rsidR="000A70BA" w:rsidRDefault="00000000">
      <w:pPr>
        <w:pStyle w:val="SourceCode"/>
      </w:pPr>
      <w:r>
        <w:t>02857 |         'issue_time': issue_time,</w:t>
      </w:r>
    </w:p>
    <w:p w14:paraId="6F43F14D" w14:textId="77777777" w:rsidR="000A70BA" w:rsidRDefault="00000000">
      <w:pPr>
        <w:pStyle w:val="SourceCode"/>
      </w:pPr>
      <w:r>
        <w:t>02858 |         'basin': basin,</w:t>
      </w:r>
    </w:p>
    <w:p w14:paraId="1C8D135B" w14:textId="77777777" w:rsidR="000A70BA" w:rsidRDefault="00000000">
      <w:pPr>
        <w:pStyle w:val="SourceCode"/>
      </w:pPr>
      <w:r>
        <w:t>02859 |         'lead_hours': [1, 3, 6, 12, 24],</w:t>
      </w:r>
    </w:p>
    <w:p w14:paraId="6B2C519D" w14:textId="77777777" w:rsidR="000A70BA" w:rsidRDefault="00000000">
      <w:pPr>
        <w:pStyle w:val="SourceCode"/>
      </w:pPr>
      <w:r>
        <w:t>02860 |         'variables': ['precip', 'temp', 'humidity', 'wind', 'runoff'],</w:t>
      </w:r>
    </w:p>
    <w:p w14:paraId="1E43DFC9" w14:textId="77777777" w:rsidR="000A70BA" w:rsidRDefault="00000000">
      <w:pPr>
        <w:pStyle w:val="SourceCode"/>
      </w:pPr>
      <w:r>
        <w:t>02861 |         'created_at': dt.datetime.now().isoformat(),</w:t>
      </w:r>
    </w:p>
    <w:p w14:paraId="2CECDD4A" w14:textId="77777777" w:rsidR="000A70BA" w:rsidRDefault="00000000">
      <w:pPr>
        <w:pStyle w:val="SourceCode"/>
      </w:pPr>
      <w:r>
        <w:t>02862 |     }</w:t>
      </w:r>
    </w:p>
    <w:p w14:paraId="15F22D5D" w14:textId="77777777" w:rsidR="000A70BA" w:rsidRDefault="00000000">
      <w:pPr>
        <w:pStyle w:val="SourceCode"/>
      </w:pPr>
      <w:r>
        <w:t xml:space="preserve">02863 | </w:t>
      </w:r>
    </w:p>
    <w:p w14:paraId="06C2F539" w14:textId="77777777" w:rsidR="000A70BA" w:rsidRDefault="00000000">
      <w:pPr>
        <w:pStyle w:val="SourceCode"/>
      </w:pPr>
      <w:r>
        <w:t>02864 | def build_default_job_36(issue_time: str, basin: str) -&gt; Dict:</w:t>
      </w:r>
    </w:p>
    <w:p w14:paraId="0046342C" w14:textId="77777777" w:rsidR="000A70BA" w:rsidRDefault="00000000">
      <w:pPr>
        <w:pStyle w:val="SourceCode"/>
      </w:pPr>
      <w:r>
        <w:t>02865 |     """</w:t>
      </w:r>
      <w:r>
        <w:t>构造第</w:t>
      </w:r>
      <w:r>
        <w:t xml:space="preserve"> 36 </w:t>
      </w:r>
      <w:r>
        <w:t>类默认业务任务参数。</w:t>
      </w:r>
      <w:r>
        <w:t>"""</w:t>
      </w:r>
    </w:p>
    <w:p w14:paraId="204C32C2" w14:textId="77777777" w:rsidR="000A70BA" w:rsidRDefault="00000000">
      <w:pPr>
        <w:pStyle w:val="SourceCode"/>
      </w:pPr>
      <w:r>
        <w:t>02866 |     return {</w:t>
      </w:r>
    </w:p>
    <w:p w14:paraId="26440DDA" w14:textId="77777777" w:rsidR="000A70BA" w:rsidRDefault="00000000">
      <w:pPr>
        <w:pStyle w:val="SourceCode"/>
      </w:pPr>
      <w:r>
        <w:t>02867 |         'job_type': 'forecast_type_36',</w:t>
      </w:r>
    </w:p>
    <w:p w14:paraId="1BD4301A" w14:textId="77777777" w:rsidR="000A70BA" w:rsidRDefault="00000000">
      <w:pPr>
        <w:pStyle w:val="SourceCode"/>
      </w:pPr>
      <w:r>
        <w:t>02868 |         'issue_time': issue_time,</w:t>
      </w:r>
    </w:p>
    <w:p w14:paraId="364608FF" w14:textId="77777777" w:rsidR="000A70BA" w:rsidRDefault="00000000">
      <w:pPr>
        <w:pStyle w:val="SourceCode"/>
      </w:pPr>
      <w:r>
        <w:t>02869 |         'basin': basin,</w:t>
      </w:r>
    </w:p>
    <w:p w14:paraId="37D3F747" w14:textId="77777777" w:rsidR="000A70BA" w:rsidRDefault="00000000">
      <w:pPr>
        <w:pStyle w:val="SourceCode"/>
      </w:pPr>
      <w:r>
        <w:t>02870 |         'lead_hours': [1, 3, 6, 12, 24],</w:t>
      </w:r>
    </w:p>
    <w:p w14:paraId="59C2340F" w14:textId="77777777" w:rsidR="000A70BA" w:rsidRDefault="00000000">
      <w:pPr>
        <w:pStyle w:val="SourceCode"/>
      </w:pPr>
      <w:r>
        <w:t>02871 |         'variables': ['precip', 'temp', 'humidity', 'wind', 'runoff'],</w:t>
      </w:r>
    </w:p>
    <w:p w14:paraId="0A54186A" w14:textId="77777777" w:rsidR="000A70BA" w:rsidRDefault="00000000">
      <w:pPr>
        <w:pStyle w:val="SourceCode"/>
      </w:pPr>
      <w:r>
        <w:t>02872 |         'created_at': dt.datetime.now().isoformat(),</w:t>
      </w:r>
    </w:p>
    <w:p w14:paraId="573962BD" w14:textId="77777777" w:rsidR="000A70BA" w:rsidRDefault="00000000">
      <w:pPr>
        <w:pStyle w:val="SourceCode"/>
      </w:pPr>
      <w:r>
        <w:t>02873 |     }</w:t>
      </w:r>
    </w:p>
    <w:p w14:paraId="4F8DCA65" w14:textId="77777777" w:rsidR="000A70BA" w:rsidRDefault="00000000">
      <w:pPr>
        <w:pStyle w:val="SourceCode"/>
      </w:pPr>
      <w:r>
        <w:t xml:space="preserve">02874 | </w:t>
      </w:r>
    </w:p>
    <w:p w14:paraId="0D9A6773" w14:textId="77777777" w:rsidR="000A70BA" w:rsidRDefault="00000000">
      <w:pPr>
        <w:pStyle w:val="SourceCode"/>
      </w:pPr>
      <w:r>
        <w:t>02875 | def build_default_job_37(issue_time: str, basin: str) -&gt; Dict:</w:t>
      </w:r>
    </w:p>
    <w:p w14:paraId="777F69AF" w14:textId="77777777" w:rsidR="000A70BA" w:rsidRDefault="00000000">
      <w:pPr>
        <w:pStyle w:val="SourceCode"/>
      </w:pPr>
      <w:r>
        <w:t>02876 |     """</w:t>
      </w:r>
      <w:r>
        <w:t>构造第</w:t>
      </w:r>
      <w:r>
        <w:t xml:space="preserve"> 37 </w:t>
      </w:r>
      <w:r>
        <w:t>类默认业务任务参数。</w:t>
      </w:r>
      <w:r>
        <w:t>"""</w:t>
      </w:r>
    </w:p>
    <w:p w14:paraId="6E0666A4" w14:textId="77777777" w:rsidR="000A70BA" w:rsidRDefault="00000000">
      <w:pPr>
        <w:pStyle w:val="SourceCode"/>
      </w:pPr>
      <w:r>
        <w:t>02877 |     return {</w:t>
      </w:r>
    </w:p>
    <w:p w14:paraId="069C9C64" w14:textId="77777777" w:rsidR="000A70BA" w:rsidRDefault="00000000">
      <w:pPr>
        <w:pStyle w:val="SourceCode"/>
      </w:pPr>
      <w:r>
        <w:t>02878 |         'job_type': 'forecast_type_37',</w:t>
      </w:r>
    </w:p>
    <w:p w14:paraId="412850B7" w14:textId="77777777" w:rsidR="000A70BA" w:rsidRDefault="00000000">
      <w:pPr>
        <w:pStyle w:val="SourceCode"/>
      </w:pPr>
      <w:r>
        <w:lastRenderedPageBreak/>
        <w:t>02879 |         'issue_time': issue_time,</w:t>
      </w:r>
    </w:p>
    <w:p w14:paraId="42AD52A6" w14:textId="77777777" w:rsidR="000A70BA" w:rsidRDefault="00000000">
      <w:pPr>
        <w:pStyle w:val="SourceCode"/>
      </w:pPr>
      <w:r>
        <w:t>02880 |         'basin': basin,</w:t>
      </w:r>
    </w:p>
    <w:p w14:paraId="0E487FCD" w14:textId="77777777" w:rsidR="000A70BA" w:rsidRDefault="00000000">
      <w:pPr>
        <w:pStyle w:val="SourceCode"/>
      </w:pPr>
      <w:r>
        <w:t>02881 |         'lead_hours': [1, 3, 6, 12, 24],</w:t>
      </w:r>
    </w:p>
    <w:p w14:paraId="0E5B989E" w14:textId="77777777" w:rsidR="000A70BA" w:rsidRDefault="00000000">
      <w:pPr>
        <w:pStyle w:val="SourceCode"/>
      </w:pPr>
      <w:r>
        <w:t>02882 |         'variables': ['precip', 'temp', 'humidity', 'wind', 'runoff'],</w:t>
      </w:r>
    </w:p>
    <w:p w14:paraId="6AFAA144" w14:textId="77777777" w:rsidR="000A70BA" w:rsidRDefault="00000000">
      <w:pPr>
        <w:pStyle w:val="SourceCode"/>
      </w:pPr>
      <w:r>
        <w:t>02883 |         'created_at': dt.datetime.now().isoformat(),</w:t>
      </w:r>
    </w:p>
    <w:p w14:paraId="2C098C90" w14:textId="77777777" w:rsidR="000A70BA" w:rsidRDefault="00000000">
      <w:pPr>
        <w:pStyle w:val="SourceCode"/>
      </w:pPr>
      <w:r>
        <w:t>02884 |     }</w:t>
      </w:r>
    </w:p>
    <w:p w14:paraId="056248A8" w14:textId="77777777" w:rsidR="000A70BA" w:rsidRDefault="00000000">
      <w:pPr>
        <w:pStyle w:val="SourceCode"/>
      </w:pPr>
      <w:r>
        <w:t xml:space="preserve">02885 | </w:t>
      </w:r>
    </w:p>
    <w:p w14:paraId="268A0E6E" w14:textId="77777777" w:rsidR="000A70BA" w:rsidRDefault="00000000">
      <w:pPr>
        <w:pStyle w:val="SourceCode"/>
      </w:pPr>
      <w:r>
        <w:t>02886 | def build_default_job_38(issue_time: str, basin: str) -&gt; Dict:</w:t>
      </w:r>
    </w:p>
    <w:p w14:paraId="19584AAF" w14:textId="77777777" w:rsidR="000A70BA" w:rsidRDefault="00000000">
      <w:pPr>
        <w:pStyle w:val="SourceCode"/>
      </w:pPr>
      <w:r>
        <w:t>02887 |     """</w:t>
      </w:r>
      <w:r>
        <w:t>构造第</w:t>
      </w:r>
      <w:r>
        <w:t xml:space="preserve"> 38 </w:t>
      </w:r>
      <w:r>
        <w:t>类默认业务任务参数。</w:t>
      </w:r>
      <w:r>
        <w:t>"""</w:t>
      </w:r>
    </w:p>
    <w:p w14:paraId="6B35E24E" w14:textId="77777777" w:rsidR="000A70BA" w:rsidRDefault="00000000">
      <w:pPr>
        <w:pStyle w:val="SourceCode"/>
      </w:pPr>
      <w:r>
        <w:t>02888 |     return {</w:t>
      </w:r>
    </w:p>
    <w:p w14:paraId="0D37B629" w14:textId="77777777" w:rsidR="000A70BA" w:rsidRDefault="00000000">
      <w:pPr>
        <w:pStyle w:val="SourceCode"/>
      </w:pPr>
      <w:r>
        <w:t>02889 |         'job_type': 'forecast_type_38',</w:t>
      </w:r>
    </w:p>
    <w:p w14:paraId="2D54050F" w14:textId="77777777" w:rsidR="000A70BA" w:rsidRDefault="00000000">
      <w:pPr>
        <w:pStyle w:val="SourceCode"/>
      </w:pPr>
      <w:r>
        <w:t>02890 |         'issue_time': issue_time,</w:t>
      </w:r>
    </w:p>
    <w:p w14:paraId="0B52D2D7" w14:textId="77777777" w:rsidR="000A70BA" w:rsidRDefault="00000000">
      <w:pPr>
        <w:pStyle w:val="SourceCode"/>
      </w:pPr>
      <w:r>
        <w:t>02891 |         'basin': basin,</w:t>
      </w:r>
    </w:p>
    <w:p w14:paraId="036F330A" w14:textId="77777777" w:rsidR="000A70BA" w:rsidRDefault="00000000">
      <w:pPr>
        <w:pStyle w:val="SourceCode"/>
      </w:pPr>
      <w:r>
        <w:t>02892 |         'lead_hours': [1, 3, 6, 12, 24],</w:t>
      </w:r>
    </w:p>
    <w:p w14:paraId="5C05AB32" w14:textId="77777777" w:rsidR="000A70BA" w:rsidRDefault="00000000">
      <w:pPr>
        <w:pStyle w:val="SourceCode"/>
      </w:pPr>
      <w:r>
        <w:t>02893 |         'variables': ['precip', 'temp', 'humidity', 'wind', 'runoff'],</w:t>
      </w:r>
    </w:p>
    <w:p w14:paraId="60858F94" w14:textId="77777777" w:rsidR="000A70BA" w:rsidRDefault="00000000">
      <w:pPr>
        <w:pStyle w:val="SourceCode"/>
      </w:pPr>
      <w:r>
        <w:t>02894 |         'created_at': dt.datetime.now().isoformat(),</w:t>
      </w:r>
    </w:p>
    <w:p w14:paraId="7EE2089D" w14:textId="77777777" w:rsidR="000A70BA" w:rsidRDefault="00000000">
      <w:pPr>
        <w:pStyle w:val="SourceCode"/>
      </w:pPr>
      <w:r>
        <w:t>02895 |     }</w:t>
      </w:r>
    </w:p>
    <w:p w14:paraId="407165CC" w14:textId="77777777" w:rsidR="000A70BA" w:rsidRDefault="00000000">
      <w:pPr>
        <w:pStyle w:val="SourceCode"/>
      </w:pPr>
      <w:r>
        <w:t xml:space="preserve">02896 | </w:t>
      </w:r>
    </w:p>
    <w:p w14:paraId="595B1933" w14:textId="77777777" w:rsidR="000A70BA" w:rsidRDefault="00000000">
      <w:pPr>
        <w:pStyle w:val="SourceCode"/>
      </w:pPr>
      <w:r>
        <w:t>02897 | def build_default_job_39(issue_time: str, basin: str) -&gt; Dict:</w:t>
      </w:r>
    </w:p>
    <w:p w14:paraId="16E2AE6B" w14:textId="77777777" w:rsidR="000A70BA" w:rsidRDefault="00000000">
      <w:pPr>
        <w:pStyle w:val="SourceCode"/>
      </w:pPr>
      <w:r>
        <w:t>02898 |     """</w:t>
      </w:r>
      <w:r>
        <w:t>构造第</w:t>
      </w:r>
      <w:r>
        <w:t xml:space="preserve"> 39 </w:t>
      </w:r>
      <w:r>
        <w:t>类默认业务任务参数。</w:t>
      </w:r>
      <w:r>
        <w:t>"""</w:t>
      </w:r>
    </w:p>
    <w:p w14:paraId="114A0023" w14:textId="77777777" w:rsidR="000A70BA" w:rsidRDefault="00000000">
      <w:pPr>
        <w:pStyle w:val="SourceCode"/>
      </w:pPr>
      <w:r>
        <w:t>02899 |     return {</w:t>
      </w:r>
    </w:p>
    <w:p w14:paraId="5EF3FA35" w14:textId="77777777" w:rsidR="000A70BA" w:rsidRDefault="00000000">
      <w:pPr>
        <w:pStyle w:val="SourceCode"/>
      </w:pPr>
      <w:r>
        <w:t>02900 |         'job_type': 'forecast_type_39',</w:t>
      </w:r>
    </w:p>
    <w:p w14:paraId="50D2A5A2" w14:textId="77777777" w:rsidR="000A70BA" w:rsidRDefault="00000000">
      <w:pPr>
        <w:pStyle w:val="SourceCode"/>
      </w:pPr>
      <w:r>
        <w:t>02901 |         'issue_time': issue_time,</w:t>
      </w:r>
    </w:p>
    <w:p w14:paraId="3C2924A6" w14:textId="77777777" w:rsidR="000A70BA" w:rsidRDefault="00000000">
      <w:pPr>
        <w:pStyle w:val="SourceCode"/>
      </w:pPr>
      <w:r>
        <w:t>02902 |         'basin': basin,</w:t>
      </w:r>
    </w:p>
    <w:p w14:paraId="116FC442" w14:textId="77777777" w:rsidR="000A70BA" w:rsidRDefault="00000000">
      <w:pPr>
        <w:pStyle w:val="SourceCode"/>
      </w:pPr>
      <w:r>
        <w:t>02903 |         'lead_hours': [1, 3, 6, 12, 24],</w:t>
      </w:r>
    </w:p>
    <w:p w14:paraId="07C8C430" w14:textId="77777777" w:rsidR="000A70BA" w:rsidRDefault="00000000">
      <w:pPr>
        <w:pStyle w:val="SourceCode"/>
      </w:pPr>
      <w:r>
        <w:t>02904 |         'variables': ['precip', 'temp', 'humidity', 'wind', 'runoff'],</w:t>
      </w:r>
    </w:p>
    <w:p w14:paraId="3C1B1F5C" w14:textId="77777777" w:rsidR="000A70BA" w:rsidRDefault="00000000">
      <w:pPr>
        <w:pStyle w:val="SourceCode"/>
      </w:pPr>
      <w:r>
        <w:t>02905 |         'created_at': dt.datetime.now().isoformat(),</w:t>
      </w:r>
    </w:p>
    <w:p w14:paraId="778ECF8E" w14:textId="77777777" w:rsidR="000A70BA" w:rsidRDefault="00000000">
      <w:pPr>
        <w:pStyle w:val="SourceCode"/>
      </w:pPr>
      <w:r>
        <w:t>02906 |     }</w:t>
      </w:r>
    </w:p>
    <w:p w14:paraId="3CBD7133" w14:textId="77777777" w:rsidR="000A70BA" w:rsidRDefault="00000000">
      <w:pPr>
        <w:pStyle w:val="SourceCode"/>
      </w:pPr>
      <w:r>
        <w:t xml:space="preserve">02907 | </w:t>
      </w:r>
    </w:p>
    <w:p w14:paraId="4AAC79AF" w14:textId="77777777" w:rsidR="000A70BA" w:rsidRDefault="00000000">
      <w:pPr>
        <w:pStyle w:val="SourceCode"/>
      </w:pPr>
      <w:r>
        <w:t>02908 | def build_default_job_40(issue_time: str, basin: str) -&gt; Dict:</w:t>
      </w:r>
    </w:p>
    <w:p w14:paraId="55C50557" w14:textId="77777777" w:rsidR="000A70BA" w:rsidRDefault="00000000">
      <w:pPr>
        <w:pStyle w:val="SourceCode"/>
      </w:pPr>
      <w:r>
        <w:t>02909 |     """</w:t>
      </w:r>
      <w:r>
        <w:t>构造第</w:t>
      </w:r>
      <w:r>
        <w:t xml:space="preserve"> 40 </w:t>
      </w:r>
      <w:r>
        <w:t>类默认业务任务参数。</w:t>
      </w:r>
      <w:r>
        <w:t>"""</w:t>
      </w:r>
    </w:p>
    <w:p w14:paraId="026AC17C" w14:textId="77777777" w:rsidR="000A70BA" w:rsidRDefault="00000000">
      <w:pPr>
        <w:pStyle w:val="SourceCode"/>
      </w:pPr>
      <w:r>
        <w:t>02910 |     return {</w:t>
      </w:r>
    </w:p>
    <w:p w14:paraId="548D7495" w14:textId="77777777" w:rsidR="000A70BA" w:rsidRDefault="00000000">
      <w:pPr>
        <w:pStyle w:val="SourceCode"/>
      </w:pPr>
      <w:r>
        <w:t>02911 |         'job_type': 'forecast_type_40',</w:t>
      </w:r>
    </w:p>
    <w:p w14:paraId="51BE5D5C" w14:textId="77777777" w:rsidR="000A70BA" w:rsidRDefault="00000000">
      <w:pPr>
        <w:pStyle w:val="SourceCode"/>
      </w:pPr>
      <w:r>
        <w:t>02912 |         'issue_time': issue_time,</w:t>
      </w:r>
    </w:p>
    <w:p w14:paraId="0F106C1D" w14:textId="77777777" w:rsidR="000A70BA" w:rsidRDefault="00000000">
      <w:pPr>
        <w:pStyle w:val="SourceCode"/>
      </w:pPr>
      <w:r>
        <w:t>02913 |         'basin': basin,</w:t>
      </w:r>
    </w:p>
    <w:p w14:paraId="04105846" w14:textId="77777777" w:rsidR="000A70BA" w:rsidRDefault="00000000">
      <w:pPr>
        <w:pStyle w:val="SourceCode"/>
      </w:pPr>
      <w:r>
        <w:t>02914 |         'lead_hours': [1, 3, 6, 12, 24],</w:t>
      </w:r>
    </w:p>
    <w:p w14:paraId="021730B4" w14:textId="77777777" w:rsidR="000A70BA" w:rsidRDefault="00000000">
      <w:pPr>
        <w:pStyle w:val="SourceCode"/>
      </w:pPr>
      <w:r>
        <w:t>02915 |         'variables': ['precip', 'temp', 'humidity', 'wind', 'runoff'],</w:t>
      </w:r>
    </w:p>
    <w:p w14:paraId="4EB41081" w14:textId="77777777" w:rsidR="000A70BA" w:rsidRDefault="00000000">
      <w:pPr>
        <w:pStyle w:val="SourceCode"/>
      </w:pPr>
      <w:r>
        <w:t>02916 |         'created_at': dt.datetime.now().isoformat(),</w:t>
      </w:r>
    </w:p>
    <w:p w14:paraId="6CE9F7A9" w14:textId="77777777" w:rsidR="000A70BA" w:rsidRDefault="00000000">
      <w:pPr>
        <w:pStyle w:val="SourceCode"/>
      </w:pPr>
      <w:r>
        <w:t>02917 |     }</w:t>
      </w:r>
    </w:p>
    <w:p w14:paraId="66CEF438" w14:textId="77777777" w:rsidR="000A70BA" w:rsidRDefault="00000000">
      <w:pPr>
        <w:pStyle w:val="SourceCode"/>
      </w:pPr>
      <w:r>
        <w:t xml:space="preserve">02918 | </w:t>
      </w:r>
    </w:p>
    <w:p w14:paraId="2C7C02DA" w14:textId="77777777" w:rsidR="000A70BA" w:rsidRDefault="00000000">
      <w:pPr>
        <w:pStyle w:val="SourceCode"/>
      </w:pPr>
      <w:r>
        <w:t>02919 | def build_default_job_41(issue_time: str, basin: str) -&gt; Dict:</w:t>
      </w:r>
    </w:p>
    <w:p w14:paraId="2C863E5D" w14:textId="77777777" w:rsidR="000A70BA" w:rsidRDefault="00000000">
      <w:pPr>
        <w:pStyle w:val="SourceCode"/>
      </w:pPr>
      <w:r>
        <w:t>02920 |     """</w:t>
      </w:r>
      <w:r>
        <w:t>构造第</w:t>
      </w:r>
      <w:r>
        <w:t xml:space="preserve"> 41 </w:t>
      </w:r>
      <w:r>
        <w:t>类默认业务任务参数。</w:t>
      </w:r>
      <w:r>
        <w:t>"""</w:t>
      </w:r>
    </w:p>
    <w:p w14:paraId="35132F1B" w14:textId="77777777" w:rsidR="000A70BA" w:rsidRDefault="00000000">
      <w:pPr>
        <w:pStyle w:val="SourceCode"/>
      </w:pPr>
      <w:r>
        <w:t>02921 |     return {</w:t>
      </w:r>
    </w:p>
    <w:p w14:paraId="3C02F6ED" w14:textId="77777777" w:rsidR="000A70BA" w:rsidRDefault="00000000">
      <w:pPr>
        <w:pStyle w:val="SourceCode"/>
      </w:pPr>
      <w:r>
        <w:t>02922 |         'job_type': 'forecast_type_41',</w:t>
      </w:r>
    </w:p>
    <w:p w14:paraId="58C7ACF3" w14:textId="77777777" w:rsidR="000A70BA" w:rsidRDefault="00000000">
      <w:pPr>
        <w:pStyle w:val="SourceCode"/>
      </w:pPr>
      <w:r>
        <w:t>02923 |         'issue_time': issue_time,</w:t>
      </w:r>
    </w:p>
    <w:p w14:paraId="7F42D1B9" w14:textId="77777777" w:rsidR="000A70BA" w:rsidRDefault="00000000">
      <w:pPr>
        <w:pStyle w:val="SourceCode"/>
      </w:pPr>
      <w:r>
        <w:t>02924 |         'basin': basin,</w:t>
      </w:r>
    </w:p>
    <w:p w14:paraId="4174922E" w14:textId="77777777" w:rsidR="000A70BA" w:rsidRDefault="00000000">
      <w:pPr>
        <w:pStyle w:val="SourceCode"/>
      </w:pPr>
      <w:r>
        <w:t>02925 |         'lead_hours': [1, 3, 6, 12, 24],</w:t>
      </w:r>
    </w:p>
    <w:p w14:paraId="3018BED0" w14:textId="77777777" w:rsidR="000A70BA" w:rsidRDefault="00000000">
      <w:pPr>
        <w:pStyle w:val="SourceCode"/>
      </w:pPr>
      <w:r>
        <w:t>02926 |         'variables': ['precip', 'temp', 'humidity', 'wind', 'runoff'],</w:t>
      </w:r>
    </w:p>
    <w:p w14:paraId="405CEBB5" w14:textId="77777777" w:rsidR="000A70BA" w:rsidRDefault="00000000">
      <w:pPr>
        <w:pStyle w:val="SourceCode"/>
      </w:pPr>
      <w:r>
        <w:t>02927 |         'created_at': dt.datetime.now().isoformat(),</w:t>
      </w:r>
    </w:p>
    <w:p w14:paraId="47CB56CB" w14:textId="77777777" w:rsidR="000A70BA" w:rsidRDefault="00000000">
      <w:pPr>
        <w:pStyle w:val="SourceCode"/>
      </w:pPr>
      <w:r>
        <w:t>02928 |     }</w:t>
      </w:r>
    </w:p>
    <w:p w14:paraId="5ECD93FE" w14:textId="77777777" w:rsidR="000A70BA" w:rsidRDefault="00000000">
      <w:pPr>
        <w:pStyle w:val="SourceCode"/>
      </w:pPr>
      <w:r>
        <w:t xml:space="preserve">02929 | </w:t>
      </w:r>
    </w:p>
    <w:p w14:paraId="0FB366D8" w14:textId="77777777" w:rsidR="000A70BA" w:rsidRDefault="00000000">
      <w:pPr>
        <w:pStyle w:val="SourceCode"/>
      </w:pPr>
      <w:r>
        <w:t>02930 | def build_default_job_42(issue_time: str, basin: str) -&gt; Dict:</w:t>
      </w:r>
    </w:p>
    <w:p w14:paraId="707D31B3" w14:textId="77777777" w:rsidR="000A70BA" w:rsidRDefault="00000000">
      <w:pPr>
        <w:pStyle w:val="SourceCode"/>
      </w:pPr>
      <w:r>
        <w:t>02931 |     """</w:t>
      </w:r>
      <w:r>
        <w:t>构造第</w:t>
      </w:r>
      <w:r>
        <w:t xml:space="preserve"> 42 </w:t>
      </w:r>
      <w:r>
        <w:t>类默认业务任务参数。</w:t>
      </w:r>
      <w:r>
        <w:t>"""</w:t>
      </w:r>
    </w:p>
    <w:p w14:paraId="0DE899F0" w14:textId="77777777" w:rsidR="000A70BA" w:rsidRDefault="00000000">
      <w:pPr>
        <w:pStyle w:val="SourceCode"/>
      </w:pPr>
      <w:r>
        <w:t>02932 |     return {</w:t>
      </w:r>
    </w:p>
    <w:p w14:paraId="2F66540C" w14:textId="77777777" w:rsidR="000A70BA" w:rsidRDefault="00000000">
      <w:pPr>
        <w:pStyle w:val="SourceCode"/>
      </w:pPr>
      <w:r>
        <w:t>02933 |         'job_type': 'forecast_type_42',</w:t>
      </w:r>
    </w:p>
    <w:p w14:paraId="03B30B42" w14:textId="77777777" w:rsidR="000A70BA" w:rsidRDefault="00000000">
      <w:pPr>
        <w:pStyle w:val="SourceCode"/>
      </w:pPr>
      <w:r>
        <w:t>02934 |         'issue_time': issue_time,</w:t>
      </w:r>
    </w:p>
    <w:p w14:paraId="06C38D9D" w14:textId="77777777" w:rsidR="000A70BA" w:rsidRDefault="00000000">
      <w:pPr>
        <w:pStyle w:val="SourceCode"/>
      </w:pPr>
      <w:r>
        <w:t>02935 |         'basin': basin,</w:t>
      </w:r>
    </w:p>
    <w:p w14:paraId="171C8113" w14:textId="77777777" w:rsidR="000A70BA" w:rsidRDefault="00000000">
      <w:pPr>
        <w:pStyle w:val="SourceCode"/>
      </w:pPr>
      <w:r>
        <w:t>02936 |         'lead_hours': [1, 3, 6, 12, 24],</w:t>
      </w:r>
    </w:p>
    <w:p w14:paraId="3B9082DB" w14:textId="77777777" w:rsidR="000A70BA" w:rsidRDefault="00000000">
      <w:pPr>
        <w:pStyle w:val="SourceCode"/>
      </w:pPr>
      <w:r>
        <w:t>02937 |         'variables': ['precip', 'temp', 'humidity', 'wind', 'runoff'],</w:t>
      </w:r>
    </w:p>
    <w:p w14:paraId="31F8D3F1" w14:textId="77777777" w:rsidR="000A70BA" w:rsidRDefault="00000000">
      <w:pPr>
        <w:pStyle w:val="SourceCode"/>
      </w:pPr>
      <w:r>
        <w:t>02938 |         'created_at': dt.datetime.now().isoformat(),</w:t>
      </w:r>
    </w:p>
    <w:p w14:paraId="31E789DC" w14:textId="77777777" w:rsidR="000A70BA" w:rsidRDefault="00000000">
      <w:pPr>
        <w:pStyle w:val="SourceCode"/>
      </w:pPr>
      <w:r>
        <w:t>02939 |     }</w:t>
      </w:r>
    </w:p>
    <w:p w14:paraId="1AA09770" w14:textId="77777777" w:rsidR="000A70BA" w:rsidRDefault="00000000">
      <w:pPr>
        <w:pStyle w:val="SourceCode"/>
      </w:pPr>
      <w:r>
        <w:t xml:space="preserve">02940 | </w:t>
      </w:r>
    </w:p>
    <w:p w14:paraId="1DDE675A" w14:textId="77777777" w:rsidR="000A70BA" w:rsidRDefault="00000000">
      <w:pPr>
        <w:pStyle w:val="SourceCode"/>
      </w:pPr>
      <w:r>
        <w:t>02941 | def build_default_job_43(issue_time: str, basin: str) -&gt; Dict:</w:t>
      </w:r>
    </w:p>
    <w:p w14:paraId="782F9BFE" w14:textId="77777777" w:rsidR="000A70BA" w:rsidRDefault="00000000">
      <w:pPr>
        <w:pStyle w:val="SourceCode"/>
      </w:pPr>
      <w:r>
        <w:t>02942 |     """</w:t>
      </w:r>
      <w:r>
        <w:t>构造第</w:t>
      </w:r>
      <w:r>
        <w:t xml:space="preserve"> 43 </w:t>
      </w:r>
      <w:r>
        <w:t>类默认业务任务参数。</w:t>
      </w:r>
      <w:r>
        <w:t>"""</w:t>
      </w:r>
    </w:p>
    <w:p w14:paraId="5580573C" w14:textId="77777777" w:rsidR="000A70BA" w:rsidRDefault="00000000">
      <w:pPr>
        <w:pStyle w:val="SourceCode"/>
      </w:pPr>
      <w:r>
        <w:t>02943 |     return {</w:t>
      </w:r>
    </w:p>
    <w:p w14:paraId="379F6B4B" w14:textId="77777777" w:rsidR="000A70BA" w:rsidRDefault="00000000">
      <w:pPr>
        <w:pStyle w:val="SourceCode"/>
      </w:pPr>
      <w:r>
        <w:t>02944 |         'job_type': 'forecast_type_43',</w:t>
      </w:r>
    </w:p>
    <w:p w14:paraId="79E3F58F" w14:textId="77777777" w:rsidR="000A70BA" w:rsidRDefault="00000000">
      <w:pPr>
        <w:pStyle w:val="SourceCode"/>
      </w:pPr>
      <w:r>
        <w:t>02945 |         'issue_time': issue_time,</w:t>
      </w:r>
    </w:p>
    <w:p w14:paraId="39505C92" w14:textId="77777777" w:rsidR="000A70BA" w:rsidRDefault="00000000">
      <w:pPr>
        <w:pStyle w:val="SourceCode"/>
      </w:pPr>
      <w:r>
        <w:t>02946 |         'basin': basin,</w:t>
      </w:r>
    </w:p>
    <w:p w14:paraId="5AFC1CFC" w14:textId="77777777" w:rsidR="000A70BA" w:rsidRDefault="00000000">
      <w:pPr>
        <w:pStyle w:val="SourceCode"/>
      </w:pPr>
      <w:r>
        <w:t>02947 |         'lead_hours': [1, 3, 6, 12, 24],</w:t>
      </w:r>
    </w:p>
    <w:p w14:paraId="14F0E87C" w14:textId="77777777" w:rsidR="000A70BA" w:rsidRDefault="00000000">
      <w:pPr>
        <w:pStyle w:val="SourceCode"/>
      </w:pPr>
      <w:r>
        <w:t>02948 |         'variables': ['precip', 'temp', 'humidity', 'wind', 'runoff'],</w:t>
      </w:r>
    </w:p>
    <w:p w14:paraId="791396F7" w14:textId="77777777" w:rsidR="000A70BA" w:rsidRDefault="00000000">
      <w:pPr>
        <w:pStyle w:val="SourceCode"/>
      </w:pPr>
      <w:r>
        <w:t>02949 |         'created_at': dt.datetime.now().isoformat(),</w:t>
      </w:r>
    </w:p>
    <w:p w14:paraId="7F936B3A" w14:textId="77777777" w:rsidR="000A70BA" w:rsidRDefault="00000000">
      <w:pPr>
        <w:pStyle w:val="SourceCode"/>
      </w:pPr>
      <w:r>
        <w:t>02950 |     }</w:t>
      </w:r>
    </w:p>
    <w:p w14:paraId="558586AE" w14:textId="77777777" w:rsidR="000A70BA" w:rsidRDefault="00000000">
      <w:pPr>
        <w:pStyle w:val="SourceCode"/>
      </w:pPr>
      <w:r>
        <w:t xml:space="preserve">02951 | </w:t>
      </w:r>
    </w:p>
    <w:p w14:paraId="7E8CAFBA" w14:textId="77777777" w:rsidR="000A70BA" w:rsidRDefault="00000000">
      <w:pPr>
        <w:pStyle w:val="SourceCode"/>
      </w:pPr>
      <w:r>
        <w:t>02952 | def build_default_job_44(issue_time: str, basin: str) -&gt; Dict:</w:t>
      </w:r>
    </w:p>
    <w:p w14:paraId="763E6FB3" w14:textId="77777777" w:rsidR="000A70BA" w:rsidRDefault="00000000">
      <w:pPr>
        <w:pStyle w:val="SourceCode"/>
      </w:pPr>
      <w:r>
        <w:t>02953 |     """</w:t>
      </w:r>
      <w:r>
        <w:t>构造第</w:t>
      </w:r>
      <w:r>
        <w:t xml:space="preserve"> 44 </w:t>
      </w:r>
      <w:r>
        <w:t>类默认业务任务参数。</w:t>
      </w:r>
      <w:r>
        <w:t>"""</w:t>
      </w:r>
    </w:p>
    <w:p w14:paraId="54500D0E" w14:textId="77777777" w:rsidR="000A70BA" w:rsidRDefault="00000000">
      <w:pPr>
        <w:pStyle w:val="SourceCode"/>
      </w:pPr>
      <w:r>
        <w:t>02954 |     return {</w:t>
      </w:r>
    </w:p>
    <w:p w14:paraId="1E11A2A3" w14:textId="77777777" w:rsidR="000A70BA" w:rsidRDefault="00000000">
      <w:pPr>
        <w:pStyle w:val="SourceCode"/>
      </w:pPr>
      <w:r>
        <w:t>02955 |         'job_type': 'forecast_type_44',</w:t>
      </w:r>
    </w:p>
    <w:p w14:paraId="259904CF" w14:textId="77777777" w:rsidR="000A70BA" w:rsidRDefault="00000000">
      <w:pPr>
        <w:pStyle w:val="SourceCode"/>
      </w:pPr>
      <w:r>
        <w:t>02956 |         'issue_time': issue_time,</w:t>
      </w:r>
    </w:p>
    <w:p w14:paraId="7A5A3883" w14:textId="77777777" w:rsidR="000A70BA" w:rsidRDefault="00000000">
      <w:pPr>
        <w:pStyle w:val="SourceCode"/>
      </w:pPr>
      <w:r>
        <w:t>02957 |         'basin': basin,</w:t>
      </w:r>
    </w:p>
    <w:p w14:paraId="7236E615" w14:textId="77777777" w:rsidR="000A70BA" w:rsidRDefault="00000000">
      <w:pPr>
        <w:pStyle w:val="SourceCode"/>
      </w:pPr>
      <w:r>
        <w:t>02958 |         'lead_hours': [1, 3, 6, 12, 24],</w:t>
      </w:r>
    </w:p>
    <w:p w14:paraId="3F25B46E" w14:textId="77777777" w:rsidR="000A70BA" w:rsidRDefault="00000000">
      <w:pPr>
        <w:pStyle w:val="SourceCode"/>
      </w:pPr>
      <w:r>
        <w:t>02959 |         'variables': ['precip', 'temp', 'humidity', 'wind', 'runoff'],</w:t>
      </w:r>
    </w:p>
    <w:p w14:paraId="2487C318" w14:textId="77777777" w:rsidR="000A70BA" w:rsidRDefault="00000000">
      <w:pPr>
        <w:pStyle w:val="SourceCode"/>
      </w:pPr>
      <w:r>
        <w:t>02960 |         'created_at': dt.datetime.now().isoformat(),</w:t>
      </w:r>
    </w:p>
    <w:p w14:paraId="07542F1D" w14:textId="77777777" w:rsidR="000A70BA" w:rsidRDefault="00000000">
      <w:pPr>
        <w:pStyle w:val="SourceCode"/>
      </w:pPr>
      <w:r>
        <w:t>02961 |     }</w:t>
      </w:r>
    </w:p>
    <w:p w14:paraId="43A01246" w14:textId="77777777" w:rsidR="000A70BA" w:rsidRDefault="00000000">
      <w:pPr>
        <w:pStyle w:val="SourceCode"/>
      </w:pPr>
      <w:r>
        <w:t xml:space="preserve">02962 | </w:t>
      </w:r>
    </w:p>
    <w:p w14:paraId="6EE9DDBF" w14:textId="77777777" w:rsidR="000A70BA" w:rsidRDefault="00000000">
      <w:pPr>
        <w:pStyle w:val="SourceCode"/>
      </w:pPr>
      <w:r>
        <w:t>02963 | def build_default_job_45(issue_time: str, basin: str) -&gt; Dict:</w:t>
      </w:r>
    </w:p>
    <w:p w14:paraId="1CECCBD2" w14:textId="77777777" w:rsidR="000A70BA" w:rsidRDefault="00000000">
      <w:pPr>
        <w:pStyle w:val="SourceCode"/>
      </w:pPr>
      <w:r>
        <w:lastRenderedPageBreak/>
        <w:t>02964 |     """</w:t>
      </w:r>
      <w:r>
        <w:t>构造第</w:t>
      </w:r>
      <w:r>
        <w:t xml:space="preserve"> 45 </w:t>
      </w:r>
      <w:r>
        <w:t>类默认业务任务参数。</w:t>
      </w:r>
      <w:r>
        <w:t>"""</w:t>
      </w:r>
    </w:p>
    <w:p w14:paraId="4353EC43" w14:textId="77777777" w:rsidR="000A70BA" w:rsidRDefault="00000000">
      <w:pPr>
        <w:pStyle w:val="SourceCode"/>
      </w:pPr>
      <w:r>
        <w:t>02965 |     return {</w:t>
      </w:r>
    </w:p>
    <w:p w14:paraId="059BB04B" w14:textId="77777777" w:rsidR="000A70BA" w:rsidRDefault="00000000">
      <w:pPr>
        <w:pStyle w:val="SourceCode"/>
      </w:pPr>
      <w:r>
        <w:t>02966 |         'job_type': 'forecast_type_45',</w:t>
      </w:r>
    </w:p>
    <w:p w14:paraId="40C6DA94" w14:textId="77777777" w:rsidR="000A70BA" w:rsidRDefault="00000000">
      <w:pPr>
        <w:pStyle w:val="SourceCode"/>
      </w:pPr>
      <w:r>
        <w:t>02967 |         'issue_time': issue_time,</w:t>
      </w:r>
    </w:p>
    <w:p w14:paraId="27BC357C" w14:textId="77777777" w:rsidR="000A70BA" w:rsidRDefault="00000000">
      <w:pPr>
        <w:pStyle w:val="SourceCode"/>
      </w:pPr>
      <w:r>
        <w:t>02968 |         'basin': basin,</w:t>
      </w:r>
    </w:p>
    <w:p w14:paraId="7A5CA817" w14:textId="77777777" w:rsidR="000A70BA" w:rsidRDefault="00000000">
      <w:pPr>
        <w:pStyle w:val="SourceCode"/>
      </w:pPr>
      <w:r>
        <w:t>02969 |         'lead_hours': [1, 3, 6, 12, 24],</w:t>
      </w:r>
    </w:p>
    <w:p w14:paraId="4FA97696" w14:textId="77777777" w:rsidR="000A70BA" w:rsidRDefault="00000000">
      <w:pPr>
        <w:pStyle w:val="SourceCode"/>
      </w:pPr>
      <w:r>
        <w:t>02970 |         'variables': ['precip', 'temp', 'humidity', 'wind', 'runoff'],</w:t>
      </w:r>
    </w:p>
    <w:p w14:paraId="333738A0" w14:textId="77777777" w:rsidR="000A70BA" w:rsidRDefault="00000000">
      <w:pPr>
        <w:pStyle w:val="SourceCode"/>
      </w:pPr>
      <w:r>
        <w:t>02971 |         'created_at': dt.datetime.now().isoformat(),</w:t>
      </w:r>
    </w:p>
    <w:p w14:paraId="68842DAF" w14:textId="77777777" w:rsidR="000A70BA" w:rsidRDefault="00000000">
      <w:pPr>
        <w:pStyle w:val="SourceCode"/>
      </w:pPr>
      <w:r>
        <w:t>02972 |     }</w:t>
      </w:r>
    </w:p>
    <w:p w14:paraId="31D9916E" w14:textId="77777777" w:rsidR="000A70BA" w:rsidRDefault="00000000">
      <w:pPr>
        <w:pStyle w:val="SourceCode"/>
      </w:pPr>
      <w:r>
        <w:t xml:space="preserve">02973 | </w:t>
      </w:r>
    </w:p>
    <w:p w14:paraId="02ACF04C" w14:textId="77777777" w:rsidR="000A70BA" w:rsidRDefault="00000000">
      <w:pPr>
        <w:pStyle w:val="SourceCode"/>
      </w:pPr>
      <w:r>
        <w:t>02974 | def build_default_job_46(issue_time: str, basin: str) -&gt; Dict:</w:t>
      </w:r>
    </w:p>
    <w:p w14:paraId="3F8B4417" w14:textId="77777777" w:rsidR="000A70BA" w:rsidRDefault="00000000">
      <w:pPr>
        <w:pStyle w:val="SourceCode"/>
      </w:pPr>
      <w:r>
        <w:t>02975 |     """</w:t>
      </w:r>
      <w:r>
        <w:t>构造第</w:t>
      </w:r>
      <w:r>
        <w:t xml:space="preserve"> 46 </w:t>
      </w:r>
      <w:r>
        <w:t>类默认业务任务参数。</w:t>
      </w:r>
      <w:r>
        <w:t>"""</w:t>
      </w:r>
    </w:p>
    <w:p w14:paraId="5CBFEDD7" w14:textId="77777777" w:rsidR="000A70BA" w:rsidRDefault="00000000">
      <w:pPr>
        <w:pStyle w:val="SourceCode"/>
      </w:pPr>
      <w:r>
        <w:t>02976 |     return {</w:t>
      </w:r>
    </w:p>
    <w:p w14:paraId="4A142686" w14:textId="77777777" w:rsidR="000A70BA" w:rsidRDefault="00000000">
      <w:pPr>
        <w:pStyle w:val="SourceCode"/>
      </w:pPr>
      <w:r>
        <w:t>02977 |         'job_type': 'forecast_type_46',</w:t>
      </w:r>
    </w:p>
    <w:p w14:paraId="0216BF38" w14:textId="77777777" w:rsidR="000A70BA" w:rsidRDefault="00000000">
      <w:pPr>
        <w:pStyle w:val="SourceCode"/>
      </w:pPr>
      <w:r>
        <w:t>02978 |         'issue_time': issue_time,</w:t>
      </w:r>
    </w:p>
    <w:p w14:paraId="3DB28755" w14:textId="77777777" w:rsidR="000A70BA" w:rsidRDefault="00000000">
      <w:pPr>
        <w:pStyle w:val="SourceCode"/>
      </w:pPr>
      <w:r>
        <w:t>02979 |         'basin': basin,</w:t>
      </w:r>
    </w:p>
    <w:p w14:paraId="04FEA65F" w14:textId="77777777" w:rsidR="000A70BA" w:rsidRDefault="00000000">
      <w:pPr>
        <w:pStyle w:val="SourceCode"/>
      </w:pPr>
      <w:r>
        <w:t>02980 |         'lead_hours': [1, 3, 6, 12, 24],</w:t>
      </w:r>
    </w:p>
    <w:p w14:paraId="38413080" w14:textId="77777777" w:rsidR="000A70BA" w:rsidRDefault="00000000">
      <w:pPr>
        <w:pStyle w:val="SourceCode"/>
      </w:pPr>
      <w:r>
        <w:t>02981 |         'variables': ['precip', 'temp', 'humidity', 'wind', 'runoff'],</w:t>
      </w:r>
    </w:p>
    <w:p w14:paraId="37EE7BDD" w14:textId="77777777" w:rsidR="000A70BA" w:rsidRDefault="00000000">
      <w:pPr>
        <w:pStyle w:val="SourceCode"/>
      </w:pPr>
      <w:r>
        <w:t>02982 |         'created_at': dt.datetime.now().isoformat(),</w:t>
      </w:r>
    </w:p>
    <w:p w14:paraId="53128D33" w14:textId="77777777" w:rsidR="000A70BA" w:rsidRDefault="00000000">
      <w:pPr>
        <w:pStyle w:val="SourceCode"/>
      </w:pPr>
      <w:r>
        <w:t>02983 |     }</w:t>
      </w:r>
    </w:p>
    <w:p w14:paraId="09BFB50C" w14:textId="77777777" w:rsidR="000A70BA" w:rsidRDefault="00000000">
      <w:pPr>
        <w:pStyle w:val="SourceCode"/>
      </w:pPr>
      <w:r>
        <w:t xml:space="preserve">02984 | </w:t>
      </w:r>
    </w:p>
    <w:p w14:paraId="1A9146D5" w14:textId="77777777" w:rsidR="000A70BA" w:rsidRDefault="00000000">
      <w:pPr>
        <w:pStyle w:val="SourceCode"/>
      </w:pPr>
      <w:r>
        <w:t>02985 | def build_default_job_47(issue_time: str, basin: str) -&gt; Dict:</w:t>
      </w:r>
    </w:p>
    <w:p w14:paraId="52571911" w14:textId="77777777" w:rsidR="000A70BA" w:rsidRDefault="00000000">
      <w:pPr>
        <w:pStyle w:val="SourceCode"/>
      </w:pPr>
      <w:r>
        <w:t>02986 |     """</w:t>
      </w:r>
      <w:r>
        <w:t>构造第</w:t>
      </w:r>
      <w:r>
        <w:t xml:space="preserve"> 47 </w:t>
      </w:r>
      <w:r>
        <w:t>类默认业务任务参数。</w:t>
      </w:r>
      <w:r>
        <w:t>"""</w:t>
      </w:r>
    </w:p>
    <w:p w14:paraId="72698A26" w14:textId="77777777" w:rsidR="000A70BA" w:rsidRDefault="00000000">
      <w:pPr>
        <w:pStyle w:val="SourceCode"/>
      </w:pPr>
      <w:r>
        <w:t>02987 |     return {</w:t>
      </w:r>
    </w:p>
    <w:p w14:paraId="55E5C000" w14:textId="77777777" w:rsidR="000A70BA" w:rsidRDefault="00000000">
      <w:pPr>
        <w:pStyle w:val="SourceCode"/>
      </w:pPr>
      <w:r>
        <w:t>02988 |         'job_type': 'forecast_type_47',</w:t>
      </w:r>
    </w:p>
    <w:p w14:paraId="6A03A4ED" w14:textId="77777777" w:rsidR="000A70BA" w:rsidRDefault="00000000">
      <w:pPr>
        <w:pStyle w:val="SourceCode"/>
      </w:pPr>
      <w:r>
        <w:t>02989 |         'issue_time': issue_time,</w:t>
      </w:r>
    </w:p>
    <w:p w14:paraId="28DB0BA4" w14:textId="77777777" w:rsidR="000A70BA" w:rsidRDefault="00000000">
      <w:pPr>
        <w:pStyle w:val="SourceCode"/>
      </w:pPr>
      <w:r>
        <w:t>02990 |         'basin': basin,</w:t>
      </w:r>
    </w:p>
    <w:p w14:paraId="765A497F" w14:textId="77777777" w:rsidR="000A70BA" w:rsidRDefault="00000000">
      <w:pPr>
        <w:pStyle w:val="SourceCode"/>
      </w:pPr>
      <w:r>
        <w:t>02991 |         'lead_hours': [1, 3, 6, 12, 24],</w:t>
      </w:r>
    </w:p>
    <w:p w14:paraId="00C292D0" w14:textId="77777777" w:rsidR="000A70BA" w:rsidRDefault="00000000">
      <w:pPr>
        <w:pStyle w:val="SourceCode"/>
      </w:pPr>
      <w:r>
        <w:t>02992 |         'variables': ['precip', 'temp', 'humidity', 'wind', 'runoff'],</w:t>
      </w:r>
    </w:p>
    <w:p w14:paraId="4386EAD6" w14:textId="77777777" w:rsidR="000A70BA" w:rsidRDefault="00000000">
      <w:pPr>
        <w:pStyle w:val="SourceCode"/>
      </w:pPr>
      <w:r>
        <w:t>02993 |         'created_at': dt.datetime.now().isoformat(),</w:t>
      </w:r>
    </w:p>
    <w:p w14:paraId="29EBF334" w14:textId="77777777" w:rsidR="000A70BA" w:rsidRDefault="00000000">
      <w:pPr>
        <w:pStyle w:val="SourceCode"/>
      </w:pPr>
      <w:r>
        <w:t>02994 |     }</w:t>
      </w:r>
    </w:p>
    <w:p w14:paraId="5BDDE090" w14:textId="77777777" w:rsidR="000A70BA" w:rsidRDefault="00000000">
      <w:pPr>
        <w:pStyle w:val="SourceCode"/>
      </w:pPr>
      <w:r>
        <w:t xml:space="preserve">02995 | </w:t>
      </w:r>
    </w:p>
    <w:p w14:paraId="69FCE9DF" w14:textId="77777777" w:rsidR="000A70BA" w:rsidRDefault="00000000">
      <w:pPr>
        <w:pStyle w:val="SourceCode"/>
      </w:pPr>
      <w:r>
        <w:t>02996 | def build_default_job_48(issue_time: str, basin: str) -&gt; Dict:</w:t>
      </w:r>
    </w:p>
    <w:p w14:paraId="26A50FFE" w14:textId="77777777" w:rsidR="000A70BA" w:rsidRDefault="00000000">
      <w:pPr>
        <w:pStyle w:val="SourceCode"/>
      </w:pPr>
      <w:r>
        <w:t>02997 |     """</w:t>
      </w:r>
      <w:r>
        <w:t>构造第</w:t>
      </w:r>
      <w:r>
        <w:t xml:space="preserve"> 48 </w:t>
      </w:r>
      <w:r>
        <w:t>类默认业务任务参数。</w:t>
      </w:r>
      <w:r>
        <w:t>"""</w:t>
      </w:r>
    </w:p>
    <w:p w14:paraId="2563400B" w14:textId="77777777" w:rsidR="000A70BA" w:rsidRDefault="00000000">
      <w:pPr>
        <w:pStyle w:val="SourceCode"/>
      </w:pPr>
      <w:r>
        <w:t>02998 |     return {</w:t>
      </w:r>
    </w:p>
    <w:p w14:paraId="6B9CA562" w14:textId="77777777" w:rsidR="000A70BA" w:rsidRDefault="00000000">
      <w:pPr>
        <w:pStyle w:val="SourceCode"/>
      </w:pPr>
      <w:r>
        <w:t>02999 |         'job_type': 'forecast_type_48',</w:t>
      </w:r>
    </w:p>
    <w:p w14:paraId="73819410" w14:textId="77777777" w:rsidR="000A70BA" w:rsidRDefault="00000000">
      <w:pPr>
        <w:pStyle w:val="SourceCode"/>
      </w:pPr>
      <w:r>
        <w:t>03000 |         'issue_time': issue_time,</w:t>
      </w:r>
    </w:p>
    <w:p w14:paraId="4D1A2691" w14:textId="77777777" w:rsidR="000A70BA" w:rsidRDefault="00000000">
      <w:pPr>
        <w:pStyle w:val="SourceCode"/>
      </w:pPr>
      <w:r>
        <w:t>03001 |         'basin': basin,</w:t>
      </w:r>
    </w:p>
    <w:p w14:paraId="7F467325" w14:textId="77777777" w:rsidR="000A70BA" w:rsidRDefault="00000000">
      <w:pPr>
        <w:pStyle w:val="SourceCode"/>
      </w:pPr>
      <w:r>
        <w:t>03002 |         'lead_hours': [1, 3, 6, 12, 24],</w:t>
      </w:r>
    </w:p>
    <w:p w14:paraId="4CBC56EA" w14:textId="77777777" w:rsidR="000A70BA" w:rsidRDefault="00000000">
      <w:pPr>
        <w:pStyle w:val="SourceCode"/>
      </w:pPr>
      <w:r>
        <w:t>03003 |         'variables': ['precip', 'temp', 'humidity', 'wind', 'runoff'],</w:t>
      </w:r>
    </w:p>
    <w:p w14:paraId="705F2E3D" w14:textId="77777777" w:rsidR="000A70BA" w:rsidRDefault="00000000">
      <w:pPr>
        <w:pStyle w:val="SourceCode"/>
      </w:pPr>
      <w:r>
        <w:t>03004 |         'created_at': dt.datetime.now().isoformat(),</w:t>
      </w:r>
    </w:p>
    <w:p w14:paraId="0E7DD532" w14:textId="77777777" w:rsidR="000A70BA" w:rsidRDefault="00000000">
      <w:pPr>
        <w:pStyle w:val="SourceCode"/>
      </w:pPr>
      <w:r>
        <w:t>03005 |     }</w:t>
      </w:r>
    </w:p>
    <w:p w14:paraId="0C689C89" w14:textId="77777777" w:rsidR="000A70BA" w:rsidRDefault="00000000">
      <w:pPr>
        <w:pStyle w:val="SourceCode"/>
      </w:pPr>
      <w:r>
        <w:t xml:space="preserve">03006 | </w:t>
      </w:r>
    </w:p>
    <w:p w14:paraId="2449DE2E" w14:textId="77777777" w:rsidR="000A70BA" w:rsidRDefault="00000000">
      <w:pPr>
        <w:pStyle w:val="SourceCode"/>
      </w:pPr>
      <w:r>
        <w:t>03007 | def build_default_job_49(issue_time: str, basin: str) -&gt; Dict:</w:t>
      </w:r>
    </w:p>
    <w:p w14:paraId="40DD5D35" w14:textId="77777777" w:rsidR="000A70BA" w:rsidRDefault="00000000">
      <w:pPr>
        <w:pStyle w:val="SourceCode"/>
      </w:pPr>
      <w:r>
        <w:t>03008 |     """</w:t>
      </w:r>
      <w:r>
        <w:t>构造第</w:t>
      </w:r>
      <w:r>
        <w:t xml:space="preserve"> 49 </w:t>
      </w:r>
      <w:r>
        <w:t>类默认业务任务参数。</w:t>
      </w:r>
      <w:r>
        <w:t>"""</w:t>
      </w:r>
    </w:p>
    <w:p w14:paraId="074D9392" w14:textId="77777777" w:rsidR="000A70BA" w:rsidRDefault="00000000">
      <w:pPr>
        <w:pStyle w:val="SourceCode"/>
      </w:pPr>
      <w:r>
        <w:t>03009 |     return {</w:t>
      </w:r>
    </w:p>
    <w:p w14:paraId="46230F4C" w14:textId="77777777" w:rsidR="000A70BA" w:rsidRDefault="00000000">
      <w:pPr>
        <w:pStyle w:val="SourceCode"/>
      </w:pPr>
      <w:r>
        <w:t>03010 |         'job_type': 'forecast_type_49',</w:t>
      </w:r>
    </w:p>
    <w:p w14:paraId="4A0EA67C" w14:textId="77777777" w:rsidR="000A70BA" w:rsidRDefault="00000000">
      <w:pPr>
        <w:pStyle w:val="SourceCode"/>
      </w:pPr>
      <w:r>
        <w:t>03011 |         'issue_time': issue_time,</w:t>
      </w:r>
    </w:p>
    <w:p w14:paraId="2F15AEA7" w14:textId="77777777" w:rsidR="000A70BA" w:rsidRDefault="00000000">
      <w:pPr>
        <w:pStyle w:val="SourceCode"/>
      </w:pPr>
      <w:r>
        <w:t>03012 |         'basin': basin,</w:t>
      </w:r>
    </w:p>
    <w:p w14:paraId="6DD9FAB5" w14:textId="77777777" w:rsidR="000A70BA" w:rsidRDefault="00000000">
      <w:pPr>
        <w:pStyle w:val="SourceCode"/>
      </w:pPr>
      <w:r>
        <w:t>03013 |         'lead_hours': [1, 3, 6, 12, 24],</w:t>
      </w:r>
    </w:p>
    <w:p w14:paraId="5E73DAE0" w14:textId="77777777" w:rsidR="000A70BA" w:rsidRDefault="00000000">
      <w:pPr>
        <w:pStyle w:val="SourceCode"/>
      </w:pPr>
      <w:r>
        <w:t>03014 |         'variables': ['precip', 'temp', 'humidity', 'wind', 'runoff'],</w:t>
      </w:r>
    </w:p>
    <w:p w14:paraId="1DA0BD96" w14:textId="77777777" w:rsidR="000A70BA" w:rsidRDefault="00000000">
      <w:pPr>
        <w:pStyle w:val="SourceCode"/>
      </w:pPr>
      <w:r>
        <w:t>03015 |         'created_at': dt.datetime.now().isoformat(),</w:t>
      </w:r>
    </w:p>
    <w:p w14:paraId="3A95E0C9" w14:textId="77777777" w:rsidR="000A70BA" w:rsidRDefault="00000000">
      <w:pPr>
        <w:pStyle w:val="SourceCode"/>
      </w:pPr>
      <w:r>
        <w:t>03016 |     }</w:t>
      </w:r>
    </w:p>
    <w:p w14:paraId="22DD48D3" w14:textId="77777777" w:rsidR="000A70BA" w:rsidRDefault="00000000">
      <w:pPr>
        <w:pStyle w:val="SourceCode"/>
      </w:pPr>
      <w:r>
        <w:t xml:space="preserve">03017 | </w:t>
      </w:r>
    </w:p>
    <w:p w14:paraId="1E3F9D46" w14:textId="77777777" w:rsidR="000A70BA" w:rsidRDefault="00000000">
      <w:pPr>
        <w:pStyle w:val="SourceCode"/>
      </w:pPr>
      <w:r>
        <w:t>03018 | def build_default_job_50(issue_time: str, basin: str) -&gt; Dict:</w:t>
      </w:r>
    </w:p>
    <w:p w14:paraId="09813903" w14:textId="77777777" w:rsidR="000A70BA" w:rsidRDefault="00000000">
      <w:pPr>
        <w:pStyle w:val="SourceCode"/>
      </w:pPr>
      <w:r>
        <w:t>03019 |     """</w:t>
      </w:r>
      <w:r>
        <w:t>构造第</w:t>
      </w:r>
      <w:r>
        <w:t xml:space="preserve"> 50 </w:t>
      </w:r>
      <w:r>
        <w:t>类默认业务任务参数。</w:t>
      </w:r>
      <w:r>
        <w:t>"""</w:t>
      </w:r>
    </w:p>
    <w:p w14:paraId="3D74CC81" w14:textId="77777777" w:rsidR="000A70BA" w:rsidRDefault="00000000">
      <w:pPr>
        <w:pStyle w:val="SourceCode"/>
      </w:pPr>
      <w:r>
        <w:t>03020 |     return {</w:t>
      </w:r>
    </w:p>
    <w:p w14:paraId="44D65558" w14:textId="77777777" w:rsidR="000A70BA" w:rsidRDefault="00000000">
      <w:pPr>
        <w:pStyle w:val="SourceCode"/>
      </w:pPr>
      <w:r>
        <w:t>03021 |         'job_type': 'forecast_type_50',</w:t>
      </w:r>
    </w:p>
    <w:p w14:paraId="6D94DAB2" w14:textId="77777777" w:rsidR="000A70BA" w:rsidRDefault="00000000">
      <w:pPr>
        <w:pStyle w:val="SourceCode"/>
      </w:pPr>
      <w:r>
        <w:t>03022 |         'issue_time': issue_time,</w:t>
      </w:r>
    </w:p>
    <w:p w14:paraId="0296D4AE" w14:textId="77777777" w:rsidR="000A70BA" w:rsidRDefault="00000000">
      <w:pPr>
        <w:pStyle w:val="SourceCode"/>
      </w:pPr>
      <w:r>
        <w:t>03023 |         'basin': basin,</w:t>
      </w:r>
    </w:p>
    <w:p w14:paraId="6F69CDFB" w14:textId="77777777" w:rsidR="000A70BA" w:rsidRDefault="00000000">
      <w:pPr>
        <w:pStyle w:val="SourceCode"/>
      </w:pPr>
      <w:r>
        <w:t>03024 |         'lead_hours': [1, 3, 6, 12, 24],</w:t>
      </w:r>
    </w:p>
    <w:p w14:paraId="49100DEC" w14:textId="77777777" w:rsidR="000A70BA" w:rsidRDefault="00000000">
      <w:pPr>
        <w:pStyle w:val="SourceCode"/>
      </w:pPr>
      <w:r>
        <w:t>03025 |         'variables': ['precip', 'temp', 'humidity', 'wind', 'runoff'],</w:t>
      </w:r>
    </w:p>
    <w:p w14:paraId="07F2EB55" w14:textId="77777777" w:rsidR="000A70BA" w:rsidRDefault="00000000">
      <w:pPr>
        <w:pStyle w:val="SourceCode"/>
      </w:pPr>
      <w:r>
        <w:t>03026 |         'created_at': dt.datetime.now().isoformat(),</w:t>
      </w:r>
    </w:p>
    <w:p w14:paraId="0D3AD221" w14:textId="77777777" w:rsidR="000A70BA" w:rsidRDefault="00000000">
      <w:pPr>
        <w:pStyle w:val="SourceCode"/>
      </w:pPr>
      <w:r>
        <w:t>03027 |     }</w:t>
      </w:r>
    </w:p>
    <w:p w14:paraId="249C02F3" w14:textId="77777777" w:rsidR="000A70BA" w:rsidRDefault="00000000">
      <w:pPr>
        <w:pStyle w:val="SourceCode"/>
      </w:pPr>
      <w:r>
        <w:t xml:space="preserve">03028 | </w:t>
      </w:r>
    </w:p>
    <w:p w14:paraId="1029D848" w14:textId="77777777" w:rsidR="000A70BA" w:rsidRDefault="00000000">
      <w:pPr>
        <w:pStyle w:val="SourceCode"/>
      </w:pPr>
      <w:r>
        <w:t>03029 | def build_default_job_51(issue_time: str, basin: str) -&gt; Dict:</w:t>
      </w:r>
    </w:p>
    <w:p w14:paraId="305AF7E2" w14:textId="77777777" w:rsidR="000A70BA" w:rsidRDefault="00000000">
      <w:pPr>
        <w:pStyle w:val="SourceCode"/>
      </w:pPr>
      <w:r>
        <w:t>03030 |     """</w:t>
      </w:r>
      <w:r>
        <w:t>构造第</w:t>
      </w:r>
      <w:r>
        <w:t xml:space="preserve"> 51 </w:t>
      </w:r>
      <w:r>
        <w:t>类默认业务任务参数。</w:t>
      </w:r>
      <w:r>
        <w:t>"""</w:t>
      </w:r>
    </w:p>
    <w:p w14:paraId="2CE455A5" w14:textId="77777777" w:rsidR="000A70BA" w:rsidRDefault="00000000">
      <w:pPr>
        <w:pStyle w:val="SourceCode"/>
      </w:pPr>
      <w:r>
        <w:t>03031 |     return {</w:t>
      </w:r>
    </w:p>
    <w:p w14:paraId="4EB66BCA" w14:textId="77777777" w:rsidR="000A70BA" w:rsidRDefault="00000000">
      <w:pPr>
        <w:pStyle w:val="SourceCode"/>
      </w:pPr>
      <w:r>
        <w:t>03032 |         'job_type': 'forecast_type_51',</w:t>
      </w:r>
    </w:p>
    <w:p w14:paraId="4751FDD9" w14:textId="77777777" w:rsidR="000A70BA" w:rsidRDefault="00000000">
      <w:pPr>
        <w:pStyle w:val="SourceCode"/>
      </w:pPr>
      <w:r>
        <w:t>03033 |         'issue_time': issue_time,</w:t>
      </w:r>
    </w:p>
    <w:p w14:paraId="2F844307" w14:textId="77777777" w:rsidR="000A70BA" w:rsidRDefault="00000000">
      <w:pPr>
        <w:pStyle w:val="SourceCode"/>
      </w:pPr>
      <w:r>
        <w:t>03034 |         'basin': basin,</w:t>
      </w:r>
    </w:p>
    <w:p w14:paraId="000C2B2E" w14:textId="77777777" w:rsidR="000A70BA" w:rsidRDefault="00000000">
      <w:pPr>
        <w:pStyle w:val="SourceCode"/>
      </w:pPr>
      <w:r>
        <w:t>03035 |         'lead_hours': [1, 3, 6, 12, 24],</w:t>
      </w:r>
    </w:p>
    <w:p w14:paraId="6DE129B2" w14:textId="77777777" w:rsidR="000A70BA" w:rsidRDefault="00000000">
      <w:pPr>
        <w:pStyle w:val="SourceCode"/>
      </w:pPr>
      <w:r>
        <w:t>03036 |         'variables': ['precip', 'temp', 'humidity', 'wind', 'runoff'],</w:t>
      </w:r>
    </w:p>
    <w:p w14:paraId="72099563" w14:textId="77777777" w:rsidR="000A70BA" w:rsidRDefault="00000000">
      <w:pPr>
        <w:pStyle w:val="SourceCode"/>
      </w:pPr>
      <w:r>
        <w:t>03037 |         'created_at': dt.datetime.now().isoformat(),</w:t>
      </w:r>
    </w:p>
    <w:p w14:paraId="74B4EB07" w14:textId="77777777" w:rsidR="000A70BA" w:rsidRDefault="00000000">
      <w:pPr>
        <w:pStyle w:val="SourceCode"/>
      </w:pPr>
      <w:r>
        <w:t>03038 |     }</w:t>
      </w:r>
    </w:p>
    <w:p w14:paraId="5BA95351" w14:textId="77777777" w:rsidR="000A70BA" w:rsidRDefault="00000000">
      <w:pPr>
        <w:pStyle w:val="SourceCode"/>
      </w:pPr>
      <w:r>
        <w:t xml:space="preserve">03039 | </w:t>
      </w:r>
    </w:p>
    <w:p w14:paraId="09EE3A4C" w14:textId="77777777" w:rsidR="000A70BA" w:rsidRDefault="00000000">
      <w:pPr>
        <w:pStyle w:val="SourceCode"/>
      </w:pPr>
      <w:r>
        <w:t>03040 | def build_default_job_52(issue_time: str, basin: str) -&gt; Dict:</w:t>
      </w:r>
    </w:p>
    <w:p w14:paraId="133F305B" w14:textId="77777777" w:rsidR="000A70BA" w:rsidRDefault="00000000">
      <w:pPr>
        <w:pStyle w:val="SourceCode"/>
      </w:pPr>
      <w:r>
        <w:t>03041 |     """</w:t>
      </w:r>
      <w:r>
        <w:t>构造第</w:t>
      </w:r>
      <w:r>
        <w:t xml:space="preserve"> 52 </w:t>
      </w:r>
      <w:r>
        <w:t>类默认业务任务参数。</w:t>
      </w:r>
      <w:r>
        <w:t>"""</w:t>
      </w:r>
    </w:p>
    <w:p w14:paraId="7A2ED61E" w14:textId="77777777" w:rsidR="000A70BA" w:rsidRDefault="00000000">
      <w:pPr>
        <w:pStyle w:val="SourceCode"/>
      </w:pPr>
      <w:r>
        <w:t>03042 |     return {</w:t>
      </w:r>
    </w:p>
    <w:p w14:paraId="71D92C8A" w14:textId="77777777" w:rsidR="000A70BA" w:rsidRDefault="00000000">
      <w:pPr>
        <w:pStyle w:val="SourceCode"/>
      </w:pPr>
      <w:r>
        <w:t>03043 |         'job_type': 'forecast_type_52',</w:t>
      </w:r>
    </w:p>
    <w:p w14:paraId="338E9CD9" w14:textId="77777777" w:rsidR="000A70BA" w:rsidRDefault="00000000">
      <w:pPr>
        <w:pStyle w:val="SourceCode"/>
      </w:pPr>
      <w:r>
        <w:t>03044 |         'issue_time': issue_time,</w:t>
      </w:r>
    </w:p>
    <w:p w14:paraId="01240E46" w14:textId="77777777" w:rsidR="000A70BA" w:rsidRDefault="00000000">
      <w:pPr>
        <w:pStyle w:val="SourceCode"/>
      </w:pPr>
      <w:r>
        <w:t>03045 |         'basin': basin,</w:t>
      </w:r>
    </w:p>
    <w:p w14:paraId="5F4433F2" w14:textId="77777777" w:rsidR="000A70BA" w:rsidRDefault="00000000">
      <w:pPr>
        <w:pStyle w:val="SourceCode"/>
      </w:pPr>
      <w:r>
        <w:t>03046 |         'lead_hours': [1, 3, 6, 12, 24],</w:t>
      </w:r>
    </w:p>
    <w:p w14:paraId="5689C4AC" w14:textId="77777777" w:rsidR="000A70BA" w:rsidRDefault="00000000">
      <w:pPr>
        <w:pStyle w:val="SourceCode"/>
      </w:pPr>
      <w:r>
        <w:t>03047 |         'variables': ['precip', 'temp', 'humidity', 'wind', 'runoff'],</w:t>
      </w:r>
    </w:p>
    <w:p w14:paraId="7E4AE627" w14:textId="77777777" w:rsidR="000A70BA" w:rsidRDefault="00000000">
      <w:pPr>
        <w:pStyle w:val="SourceCode"/>
      </w:pPr>
      <w:r>
        <w:t>03048 |         'created_at': dt.datetime.now().isoformat(),</w:t>
      </w:r>
    </w:p>
    <w:p w14:paraId="1A6C670C" w14:textId="77777777" w:rsidR="000A70BA" w:rsidRDefault="00000000">
      <w:pPr>
        <w:pStyle w:val="SourceCode"/>
      </w:pPr>
      <w:r>
        <w:lastRenderedPageBreak/>
        <w:t>03049 |     }</w:t>
      </w:r>
    </w:p>
    <w:p w14:paraId="4BB9FB05" w14:textId="77777777" w:rsidR="000A70BA" w:rsidRDefault="00000000">
      <w:pPr>
        <w:pStyle w:val="SourceCode"/>
      </w:pPr>
      <w:r>
        <w:t xml:space="preserve">03050 | </w:t>
      </w:r>
    </w:p>
    <w:p w14:paraId="38DFC97B" w14:textId="77777777" w:rsidR="000A70BA" w:rsidRDefault="00000000">
      <w:pPr>
        <w:pStyle w:val="SourceCode"/>
      </w:pPr>
      <w:r>
        <w:t>03051 | def build_default_job_53(issue_time: str, basin: str) -&gt; Dict:</w:t>
      </w:r>
    </w:p>
    <w:p w14:paraId="7C414547" w14:textId="77777777" w:rsidR="000A70BA" w:rsidRDefault="00000000">
      <w:pPr>
        <w:pStyle w:val="SourceCode"/>
      </w:pPr>
      <w:r>
        <w:t>03052 |     """</w:t>
      </w:r>
      <w:r>
        <w:t>构造第</w:t>
      </w:r>
      <w:r>
        <w:t xml:space="preserve"> 53 </w:t>
      </w:r>
      <w:r>
        <w:t>类默认业务任务参数。</w:t>
      </w:r>
      <w:r>
        <w:t>"""</w:t>
      </w:r>
    </w:p>
    <w:p w14:paraId="6F0BAD93" w14:textId="77777777" w:rsidR="000A70BA" w:rsidRDefault="00000000">
      <w:pPr>
        <w:pStyle w:val="SourceCode"/>
      </w:pPr>
      <w:r>
        <w:t>03053 |     return {</w:t>
      </w:r>
    </w:p>
    <w:p w14:paraId="2E0ED91D" w14:textId="77777777" w:rsidR="000A70BA" w:rsidRDefault="00000000">
      <w:pPr>
        <w:pStyle w:val="SourceCode"/>
      </w:pPr>
      <w:r>
        <w:t>03054 |         'job_type': 'forecast_type_53',</w:t>
      </w:r>
    </w:p>
    <w:p w14:paraId="0AABF8FE" w14:textId="77777777" w:rsidR="000A70BA" w:rsidRDefault="00000000">
      <w:pPr>
        <w:pStyle w:val="SourceCode"/>
      </w:pPr>
      <w:r>
        <w:t>03055 |         'issue_time': issue_time,</w:t>
      </w:r>
    </w:p>
    <w:p w14:paraId="027BD862" w14:textId="77777777" w:rsidR="000A70BA" w:rsidRDefault="00000000">
      <w:pPr>
        <w:pStyle w:val="SourceCode"/>
      </w:pPr>
      <w:r>
        <w:t>03056 |         'basin': basin,</w:t>
      </w:r>
    </w:p>
    <w:p w14:paraId="6428CC3D" w14:textId="77777777" w:rsidR="000A70BA" w:rsidRDefault="00000000">
      <w:pPr>
        <w:pStyle w:val="SourceCode"/>
      </w:pPr>
      <w:r>
        <w:t>03057 |         'lead_hours': [1, 3, 6, 12, 24],</w:t>
      </w:r>
    </w:p>
    <w:p w14:paraId="0C30398D" w14:textId="77777777" w:rsidR="000A70BA" w:rsidRDefault="00000000">
      <w:pPr>
        <w:pStyle w:val="SourceCode"/>
      </w:pPr>
      <w:r>
        <w:t>03058 |         'variables': ['precip', 'temp', 'humidity', 'wind', 'runoff'],</w:t>
      </w:r>
    </w:p>
    <w:p w14:paraId="311C843B" w14:textId="77777777" w:rsidR="000A70BA" w:rsidRDefault="00000000">
      <w:pPr>
        <w:pStyle w:val="SourceCode"/>
      </w:pPr>
      <w:r>
        <w:t>03059 |         'created_at': dt.datetime.now().isoformat(),</w:t>
      </w:r>
    </w:p>
    <w:p w14:paraId="2E099324" w14:textId="77777777" w:rsidR="000A70BA" w:rsidRDefault="00000000">
      <w:pPr>
        <w:pStyle w:val="SourceCode"/>
      </w:pPr>
      <w:r>
        <w:t>03060 |     }</w:t>
      </w:r>
    </w:p>
    <w:p w14:paraId="405E9F66" w14:textId="77777777" w:rsidR="000A70BA" w:rsidRDefault="00000000">
      <w:pPr>
        <w:pStyle w:val="SourceCode"/>
      </w:pPr>
      <w:r>
        <w:t xml:space="preserve">03061 | </w:t>
      </w:r>
    </w:p>
    <w:p w14:paraId="0915E54C" w14:textId="77777777" w:rsidR="000A70BA" w:rsidRDefault="00000000">
      <w:pPr>
        <w:pStyle w:val="SourceCode"/>
      </w:pPr>
      <w:r>
        <w:t>03062 | def build_default_job_54(issue_time: str, basin: str) -&gt; Dict:</w:t>
      </w:r>
    </w:p>
    <w:p w14:paraId="280A54E6" w14:textId="77777777" w:rsidR="000A70BA" w:rsidRDefault="00000000">
      <w:pPr>
        <w:pStyle w:val="SourceCode"/>
      </w:pPr>
      <w:r>
        <w:t>03063 |     """</w:t>
      </w:r>
      <w:r>
        <w:t>构造第</w:t>
      </w:r>
      <w:r>
        <w:t xml:space="preserve"> 54 </w:t>
      </w:r>
      <w:r>
        <w:t>类默认业务任务参数。</w:t>
      </w:r>
      <w:r>
        <w:t>"""</w:t>
      </w:r>
    </w:p>
    <w:p w14:paraId="2F67CF8D" w14:textId="77777777" w:rsidR="000A70BA" w:rsidRDefault="00000000">
      <w:pPr>
        <w:pStyle w:val="SourceCode"/>
      </w:pPr>
      <w:r>
        <w:t>03064 |     return {</w:t>
      </w:r>
    </w:p>
    <w:p w14:paraId="3C921F74" w14:textId="77777777" w:rsidR="000A70BA" w:rsidRDefault="00000000">
      <w:pPr>
        <w:pStyle w:val="SourceCode"/>
      </w:pPr>
      <w:r>
        <w:t>03065 |         'job_type': 'forecast_type_54',</w:t>
      </w:r>
    </w:p>
    <w:p w14:paraId="4CCD66B4" w14:textId="77777777" w:rsidR="000A70BA" w:rsidRDefault="00000000">
      <w:pPr>
        <w:pStyle w:val="SourceCode"/>
      </w:pPr>
      <w:r>
        <w:t>03066 |         'issue_time': issue_time,</w:t>
      </w:r>
    </w:p>
    <w:p w14:paraId="7EE9DEC1" w14:textId="77777777" w:rsidR="000A70BA" w:rsidRDefault="00000000">
      <w:pPr>
        <w:pStyle w:val="SourceCode"/>
      </w:pPr>
      <w:r>
        <w:t>03067 |         'basin': basin,</w:t>
      </w:r>
    </w:p>
    <w:p w14:paraId="6D138A5F" w14:textId="77777777" w:rsidR="000A70BA" w:rsidRDefault="00000000">
      <w:pPr>
        <w:pStyle w:val="SourceCode"/>
      </w:pPr>
      <w:r>
        <w:t>03068 |         'lead_hours': [1, 3, 6, 12, 24],</w:t>
      </w:r>
    </w:p>
    <w:p w14:paraId="21B04CE2" w14:textId="77777777" w:rsidR="000A70BA" w:rsidRDefault="00000000">
      <w:pPr>
        <w:pStyle w:val="SourceCode"/>
      </w:pPr>
      <w:r>
        <w:t>03069 |         'variables': ['precip', 'temp', 'humidity', 'wind', 'runoff'],</w:t>
      </w:r>
    </w:p>
    <w:p w14:paraId="03824303" w14:textId="77777777" w:rsidR="000A70BA" w:rsidRDefault="00000000">
      <w:pPr>
        <w:pStyle w:val="SourceCode"/>
      </w:pPr>
      <w:r>
        <w:t>03070 |         'created_at': dt.datetime.now().isoformat(),</w:t>
      </w:r>
    </w:p>
    <w:p w14:paraId="37517373" w14:textId="77777777" w:rsidR="000A70BA" w:rsidRDefault="00000000">
      <w:pPr>
        <w:pStyle w:val="SourceCode"/>
      </w:pPr>
      <w:r>
        <w:t>03071 |     }</w:t>
      </w:r>
    </w:p>
    <w:p w14:paraId="4AC6E6CE" w14:textId="77777777" w:rsidR="000A70BA" w:rsidRDefault="00000000">
      <w:pPr>
        <w:pStyle w:val="SourceCode"/>
      </w:pPr>
      <w:r>
        <w:t xml:space="preserve">03072 | </w:t>
      </w:r>
    </w:p>
    <w:p w14:paraId="4B91597B" w14:textId="77777777" w:rsidR="000A70BA" w:rsidRDefault="00000000">
      <w:pPr>
        <w:pStyle w:val="SourceCode"/>
      </w:pPr>
      <w:r>
        <w:t>03073 | def build_default_job_55(issue_time: str, basin: str) -&gt; Dict:</w:t>
      </w:r>
    </w:p>
    <w:p w14:paraId="2222AC10" w14:textId="77777777" w:rsidR="000A70BA" w:rsidRDefault="00000000">
      <w:pPr>
        <w:pStyle w:val="SourceCode"/>
      </w:pPr>
      <w:r>
        <w:t>03074 |     """</w:t>
      </w:r>
      <w:r>
        <w:t>构造第</w:t>
      </w:r>
      <w:r>
        <w:t xml:space="preserve"> 55 </w:t>
      </w:r>
      <w:r>
        <w:t>类默认业务任务参数。</w:t>
      </w:r>
      <w:r>
        <w:t>"""</w:t>
      </w:r>
    </w:p>
    <w:p w14:paraId="272F9644" w14:textId="77777777" w:rsidR="000A70BA" w:rsidRDefault="00000000">
      <w:pPr>
        <w:pStyle w:val="SourceCode"/>
      </w:pPr>
      <w:r>
        <w:t>03075 |     return {</w:t>
      </w:r>
    </w:p>
    <w:p w14:paraId="67A467DF" w14:textId="77777777" w:rsidR="000A70BA" w:rsidRDefault="00000000">
      <w:pPr>
        <w:pStyle w:val="SourceCode"/>
      </w:pPr>
      <w:r>
        <w:t>03076 |         'job_type': 'forecast_type_55',</w:t>
      </w:r>
    </w:p>
    <w:p w14:paraId="2931C68E" w14:textId="77777777" w:rsidR="000A70BA" w:rsidRDefault="00000000">
      <w:pPr>
        <w:pStyle w:val="SourceCode"/>
      </w:pPr>
      <w:r>
        <w:t>03077 |         'issue_time': issue_time,</w:t>
      </w:r>
    </w:p>
    <w:p w14:paraId="759B08AE" w14:textId="77777777" w:rsidR="000A70BA" w:rsidRDefault="00000000">
      <w:pPr>
        <w:pStyle w:val="SourceCode"/>
      </w:pPr>
      <w:r>
        <w:t>03078 |         'basin': basin,</w:t>
      </w:r>
    </w:p>
    <w:p w14:paraId="57A8E5E8" w14:textId="77777777" w:rsidR="000A70BA" w:rsidRDefault="00000000">
      <w:pPr>
        <w:pStyle w:val="SourceCode"/>
      </w:pPr>
      <w:r>
        <w:t>03079 |         'lead_hours': [1, 3, 6, 12, 24],</w:t>
      </w:r>
    </w:p>
    <w:p w14:paraId="0588E84D" w14:textId="77777777" w:rsidR="000A70BA" w:rsidRDefault="00000000">
      <w:pPr>
        <w:pStyle w:val="SourceCode"/>
      </w:pPr>
      <w:r>
        <w:t>03080 |         'variables': ['precip', 'temp', 'humidity', 'wind', 'runoff'],</w:t>
      </w:r>
    </w:p>
    <w:p w14:paraId="70447E7A" w14:textId="77777777" w:rsidR="000A70BA" w:rsidRDefault="00000000">
      <w:pPr>
        <w:pStyle w:val="SourceCode"/>
      </w:pPr>
      <w:r>
        <w:t>03081 |         'created_at': dt.datetime.now().isoformat(),</w:t>
      </w:r>
    </w:p>
    <w:p w14:paraId="0EB50A7B" w14:textId="77777777" w:rsidR="000A70BA" w:rsidRDefault="00000000">
      <w:pPr>
        <w:pStyle w:val="SourceCode"/>
      </w:pPr>
      <w:r>
        <w:t>03082 |     }</w:t>
      </w:r>
    </w:p>
    <w:p w14:paraId="525FC369" w14:textId="77777777" w:rsidR="000A70BA" w:rsidRDefault="00000000">
      <w:pPr>
        <w:pStyle w:val="SourceCode"/>
      </w:pPr>
      <w:r>
        <w:t xml:space="preserve">03083 | </w:t>
      </w:r>
    </w:p>
    <w:p w14:paraId="3ED86BDC" w14:textId="77777777" w:rsidR="000A70BA" w:rsidRDefault="00000000">
      <w:pPr>
        <w:pStyle w:val="SourceCode"/>
      </w:pPr>
      <w:r>
        <w:t>03084 | def build_default_job_56(issue_time: str, basin: str) -&gt; Dict:</w:t>
      </w:r>
    </w:p>
    <w:p w14:paraId="0FAEB329" w14:textId="77777777" w:rsidR="000A70BA" w:rsidRDefault="00000000">
      <w:pPr>
        <w:pStyle w:val="SourceCode"/>
      </w:pPr>
      <w:r>
        <w:t>03085 |     """</w:t>
      </w:r>
      <w:r>
        <w:t>构造第</w:t>
      </w:r>
      <w:r>
        <w:t xml:space="preserve"> 56 </w:t>
      </w:r>
      <w:r>
        <w:t>类默认业务任务参数。</w:t>
      </w:r>
      <w:r>
        <w:t>"""</w:t>
      </w:r>
    </w:p>
    <w:p w14:paraId="3C1BF660" w14:textId="77777777" w:rsidR="000A70BA" w:rsidRDefault="00000000">
      <w:pPr>
        <w:pStyle w:val="SourceCode"/>
      </w:pPr>
      <w:r>
        <w:t>03086 |     return {</w:t>
      </w:r>
    </w:p>
    <w:p w14:paraId="17C7897C" w14:textId="77777777" w:rsidR="000A70BA" w:rsidRDefault="00000000">
      <w:pPr>
        <w:pStyle w:val="SourceCode"/>
      </w:pPr>
      <w:r>
        <w:t>03087 |         'job_type': 'forecast_type_56',</w:t>
      </w:r>
    </w:p>
    <w:p w14:paraId="5CF20DE5" w14:textId="77777777" w:rsidR="000A70BA" w:rsidRDefault="00000000">
      <w:pPr>
        <w:pStyle w:val="SourceCode"/>
      </w:pPr>
      <w:r>
        <w:t>03088 |         'issue_time': issue_time,</w:t>
      </w:r>
    </w:p>
    <w:p w14:paraId="4D0BFEB4" w14:textId="77777777" w:rsidR="000A70BA" w:rsidRDefault="00000000">
      <w:pPr>
        <w:pStyle w:val="SourceCode"/>
      </w:pPr>
      <w:r>
        <w:t>03089 |         'basin': basin,</w:t>
      </w:r>
    </w:p>
    <w:p w14:paraId="60372A89" w14:textId="77777777" w:rsidR="000A70BA" w:rsidRDefault="00000000">
      <w:pPr>
        <w:pStyle w:val="SourceCode"/>
      </w:pPr>
      <w:r>
        <w:t>03090 |         'lead_hours': [1, 3, 6, 12, 24],</w:t>
      </w:r>
    </w:p>
    <w:p w14:paraId="3F67C03B" w14:textId="77777777" w:rsidR="000A70BA" w:rsidRDefault="00000000">
      <w:pPr>
        <w:pStyle w:val="SourceCode"/>
      </w:pPr>
      <w:r>
        <w:t>03091 |         'variables': ['precip', 'temp', 'humidity', 'wind', 'runoff'],</w:t>
      </w:r>
    </w:p>
    <w:p w14:paraId="0A4677F2" w14:textId="77777777" w:rsidR="000A70BA" w:rsidRDefault="00000000">
      <w:pPr>
        <w:pStyle w:val="SourceCode"/>
      </w:pPr>
      <w:r>
        <w:t>03092 |         'created_at': dt.datetime.now().isoformat(),</w:t>
      </w:r>
    </w:p>
    <w:p w14:paraId="4C743097" w14:textId="77777777" w:rsidR="000A70BA" w:rsidRDefault="00000000">
      <w:pPr>
        <w:pStyle w:val="SourceCode"/>
      </w:pPr>
      <w:r>
        <w:t>03093 |     }</w:t>
      </w:r>
    </w:p>
    <w:p w14:paraId="2078FB1B" w14:textId="77777777" w:rsidR="000A70BA" w:rsidRDefault="00000000">
      <w:pPr>
        <w:pStyle w:val="SourceCode"/>
      </w:pPr>
      <w:r>
        <w:t xml:space="preserve">03094 | </w:t>
      </w:r>
    </w:p>
    <w:p w14:paraId="5C460403" w14:textId="77777777" w:rsidR="000A70BA" w:rsidRDefault="00000000">
      <w:pPr>
        <w:pStyle w:val="SourceCode"/>
      </w:pPr>
      <w:r>
        <w:t>03095 | def build_default_job_57(issue_time: str, basin: str) -&gt; Dict:</w:t>
      </w:r>
    </w:p>
    <w:p w14:paraId="0514D2B1" w14:textId="77777777" w:rsidR="000A70BA" w:rsidRDefault="00000000">
      <w:pPr>
        <w:pStyle w:val="SourceCode"/>
      </w:pPr>
      <w:r>
        <w:t>03096 |     """</w:t>
      </w:r>
      <w:r>
        <w:t>构造第</w:t>
      </w:r>
      <w:r>
        <w:t xml:space="preserve"> 57 </w:t>
      </w:r>
      <w:r>
        <w:t>类默认业务任务参数。</w:t>
      </w:r>
      <w:r>
        <w:t>"""</w:t>
      </w:r>
    </w:p>
    <w:p w14:paraId="0AE37D7C" w14:textId="77777777" w:rsidR="000A70BA" w:rsidRDefault="00000000">
      <w:pPr>
        <w:pStyle w:val="SourceCode"/>
      </w:pPr>
      <w:r>
        <w:t>03097 |     return {</w:t>
      </w:r>
    </w:p>
    <w:p w14:paraId="5451C5D4" w14:textId="77777777" w:rsidR="000A70BA" w:rsidRDefault="00000000">
      <w:pPr>
        <w:pStyle w:val="SourceCode"/>
      </w:pPr>
      <w:r>
        <w:t>03098 |         'job_type': 'forecast_type_57',</w:t>
      </w:r>
    </w:p>
    <w:p w14:paraId="601F304D" w14:textId="77777777" w:rsidR="000A70BA" w:rsidRDefault="00000000">
      <w:pPr>
        <w:pStyle w:val="SourceCode"/>
      </w:pPr>
      <w:r>
        <w:t>03099 |         'issue_time': issue_time,</w:t>
      </w:r>
    </w:p>
    <w:p w14:paraId="278CF575" w14:textId="77777777" w:rsidR="000A70BA" w:rsidRDefault="00000000">
      <w:pPr>
        <w:pStyle w:val="SourceCode"/>
      </w:pPr>
      <w:r>
        <w:t>03100 |         'basin': basin,</w:t>
      </w:r>
    </w:p>
    <w:p w14:paraId="65B14A2A" w14:textId="77777777" w:rsidR="000A70BA" w:rsidRDefault="00000000">
      <w:pPr>
        <w:pStyle w:val="SourceCode"/>
      </w:pPr>
      <w:r>
        <w:t>03101 |         'lead_hours': [1, 3, 6, 12, 24],</w:t>
      </w:r>
    </w:p>
    <w:p w14:paraId="5D772418" w14:textId="77777777" w:rsidR="000A70BA" w:rsidRDefault="00000000">
      <w:pPr>
        <w:pStyle w:val="SourceCode"/>
      </w:pPr>
      <w:r>
        <w:t>03102 |         'variables': ['precip', 'temp', 'humidity', 'wind', 'runoff'],</w:t>
      </w:r>
    </w:p>
    <w:p w14:paraId="3EB089B5" w14:textId="77777777" w:rsidR="000A70BA" w:rsidRDefault="00000000">
      <w:pPr>
        <w:pStyle w:val="SourceCode"/>
      </w:pPr>
      <w:r>
        <w:t>03103 |         'created_at': dt.datetime.now().isoformat(),</w:t>
      </w:r>
    </w:p>
    <w:p w14:paraId="159FA831" w14:textId="77777777" w:rsidR="000A70BA" w:rsidRDefault="00000000">
      <w:pPr>
        <w:pStyle w:val="SourceCode"/>
      </w:pPr>
      <w:r>
        <w:t>03104 |     }</w:t>
      </w:r>
    </w:p>
    <w:p w14:paraId="29042590" w14:textId="77777777" w:rsidR="000A70BA" w:rsidRDefault="00000000">
      <w:pPr>
        <w:pStyle w:val="SourceCode"/>
      </w:pPr>
      <w:r>
        <w:t xml:space="preserve">03105 | </w:t>
      </w:r>
    </w:p>
    <w:p w14:paraId="1F21BCE9" w14:textId="77777777" w:rsidR="000A70BA" w:rsidRDefault="00000000">
      <w:pPr>
        <w:pStyle w:val="SourceCode"/>
      </w:pPr>
      <w:r>
        <w:t>03106 | def build_default_job_58(issue_time: str, basin: str) -&gt; Dict:</w:t>
      </w:r>
    </w:p>
    <w:p w14:paraId="6C5907F0" w14:textId="77777777" w:rsidR="000A70BA" w:rsidRDefault="00000000">
      <w:pPr>
        <w:pStyle w:val="SourceCode"/>
      </w:pPr>
      <w:r>
        <w:t>03107 |     """</w:t>
      </w:r>
      <w:r>
        <w:t>构造第</w:t>
      </w:r>
      <w:r>
        <w:t xml:space="preserve"> 58 </w:t>
      </w:r>
      <w:r>
        <w:t>类默认业务任务参数。</w:t>
      </w:r>
      <w:r>
        <w:t>"""</w:t>
      </w:r>
    </w:p>
    <w:p w14:paraId="2E928577" w14:textId="77777777" w:rsidR="000A70BA" w:rsidRDefault="00000000">
      <w:pPr>
        <w:pStyle w:val="SourceCode"/>
      </w:pPr>
      <w:r>
        <w:t>03108 |     return {</w:t>
      </w:r>
    </w:p>
    <w:p w14:paraId="4616E2B3" w14:textId="77777777" w:rsidR="000A70BA" w:rsidRDefault="00000000">
      <w:pPr>
        <w:pStyle w:val="SourceCode"/>
      </w:pPr>
      <w:r>
        <w:t>03109 |         'job_type': 'forecast_type_58',</w:t>
      </w:r>
    </w:p>
    <w:p w14:paraId="7703B6E7" w14:textId="77777777" w:rsidR="000A70BA" w:rsidRDefault="00000000">
      <w:pPr>
        <w:pStyle w:val="SourceCode"/>
      </w:pPr>
      <w:r>
        <w:t>03110 |         'issue_time': issue_time,</w:t>
      </w:r>
    </w:p>
    <w:p w14:paraId="648CBFDD" w14:textId="77777777" w:rsidR="000A70BA" w:rsidRDefault="00000000">
      <w:pPr>
        <w:pStyle w:val="SourceCode"/>
      </w:pPr>
      <w:r>
        <w:t>03111 |         'basin': basin,</w:t>
      </w:r>
    </w:p>
    <w:p w14:paraId="06A97C8C" w14:textId="77777777" w:rsidR="000A70BA" w:rsidRDefault="00000000">
      <w:pPr>
        <w:pStyle w:val="SourceCode"/>
      </w:pPr>
      <w:r>
        <w:t>03112 |         'lead_hours': [1, 3, 6, 12, 24],</w:t>
      </w:r>
    </w:p>
    <w:p w14:paraId="2F1BB29E" w14:textId="77777777" w:rsidR="000A70BA" w:rsidRDefault="00000000">
      <w:pPr>
        <w:pStyle w:val="SourceCode"/>
      </w:pPr>
      <w:r>
        <w:t>03113 |         'variables': ['precip', 'temp', 'humidity', 'wind', 'runoff'],</w:t>
      </w:r>
    </w:p>
    <w:p w14:paraId="54A0343C" w14:textId="77777777" w:rsidR="000A70BA" w:rsidRDefault="00000000">
      <w:pPr>
        <w:pStyle w:val="SourceCode"/>
      </w:pPr>
      <w:r>
        <w:t>03114 |         'created_at': dt.datetime.now().isoformat(),</w:t>
      </w:r>
    </w:p>
    <w:p w14:paraId="2100BDA9" w14:textId="77777777" w:rsidR="000A70BA" w:rsidRDefault="00000000">
      <w:pPr>
        <w:pStyle w:val="SourceCode"/>
      </w:pPr>
      <w:r>
        <w:t>03115 |     }</w:t>
      </w:r>
    </w:p>
    <w:p w14:paraId="3478CA65" w14:textId="77777777" w:rsidR="000A70BA" w:rsidRDefault="00000000">
      <w:pPr>
        <w:pStyle w:val="SourceCode"/>
      </w:pPr>
      <w:r>
        <w:t xml:space="preserve">03116 | </w:t>
      </w:r>
    </w:p>
    <w:p w14:paraId="18F961E8" w14:textId="77777777" w:rsidR="000A70BA" w:rsidRDefault="00000000">
      <w:pPr>
        <w:pStyle w:val="SourceCode"/>
      </w:pPr>
      <w:r>
        <w:t>03117 | def build_default_job_59(issue_time: str, basin: str) -&gt; Dict:</w:t>
      </w:r>
    </w:p>
    <w:p w14:paraId="322DB342" w14:textId="77777777" w:rsidR="000A70BA" w:rsidRDefault="00000000">
      <w:pPr>
        <w:pStyle w:val="SourceCode"/>
      </w:pPr>
      <w:r>
        <w:t>03118 |     """</w:t>
      </w:r>
      <w:r>
        <w:t>构造第</w:t>
      </w:r>
      <w:r>
        <w:t xml:space="preserve"> 59 </w:t>
      </w:r>
      <w:r>
        <w:t>类默认业务任务参数。</w:t>
      </w:r>
      <w:r>
        <w:t>"""</w:t>
      </w:r>
    </w:p>
    <w:p w14:paraId="1E42CABD" w14:textId="77777777" w:rsidR="000A70BA" w:rsidRDefault="00000000">
      <w:pPr>
        <w:pStyle w:val="SourceCode"/>
      </w:pPr>
      <w:r>
        <w:t>03119 |     return {</w:t>
      </w:r>
    </w:p>
    <w:p w14:paraId="03686D63" w14:textId="77777777" w:rsidR="000A70BA" w:rsidRDefault="00000000">
      <w:pPr>
        <w:pStyle w:val="SourceCode"/>
      </w:pPr>
      <w:r>
        <w:t>03120 |         'job_type': 'forecast_type_59',</w:t>
      </w:r>
    </w:p>
    <w:p w14:paraId="58390F55" w14:textId="77777777" w:rsidR="000A70BA" w:rsidRDefault="00000000">
      <w:pPr>
        <w:pStyle w:val="SourceCode"/>
      </w:pPr>
      <w:r>
        <w:t>03121 |         'issue_time': issue_time,</w:t>
      </w:r>
    </w:p>
    <w:p w14:paraId="200E1BB4" w14:textId="77777777" w:rsidR="000A70BA" w:rsidRDefault="00000000">
      <w:pPr>
        <w:pStyle w:val="SourceCode"/>
      </w:pPr>
      <w:r>
        <w:t>03122 |         'basin': basin,</w:t>
      </w:r>
    </w:p>
    <w:p w14:paraId="58498A7A" w14:textId="77777777" w:rsidR="000A70BA" w:rsidRDefault="00000000">
      <w:pPr>
        <w:pStyle w:val="SourceCode"/>
      </w:pPr>
      <w:r>
        <w:t>03123 |         'lead_hours': [1, 3, 6, 12, 24],</w:t>
      </w:r>
    </w:p>
    <w:p w14:paraId="18524C1B" w14:textId="77777777" w:rsidR="000A70BA" w:rsidRDefault="00000000">
      <w:pPr>
        <w:pStyle w:val="SourceCode"/>
      </w:pPr>
      <w:r>
        <w:t>03124 |         'variables': ['precip', 'temp', 'humidity', 'wind', 'runoff'],</w:t>
      </w:r>
    </w:p>
    <w:p w14:paraId="283E5CDC" w14:textId="77777777" w:rsidR="000A70BA" w:rsidRDefault="00000000">
      <w:pPr>
        <w:pStyle w:val="SourceCode"/>
      </w:pPr>
      <w:r>
        <w:t>03125 |         'created_at': dt.datetime.now().isoformat(),</w:t>
      </w:r>
    </w:p>
    <w:p w14:paraId="7B7D2E79" w14:textId="77777777" w:rsidR="000A70BA" w:rsidRDefault="00000000">
      <w:pPr>
        <w:pStyle w:val="SourceCode"/>
      </w:pPr>
      <w:r>
        <w:t>03126 |     }</w:t>
      </w:r>
    </w:p>
    <w:p w14:paraId="0C6CCDE6" w14:textId="77777777" w:rsidR="000A70BA" w:rsidRDefault="00000000">
      <w:pPr>
        <w:pStyle w:val="SourceCode"/>
      </w:pPr>
      <w:r>
        <w:t xml:space="preserve">03127 | </w:t>
      </w:r>
    </w:p>
    <w:p w14:paraId="4523A06F" w14:textId="77777777" w:rsidR="000A70BA" w:rsidRDefault="00000000">
      <w:pPr>
        <w:pStyle w:val="SourceCode"/>
      </w:pPr>
      <w:r>
        <w:t>03128 | def build_default_job_60(issue_time: str, basin: str) -&gt; Dict:</w:t>
      </w:r>
    </w:p>
    <w:p w14:paraId="02CE9ECA" w14:textId="77777777" w:rsidR="000A70BA" w:rsidRDefault="00000000">
      <w:pPr>
        <w:pStyle w:val="SourceCode"/>
      </w:pPr>
      <w:r>
        <w:t>03129 |     """</w:t>
      </w:r>
      <w:r>
        <w:t>构造第</w:t>
      </w:r>
      <w:r>
        <w:t xml:space="preserve"> 60 </w:t>
      </w:r>
      <w:r>
        <w:t>类默认业务任务参数。</w:t>
      </w:r>
      <w:r>
        <w:t>"""</w:t>
      </w:r>
    </w:p>
    <w:p w14:paraId="4BAE6467" w14:textId="77777777" w:rsidR="000A70BA" w:rsidRDefault="00000000">
      <w:pPr>
        <w:pStyle w:val="SourceCode"/>
      </w:pPr>
      <w:r>
        <w:t>03130 |     return {</w:t>
      </w:r>
    </w:p>
    <w:p w14:paraId="7C4EA606" w14:textId="77777777" w:rsidR="000A70BA" w:rsidRDefault="00000000">
      <w:pPr>
        <w:pStyle w:val="SourceCode"/>
      </w:pPr>
      <w:r>
        <w:t>03131 |         'job_type': 'forecast_type_60',</w:t>
      </w:r>
    </w:p>
    <w:p w14:paraId="70442685" w14:textId="77777777" w:rsidR="000A70BA" w:rsidRDefault="00000000">
      <w:pPr>
        <w:pStyle w:val="SourceCode"/>
      </w:pPr>
      <w:r>
        <w:t>03132 |         'issue_time': issue_time,</w:t>
      </w:r>
    </w:p>
    <w:p w14:paraId="01869D5A" w14:textId="77777777" w:rsidR="000A70BA" w:rsidRDefault="00000000">
      <w:pPr>
        <w:pStyle w:val="SourceCode"/>
      </w:pPr>
      <w:r>
        <w:t>03133 |         'basin': basin,</w:t>
      </w:r>
    </w:p>
    <w:p w14:paraId="244F41DD" w14:textId="77777777" w:rsidR="000A70BA" w:rsidRDefault="00000000">
      <w:pPr>
        <w:pStyle w:val="SourceCode"/>
      </w:pPr>
      <w:r>
        <w:lastRenderedPageBreak/>
        <w:t>03134 |         'lead_hours': [1, 3, 6, 12, 24],</w:t>
      </w:r>
    </w:p>
    <w:p w14:paraId="0F9E8FA9" w14:textId="77777777" w:rsidR="000A70BA" w:rsidRDefault="00000000">
      <w:pPr>
        <w:pStyle w:val="SourceCode"/>
      </w:pPr>
      <w:r>
        <w:t>03135 |         'variables': ['precip', 'temp', 'humidity', 'wind', 'runoff'],</w:t>
      </w:r>
    </w:p>
    <w:p w14:paraId="50F9F33D" w14:textId="77777777" w:rsidR="000A70BA" w:rsidRDefault="00000000">
      <w:pPr>
        <w:pStyle w:val="SourceCode"/>
      </w:pPr>
      <w:r>
        <w:t>03136 |         'created_at': dt.datetime.now().isoformat(),</w:t>
      </w:r>
    </w:p>
    <w:p w14:paraId="1FF54D22" w14:textId="77777777" w:rsidR="000A70BA" w:rsidRDefault="00000000">
      <w:pPr>
        <w:pStyle w:val="SourceCode"/>
      </w:pPr>
      <w:r>
        <w:t>03137 |     }</w:t>
      </w:r>
    </w:p>
    <w:p w14:paraId="209CC49B" w14:textId="77777777" w:rsidR="000A70BA" w:rsidRDefault="00000000">
      <w:pPr>
        <w:pStyle w:val="SourceCode"/>
      </w:pPr>
      <w:r>
        <w:t xml:space="preserve">03138 | </w:t>
      </w:r>
    </w:p>
    <w:sectPr w:rsidR="000A70BA" w:rsidSect="00034616">
      <w:pgSz w:w="12240" w:h="15840"/>
      <w:pgMar w:top="850" w:right="737" w:bottom="850" w:left="73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E9FFD" w14:textId="77777777" w:rsidR="00253963" w:rsidRDefault="00253963" w:rsidP="0087025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4F868B6" w14:textId="77777777" w:rsidR="00253963" w:rsidRDefault="00253963" w:rsidP="0087025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E1C34" w14:textId="77777777" w:rsidR="00253963" w:rsidRDefault="00253963" w:rsidP="0087025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DAF17D4" w14:textId="77777777" w:rsidR="00253963" w:rsidRDefault="00253963" w:rsidP="0087025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3224109">
    <w:abstractNumId w:val="8"/>
  </w:num>
  <w:num w:numId="2" w16cid:durableId="516191524">
    <w:abstractNumId w:val="6"/>
  </w:num>
  <w:num w:numId="3" w16cid:durableId="1010061204">
    <w:abstractNumId w:val="5"/>
  </w:num>
  <w:num w:numId="4" w16cid:durableId="56973841">
    <w:abstractNumId w:val="4"/>
  </w:num>
  <w:num w:numId="5" w16cid:durableId="1879734463">
    <w:abstractNumId w:val="7"/>
  </w:num>
  <w:num w:numId="6" w16cid:durableId="304316276">
    <w:abstractNumId w:val="3"/>
  </w:num>
  <w:num w:numId="7" w16cid:durableId="863907865">
    <w:abstractNumId w:val="2"/>
  </w:num>
  <w:num w:numId="8" w16cid:durableId="1224873574">
    <w:abstractNumId w:val="1"/>
  </w:num>
  <w:num w:numId="9" w16cid:durableId="1315373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70BA"/>
    <w:rsid w:val="0015074B"/>
    <w:rsid w:val="00253963"/>
    <w:rsid w:val="0029639D"/>
    <w:rsid w:val="00326F90"/>
    <w:rsid w:val="00870259"/>
    <w:rsid w:val="00916DD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31D0EC"/>
  <w14:defaultImageDpi w14:val="300"/>
  <w15:docId w15:val="{DCEECA07-6EBC-41F1-ACEB-54077EF3D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宋体" w:eastAsia="宋体" w:hAnsi="宋体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Code"/>
    <w:pPr>
      <w:spacing w:after="0" w:line="240" w:lineRule="auto"/>
    </w:pPr>
    <w:rPr>
      <w:rFonts w:ascii="Consolas" w:eastAsia="宋体" w:hAnsi="Consolas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13723</Words>
  <Characters>111844</Characters>
  <Application>Microsoft Office Word</Application>
  <DocSecurity>0</DocSecurity>
  <Lines>3728</Lines>
  <Paragraphs>3219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122348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慧宇 程</cp:lastModifiedBy>
  <cp:revision>2</cp:revision>
  <dcterms:created xsi:type="dcterms:W3CDTF">2013-12-23T23:15:00Z</dcterms:created>
  <dcterms:modified xsi:type="dcterms:W3CDTF">2026-06-25T06:25:00Z</dcterms:modified>
  <cp:category/>
</cp:coreProperties>
</file>